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B0B65" w14:textId="68F43670" w:rsidR="00AE4575" w:rsidRDefault="00AE4575" w:rsidP="00AE4575">
      <w:pPr>
        <w:ind w:left="6237"/>
        <w:jc w:val="right"/>
        <w:rPr>
          <w:b/>
          <w:sz w:val="28"/>
          <w:szCs w:val="28"/>
        </w:rPr>
      </w:pPr>
    </w:p>
    <w:p w14:paraId="7BD94BEA" w14:textId="746F54CC" w:rsidR="00525D12" w:rsidRDefault="00525D12" w:rsidP="00AE4575">
      <w:pPr>
        <w:ind w:left="6237"/>
        <w:jc w:val="right"/>
        <w:rPr>
          <w:b/>
          <w:sz w:val="28"/>
          <w:szCs w:val="28"/>
        </w:rPr>
      </w:pPr>
    </w:p>
    <w:p w14:paraId="6E1501C7" w14:textId="61B3C148" w:rsidR="00525D12" w:rsidRDefault="00525D12" w:rsidP="00AE4575">
      <w:pPr>
        <w:ind w:left="6237"/>
        <w:jc w:val="right"/>
        <w:rPr>
          <w:b/>
          <w:sz w:val="28"/>
          <w:szCs w:val="28"/>
        </w:rPr>
      </w:pPr>
    </w:p>
    <w:p w14:paraId="480AE004" w14:textId="2D65AA82" w:rsidR="00525D12" w:rsidRDefault="00525D12" w:rsidP="00AE4575">
      <w:pPr>
        <w:ind w:left="6237"/>
        <w:jc w:val="right"/>
        <w:rPr>
          <w:b/>
          <w:sz w:val="28"/>
          <w:szCs w:val="28"/>
        </w:rPr>
      </w:pPr>
    </w:p>
    <w:p w14:paraId="304B0336" w14:textId="0A10EEBC" w:rsidR="00525D12" w:rsidRDefault="00525D12" w:rsidP="00AE4575">
      <w:pPr>
        <w:ind w:left="6237"/>
        <w:jc w:val="right"/>
        <w:rPr>
          <w:b/>
          <w:sz w:val="28"/>
          <w:szCs w:val="28"/>
        </w:rPr>
      </w:pPr>
    </w:p>
    <w:p w14:paraId="46A360C9" w14:textId="2233E2A8" w:rsidR="00525D12" w:rsidRDefault="00525D12" w:rsidP="00AE4575">
      <w:pPr>
        <w:ind w:left="6237"/>
        <w:jc w:val="right"/>
        <w:rPr>
          <w:b/>
          <w:sz w:val="28"/>
          <w:szCs w:val="28"/>
        </w:rPr>
      </w:pPr>
    </w:p>
    <w:p w14:paraId="3B8AFDF4" w14:textId="7CE22357" w:rsidR="00525D12" w:rsidRDefault="00525D12" w:rsidP="00AE4575">
      <w:pPr>
        <w:ind w:left="6237"/>
        <w:jc w:val="right"/>
        <w:rPr>
          <w:b/>
          <w:sz w:val="28"/>
          <w:szCs w:val="28"/>
        </w:rPr>
      </w:pPr>
    </w:p>
    <w:p w14:paraId="0A72BAD1" w14:textId="77777777" w:rsidR="00525D12" w:rsidRPr="002468C8" w:rsidRDefault="00525D12" w:rsidP="00AE4575">
      <w:pPr>
        <w:ind w:left="6237"/>
        <w:jc w:val="right"/>
        <w:rPr>
          <w:b/>
          <w:sz w:val="28"/>
          <w:szCs w:val="28"/>
        </w:rPr>
      </w:pPr>
    </w:p>
    <w:p w14:paraId="7A511B86" w14:textId="77777777" w:rsidR="00AE4575" w:rsidRPr="002468C8" w:rsidRDefault="00AE4575" w:rsidP="00AE4575">
      <w:pPr>
        <w:ind w:left="6237"/>
        <w:rPr>
          <w:b/>
          <w:sz w:val="28"/>
          <w:szCs w:val="28"/>
        </w:rPr>
      </w:pPr>
    </w:p>
    <w:p w14:paraId="1499CB02" w14:textId="77777777" w:rsidR="00AE4575" w:rsidRPr="002468C8" w:rsidRDefault="00AE4575" w:rsidP="00AE4575">
      <w:pPr>
        <w:ind w:left="6237"/>
        <w:rPr>
          <w:b/>
          <w:sz w:val="28"/>
          <w:szCs w:val="28"/>
        </w:rPr>
      </w:pPr>
    </w:p>
    <w:p w14:paraId="6B0DD1C8" w14:textId="77777777" w:rsidR="00AE4575" w:rsidRPr="002468C8" w:rsidRDefault="00AE4575" w:rsidP="00AE4575">
      <w:pPr>
        <w:ind w:left="6237"/>
        <w:rPr>
          <w:b/>
          <w:sz w:val="28"/>
          <w:szCs w:val="28"/>
        </w:rPr>
      </w:pPr>
    </w:p>
    <w:p w14:paraId="0C35DF7E" w14:textId="77777777" w:rsidR="00AE4575" w:rsidRPr="002468C8" w:rsidRDefault="00AE4575" w:rsidP="00AE4575">
      <w:pPr>
        <w:ind w:left="6237"/>
        <w:rPr>
          <w:b/>
          <w:sz w:val="28"/>
          <w:szCs w:val="28"/>
        </w:rPr>
      </w:pPr>
    </w:p>
    <w:p w14:paraId="64819959" w14:textId="1446462D" w:rsidR="00AE4575" w:rsidRPr="002468C8" w:rsidRDefault="00AE4575" w:rsidP="00495CF9">
      <w:pPr>
        <w:rPr>
          <w:b/>
          <w:sz w:val="28"/>
          <w:szCs w:val="28"/>
        </w:rPr>
      </w:pPr>
    </w:p>
    <w:p w14:paraId="5AE4C95E" w14:textId="77777777" w:rsidR="00AE4575" w:rsidRPr="002468C8" w:rsidRDefault="00AE4575" w:rsidP="00AE4575">
      <w:pPr>
        <w:ind w:left="6237"/>
        <w:rPr>
          <w:b/>
          <w:sz w:val="28"/>
          <w:szCs w:val="28"/>
        </w:rPr>
      </w:pPr>
    </w:p>
    <w:p w14:paraId="160DF36B" w14:textId="77777777" w:rsidR="00AE4575" w:rsidRPr="002468C8" w:rsidRDefault="00AE4575" w:rsidP="00AE4575">
      <w:pPr>
        <w:ind w:left="6237"/>
        <w:rPr>
          <w:b/>
          <w:sz w:val="28"/>
          <w:szCs w:val="28"/>
        </w:rPr>
      </w:pPr>
    </w:p>
    <w:p w14:paraId="3040024D" w14:textId="77777777" w:rsidR="00AE4575" w:rsidRPr="002468C8" w:rsidRDefault="00AE4575" w:rsidP="00AE4575">
      <w:pPr>
        <w:ind w:left="6237"/>
        <w:rPr>
          <w:b/>
          <w:sz w:val="28"/>
          <w:szCs w:val="28"/>
        </w:rPr>
      </w:pPr>
    </w:p>
    <w:p w14:paraId="22A500D1" w14:textId="77777777" w:rsidR="00AE4575" w:rsidRPr="002468C8" w:rsidRDefault="00AE4575" w:rsidP="00AE4575">
      <w:pPr>
        <w:ind w:left="6237"/>
        <w:rPr>
          <w:b/>
          <w:sz w:val="28"/>
          <w:szCs w:val="28"/>
        </w:rPr>
      </w:pPr>
    </w:p>
    <w:p w14:paraId="2F1D1849" w14:textId="77777777" w:rsidR="00AE4575" w:rsidRPr="002468C8" w:rsidRDefault="00AE4575" w:rsidP="00AE4575">
      <w:pPr>
        <w:ind w:left="6237"/>
        <w:rPr>
          <w:b/>
          <w:sz w:val="28"/>
          <w:szCs w:val="28"/>
        </w:rPr>
      </w:pPr>
    </w:p>
    <w:p w14:paraId="0A397181" w14:textId="77777777" w:rsidR="00AE4575" w:rsidRPr="002468C8" w:rsidRDefault="00AE4575" w:rsidP="00AE4575">
      <w:pPr>
        <w:ind w:left="6237"/>
        <w:rPr>
          <w:b/>
          <w:sz w:val="28"/>
          <w:szCs w:val="28"/>
        </w:rPr>
      </w:pPr>
    </w:p>
    <w:p w14:paraId="58C41231" w14:textId="152216ED" w:rsidR="00AE4575" w:rsidRPr="002468C8" w:rsidRDefault="00EE6F1B" w:rsidP="00AE4575">
      <w:pPr>
        <w:widowControl w:val="0"/>
        <w:autoSpaceDE w:val="0"/>
        <w:autoSpaceDN w:val="0"/>
        <w:jc w:val="center"/>
        <w:rPr>
          <w:b/>
          <w:sz w:val="28"/>
          <w:szCs w:val="28"/>
        </w:rPr>
      </w:pPr>
      <w:r w:rsidRPr="002468C8">
        <w:rPr>
          <w:b/>
          <w:sz w:val="28"/>
          <w:szCs w:val="28"/>
        </w:rPr>
        <w:t xml:space="preserve">Техническое задание </w:t>
      </w:r>
    </w:p>
    <w:p w14:paraId="52E629C6" w14:textId="7C454D10" w:rsidR="00AE4575" w:rsidRPr="00495CF9" w:rsidRDefault="00AE4575" w:rsidP="00AE4575">
      <w:pPr>
        <w:widowControl w:val="0"/>
        <w:autoSpaceDE w:val="0"/>
        <w:autoSpaceDN w:val="0"/>
        <w:jc w:val="center"/>
      </w:pPr>
      <w:r w:rsidRPr="00495CF9">
        <w:t xml:space="preserve">на оказание услуг по эксплуатации и техническому обслуживанию </w:t>
      </w:r>
      <w:r w:rsidR="00923FE0" w:rsidRPr="00495CF9">
        <w:t>ц</w:t>
      </w:r>
      <w:r w:rsidRPr="00495CF9">
        <w:t xml:space="preserve">ентрального теплового пункта </w:t>
      </w:r>
      <w:r w:rsidR="00923FE0" w:rsidRPr="00495CF9">
        <w:t>а</w:t>
      </w:r>
      <w:r w:rsidRPr="00495CF9">
        <w:t>втотранспортного подразделения УФПС Московской области</w:t>
      </w:r>
    </w:p>
    <w:p w14:paraId="62DD75DB" w14:textId="77777777" w:rsidR="00AE4575" w:rsidRPr="002468C8" w:rsidRDefault="00AE4575" w:rsidP="00AE4575">
      <w:pPr>
        <w:tabs>
          <w:tab w:val="left" w:pos="1134"/>
        </w:tabs>
        <w:jc w:val="center"/>
        <w:rPr>
          <w:rFonts w:eastAsia="Arial Unicode MS"/>
          <w:b/>
          <w:color w:val="000000"/>
          <w:sz w:val="28"/>
          <w:szCs w:val="28"/>
          <w:lang w:val="ru"/>
        </w:rPr>
      </w:pPr>
    </w:p>
    <w:p w14:paraId="64FF4619" w14:textId="77777777" w:rsidR="00AE4575" w:rsidRPr="002468C8" w:rsidRDefault="00AE4575" w:rsidP="00AE4575">
      <w:pPr>
        <w:tabs>
          <w:tab w:val="left" w:pos="1134"/>
        </w:tabs>
        <w:jc w:val="center"/>
        <w:rPr>
          <w:rFonts w:eastAsia="Arial Unicode MS"/>
          <w:b/>
          <w:color w:val="000000"/>
          <w:sz w:val="28"/>
          <w:szCs w:val="28"/>
          <w:lang w:val="ru"/>
        </w:rPr>
      </w:pPr>
    </w:p>
    <w:p w14:paraId="30310A5E" w14:textId="77777777" w:rsidR="00AE4575" w:rsidRPr="002468C8" w:rsidRDefault="00AE4575" w:rsidP="00AE4575">
      <w:pPr>
        <w:tabs>
          <w:tab w:val="left" w:pos="1134"/>
        </w:tabs>
        <w:jc w:val="center"/>
        <w:rPr>
          <w:rFonts w:eastAsia="Arial Unicode MS"/>
          <w:b/>
          <w:color w:val="000000"/>
          <w:sz w:val="28"/>
          <w:szCs w:val="28"/>
          <w:lang w:val="ru"/>
        </w:rPr>
      </w:pPr>
    </w:p>
    <w:p w14:paraId="64679775" w14:textId="77777777" w:rsidR="00AE4575" w:rsidRPr="002468C8" w:rsidRDefault="00AE4575" w:rsidP="00AE4575">
      <w:pPr>
        <w:tabs>
          <w:tab w:val="left" w:pos="1134"/>
        </w:tabs>
        <w:jc w:val="center"/>
        <w:rPr>
          <w:rFonts w:eastAsia="Arial Unicode MS"/>
          <w:b/>
          <w:color w:val="000000"/>
          <w:sz w:val="28"/>
          <w:szCs w:val="28"/>
          <w:lang w:val="ru"/>
        </w:rPr>
      </w:pPr>
    </w:p>
    <w:p w14:paraId="752A3F23" w14:textId="77777777" w:rsidR="00AE4575" w:rsidRPr="002468C8" w:rsidRDefault="00AE4575" w:rsidP="00AE4575">
      <w:pPr>
        <w:tabs>
          <w:tab w:val="left" w:pos="1134"/>
        </w:tabs>
        <w:jc w:val="center"/>
        <w:rPr>
          <w:rFonts w:eastAsia="Arial Unicode MS"/>
          <w:b/>
          <w:color w:val="000000"/>
          <w:sz w:val="28"/>
          <w:szCs w:val="28"/>
          <w:lang w:val="ru"/>
        </w:rPr>
      </w:pPr>
    </w:p>
    <w:p w14:paraId="70C52789" w14:textId="77777777" w:rsidR="00AE4575" w:rsidRPr="002468C8" w:rsidRDefault="00AE4575" w:rsidP="00AE4575">
      <w:pPr>
        <w:tabs>
          <w:tab w:val="left" w:pos="1134"/>
        </w:tabs>
        <w:jc w:val="center"/>
        <w:rPr>
          <w:rFonts w:eastAsia="Arial Unicode MS"/>
          <w:b/>
          <w:color w:val="000000"/>
          <w:sz w:val="28"/>
          <w:szCs w:val="28"/>
          <w:lang w:val="ru"/>
        </w:rPr>
      </w:pPr>
    </w:p>
    <w:p w14:paraId="568A9C7E" w14:textId="77777777" w:rsidR="00AE4575" w:rsidRPr="002468C8" w:rsidRDefault="00AE4575" w:rsidP="00AE4575">
      <w:pPr>
        <w:tabs>
          <w:tab w:val="left" w:pos="1134"/>
        </w:tabs>
        <w:jc w:val="center"/>
        <w:rPr>
          <w:rFonts w:eastAsia="Arial Unicode MS"/>
          <w:b/>
          <w:color w:val="000000"/>
          <w:sz w:val="28"/>
          <w:szCs w:val="28"/>
          <w:lang w:val="ru"/>
        </w:rPr>
      </w:pPr>
    </w:p>
    <w:p w14:paraId="1EA27301" w14:textId="77777777" w:rsidR="00AE4575" w:rsidRPr="002468C8" w:rsidRDefault="00AE4575" w:rsidP="00AE4575">
      <w:pPr>
        <w:tabs>
          <w:tab w:val="left" w:pos="1134"/>
        </w:tabs>
        <w:jc w:val="center"/>
        <w:rPr>
          <w:rFonts w:eastAsia="Arial Unicode MS"/>
          <w:b/>
          <w:color w:val="000000"/>
          <w:sz w:val="28"/>
          <w:szCs w:val="28"/>
          <w:lang w:val="ru"/>
        </w:rPr>
      </w:pPr>
    </w:p>
    <w:p w14:paraId="5922B00C" w14:textId="77777777" w:rsidR="00AE4575" w:rsidRPr="002468C8" w:rsidRDefault="00AE4575" w:rsidP="00AE4575">
      <w:pPr>
        <w:tabs>
          <w:tab w:val="left" w:pos="1134"/>
        </w:tabs>
        <w:jc w:val="center"/>
        <w:rPr>
          <w:rFonts w:eastAsia="Arial Unicode MS"/>
          <w:b/>
          <w:color w:val="000000"/>
          <w:sz w:val="28"/>
          <w:szCs w:val="28"/>
          <w:lang w:val="ru"/>
        </w:rPr>
      </w:pPr>
    </w:p>
    <w:p w14:paraId="22C8AF87" w14:textId="77777777" w:rsidR="00AE4575" w:rsidRPr="002468C8" w:rsidRDefault="00AE4575" w:rsidP="00AE4575">
      <w:pPr>
        <w:tabs>
          <w:tab w:val="left" w:pos="1134"/>
        </w:tabs>
        <w:jc w:val="center"/>
        <w:rPr>
          <w:rFonts w:eastAsia="Arial Unicode MS"/>
          <w:b/>
          <w:color w:val="000000"/>
          <w:sz w:val="28"/>
          <w:szCs w:val="28"/>
          <w:lang w:val="ru"/>
        </w:rPr>
      </w:pPr>
    </w:p>
    <w:p w14:paraId="0802887E" w14:textId="77777777" w:rsidR="00AE4575" w:rsidRPr="002468C8" w:rsidRDefault="00AE4575" w:rsidP="00AE4575">
      <w:pPr>
        <w:tabs>
          <w:tab w:val="left" w:pos="1134"/>
        </w:tabs>
        <w:jc w:val="center"/>
        <w:rPr>
          <w:rFonts w:eastAsia="Arial Unicode MS"/>
          <w:b/>
          <w:color w:val="000000"/>
          <w:sz w:val="28"/>
          <w:szCs w:val="28"/>
          <w:lang w:val="ru"/>
        </w:rPr>
      </w:pPr>
    </w:p>
    <w:p w14:paraId="643AF0F6" w14:textId="77777777" w:rsidR="00AE4575" w:rsidRPr="002468C8" w:rsidRDefault="00AE4575" w:rsidP="00AE4575">
      <w:pPr>
        <w:tabs>
          <w:tab w:val="left" w:pos="1134"/>
        </w:tabs>
        <w:jc w:val="center"/>
        <w:rPr>
          <w:rFonts w:eastAsia="Arial Unicode MS"/>
          <w:b/>
          <w:color w:val="000000"/>
          <w:sz w:val="28"/>
          <w:szCs w:val="28"/>
          <w:lang w:val="ru"/>
        </w:rPr>
      </w:pPr>
    </w:p>
    <w:p w14:paraId="443AE722" w14:textId="77777777" w:rsidR="00AE4575" w:rsidRPr="002468C8" w:rsidRDefault="00AE4575" w:rsidP="00AE4575">
      <w:pPr>
        <w:tabs>
          <w:tab w:val="left" w:pos="1134"/>
        </w:tabs>
        <w:jc w:val="center"/>
        <w:rPr>
          <w:rFonts w:eastAsia="Arial Unicode MS"/>
          <w:b/>
          <w:color w:val="000000"/>
          <w:sz w:val="28"/>
          <w:szCs w:val="28"/>
          <w:lang w:val="ru"/>
        </w:rPr>
      </w:pPr>
    </w:p>
    <w:p w14:paraId="22C1CE0F" w14:textId="77777777" w:rsidR="00AE4575" w:rsidRPr="002468C8" w:rsidRDefault="00AE4575" w:rsidP="00AE4575">
      <w:pPr>
        <w:tabs>
          <w:tab w:val="left" w:pos="1134"/>
        </w:tabs>
        <w:jc w:val="center"/>
        <w:rPr>
          <w:rFonts w:eastAsia="Arial Unicode MS"/>
          <w:b/>
          <w:color w:val="000000"/>
          <w:sz w:val="28"/>
          <w:szCs w:val="28"/>
          <w:lang w:val="ru"/>
        </w:rPr>
      </w:pPr>
    </w:p>
    <w:p w14:paraId="000ACC9A" w14:textId="77777777" w:rsidR="00AE4575" w:rsidRPr="002468C8" w:rsidRDefault="00AE4575" w:rsidP="00AE4575">
      <w:pPr>
        <w:tabs>
          <w:tab w:val="left" w:pos="1134"/>
        </w:tabs>
        <w:jc w:val="center"/>
        <w:rPr>
          <w:rFonts w:eastAsia="Arial Unicode MS"/>
          <w:b/>
          <w:color w:val="000000"/>
          <w:sz w:val="28"/>
          <w:szCs w:val="28"/>
          <w:lang w:val="ru"/>
        </w:rPr>
      </w:pPr>
    </w:p>
    <w:p w14:paraId="3957D76F" w14:textId="0BCBCADD" w:rsidR="00AE4575" w:rsidRDefault="00AE4575" w:rsidP="00AE4575">
      <w:pPr>
        <w:tabs>
          <w:tab w:val="left" w:pos="1134"/>
        </w:tabs>
        <w:jc w:val="center"/>
        <w:rPr>
          <w:rFonts w:eastAsia="Arial Unicode MS"/>
          <w:b/>
          <w:color w:val="000000"/>
          <w:sz w:val="28"/>
          <w:szCs w:val="28"/>
          <w:lang w:val="ru"/>
        </w:rPr>
      </w:pPr>
    </w:p>
    <w:p w14:paraId="243249A4" w14:textId="77777777" w:rsidR="00EE6F1B" w:rsidRPr="002468C8" w:rsidRDefault="00EE6F1B" w:rsidP="00AE4575">
      <w:pPr>
        <w:tabs>
          <w:tab w:val="left" w:pos="1134"/>
        </w:tabs>
        <w:jc w:val="center"/>
        <w:rPr>
          <w:rFonts w:eastAsia="Arial Unicode MS"/>
          <w:b/>
          <w:color w:val="000000"/>
          <w:sz w:val="28"/>
          <w:szCs w:val="28"/>
          <w:lang w:val="ru"/>
        </w:rPr>
      </w:pPr>
    </w:p>
    <w:p w14:paraId="79F08C99" w14:textId="5815485C" w:rsidR="00AE4575" w:rsidRDefault="00AE4575" w:rsidP="00AE4575">
      <w:pPr>
        <w:tabs>
          <w:tab w:val="left" w:pos="1134"/>
        </w:tabs>
        <w:jc w:val="center"/>
        <w:rPr>
          <w:rFonts w:eastAsia="Arial Unicode MS"/>
          <w:b/>
          <w:color w:val="000000"/>
          <w:sz w:val="28"/>
          <w:szCs w:val="28"/>
          <w:lang w:val="ru"/>
        </w:rPr>
      </w:pPr>
    </w:p>
    <w:p w14:paraId="4385D800" w14:textId="02D264A9" w:rsidR="00495CF9" w:rsidRDefault="00495CF9" w:rsidP="00AE4575">
      <w:pPr>
        <w:tabs>
          <w:tab w:val="left" w:pos="1134"/>
        </w:tabs>
        <w:jc w:val="center"/>
        <w:rPr>
          <w:rFonts w:eastAsia="Arial Unicode MS"/>
          <w:b/>
          <w:color w:val="000000"/>
          <w:sz w:val="28"/>
          <w:szCs w:val="28"/>
          <w:lang w:val="ru"/>
        </w:rPr>
      </w:pPr>
    </w:p>
    <w:p w14:paraId="5C6C5F84" w14:textId="47A7B2FA" w:rsidR="00495CF9" w:rsidRDefault="00495CF9" w:rsidP="00AE4575">
      <w:pPr>
        <w:tabs>
          <w:tab w:val="left" w:pos="1134"/>
        </w:tabs>
        <w:jc w:val="center"/>
        <w:rPr>
          <w:rFonts w:eastAsia="Arial Unicode MS"/>
          <w:b/>
          <w:color w:val="000000"/>
          <w:sz w:val="28"/>
          <w:szCs w:val="28"/>
          <w:lang w:val="ru"/>
        </w:rPr>
      </w:pPr>
    </w:p>
    <w:p w14:paraId="0789EE60" w14:textId="77777777" w:rsidR="00495CF9" w:rsidRPr="002468C8" w:rsidRDefault="00495CF9" w:rsidP="00AE4575">
      <w:pPr>
        <w:tabs>
          <w:tab w:val="left" w:pos="1134"/>
        </w:tabs>
        <w:jc w:val="center"/>
        <w:rPr>
          <w:rFonts w:eastAsia="Arial Unicode MS"/>
          <w:b/>
          <w:color w:val="000000"/>
          <w:sz w:val="28"/>
          <w:szCs w:val="28"/>
          <w:lang w:val="ru"/>
        </w:rPr>
      </w:pPr>
    </w:p>
    <w:p w14:paraId="12EE14CF" w14:textId="2ABB8687" w:rsidR="00AE4575" w:rsidRPr="00495CF9" w:rsidRDefault="00495CF9" w:rsidP="00AE4575">
      <w:pPr>
        <w:jc w:val="center"/>
      </w:pPr>
      <w:r w:rsidRPr="00495CF9">
        <w:t>Москва 2026</w:t>
      </w:r>
    </w:p>
    <w:p w14:paraId="52A0FACD" w14:textId="43ECEEF4" w:rsidR="00AE4575" w:rsidRPr="002468C8" w:rsidRDefault="00AE4575" w:rsidP="00495CF9">
      <w:pPr>
        <w:numPr>
          <w:ilvl w:val="0"/>
          <w:numId w:val="28"/>
        </w:numPr>
        <w:contextualSpacing/>
        <w:jc w:val="center"/>
        <w:rPr>
          <w:rFonts w:eastAsia="MS Mincho"/>
          <w:b/>
        </w:rPr>
      </w:pPr>
      <w:r w:rsidRPr="002468C8">
        <w:rPr>
          <w:rFonts w:eastAsia="MS Mincho"/>
          <w:b/>
        </w:rPr>
        <w:lastRenderedPageBreak/>
        <w:t xml:space="preserve">ПЕРЕЧЕНЬ </w:t>
      </w:r>
      <w:r w:rsidR="00495CF9" w:rsidRPr="00495CF9">
        <w:rPr>
          <w:rFonts w:eastAsia="MS Mincho"/>
          <w:b/>
        </w:rPr>
        <w:t>ПРИНЯТЫХ СОКРАЩЕНИЙ И ОПРЕДЕЛЕНИЙ</w:t>
      </w:r>
    </w:p>
    <w:p w14:paraId="04C26DC2" w14:textId="77777777" w:rsidR="00AE4575" w:rsidRPr="002468C8" w:rsidRDefault="00AE4575" w:rsidP="00AE4575">
      <w:pPr>
        <w:ind w:left="720"/>
        <w:contextualSpacing/>
        <w:rPr>
          <w:rFonts w:eastAsia="MS Mincho"/>
          <w:b/>
        </w:rPr>
      </w:pPr>
    </w:p>
    <w:tbl>
      <w:tblPr>
        <w:tblStyle w:val="2010"/>
        <w:tblW w:w="0" w:type="auto"/>
        <w:tblLook w:val="04A0" w:firstRow="1" w:lastRow="0" w:firstColumn="1" w:lastColumn="0" w:noHBand="0" w:noVBand="1"/>
      </w:tblPr>
      <w:tblGrid>
        <w:gridCol w:w="1463"/>
        <w:gridCol w:w="2410"/>
        <w:gridCol w:w="5471"/>
      </w:tblGrid>
      <w:tr w:rsidR="00AE4575" w:rsidRPr="002468C8" w14:paraId="2E8E6481" w14:textId="77777777" w:rsidTr="0027799A">
        <w:trPr>
          <w:trHeight w:val="20"/>
        </w:trPr>
        <w:tc>
          <w:tcPr>
            <w:tcW w:w="1463" w:type="dxa"/>
            <w:vAlign w:val="center"/>
          </w:tcPr>
          <w:p w14:paraId="31F95271" w14:textId="77777777" w:rsidR="00AE4575" w:rsidRPr="002468C8" w:rsidRDefault="00AE4575" w:rsidP="0027799A">
            <w:pPr>
              <w:jc w:val="center"/>
              <w:rPr>
                <w:b/>
              </w:rPr>
            </w:pPr>
            <w:r w:rsidRPr="002468C8">
              <w:rPr>
                <w:b/>
              </w:rPr>
              <w:t>№ п/п</w:t>
            </w:r>
          </w:p>
        </w:tc>
        <w:tc>
          <w:tcPr>
            <w:tcW w:w="2410" w:type="dxa"/>
            <w:vAlign w:val="center"/>
          </w:tcPr>
          <w:p w14:paraId="44DC7DE9" w14:textId="4506C65B" w:rsidR="00AE4575" w:rsidRPr="002468C8" w:rsidRDefault="00495CF9" w:rsidP="0027799A">
            <w:pPr>
              <w:jc w:val="center"/>
              <w:rPr>
                <w:b/>
              </w:rPr>
            </w:pPr>
            <w:r w:rsidRPr="00E43FF1">
              <w:rPr>
                <w:b/>
              </w:rPr>
              <w:t>Сокращение</w:t>
            </w:r>
            <w:r>
              <w:rPr>
                <w:b/>
              </w:rPr>
              <w:t>, определение</w:t>
            </w:r>
          </w:p>
        </w:tc>
        <w:tc>
          <w:tcPr>
            <w:tcW w:w="5471" w:type="dxa"/>
            <w:vAlign w:val="center"/>
          </w:tcPr>
          <w:p w14:paraId="59D72AB6" w14:textId="10716ACB" w:rsidR="00AE4575" w:rsidRPr="002468C8" w:rsidRDefault="00AE4575" w:rsidP="0027799A">
            <w:pPr>
              <w:jc w:val="center"/>
              <w:rPr>
                <w:b/>
              </w:rPr>
            </w:pPr>
            <w:r w:rsidRPr="002468C8">
              <w:rPr>
                <w:b/>
              </w:rPr>
              <w:t>Расшифровка сокращения</w:t>
            </w:r>
            <w:r w:rsidR="00495CF9">
              <w:rPr>
                <w:b/>
              </w:rPr>
              <w:t>, толкование определения</w:t>
            </w:r>
          </w:p>
        </w:tc>
      </w:tr>
      <w:tr w:rsidR="00AE4575" w:rsidRPr="002468C8" w14:paraId="7E787542" w14:textId="77777777" w:rsidTr="0027799A">
        <w:trPr>
          <w:trHeight w:val="20"/>
        </w:trPr>
        <w:tc>
          <w:tcPr>
            <w:tcW w:w="1463" w:type="dxa"/>
            <w:vAlign w:val="center"/>
          </w:tcPr>
          <w:p w14:paraId="27B28148" w14:textId="77777777" w:rsidR="00AE4575" w:rsidRPr="002468C8" w:rsidRDefault="00AE4575" w:rsidP="0027799A">
            <w:pPr>
              <w:jc w:val="center"/>
            </w:pPr>
            <w:r w:rsidRPr="002468C8">
              <w:t>1</w:t>
            </w:r>
          </w:p>
        </w:tc>
        <w:tc>
          <w:tcPr>
            <w:tcW w:w="2410" w:type="dxa"/>
            <w:vAlign w:val="center"/>
          </w:tcPr>
          <w:p w14:paraId="06166786" w14:textId="77777777" w:rsidR="00AE4575" w:rsidRPr="002468C8" w:rsidRDefault="00AE4575" w:rsidP="0027799A">
            <w:r w:rsidRPr="002468C8">
              <w:t xml:space="preserve">Заказчик </w:t>
            </w:r>
          </w:p>
        </w:tc>
        <w:tc>
          <w:tcPr>
            <w:tcW w:w="5471" w:type="dxa"/>
          </w:tcPr>
          <w:p w14:paraId="248E3448" w14:textId="4EAD46CB" w:rsidR="00AE4575" w:rsidRPr="002468C8" w:rsidRDefault="00AE4575" w:rsidP="0027799A">
            <w:r w:rsidRPr="002468C8">
              <w:t>Акционерн</w:t>
            </w:r>
            <w:r w:rsidR="00495CF9">
              <w:t>ое общество (АО) «Почта России»</w:t>
            </w:r>
            <w:r w:rsidRPr="002468C8">
              <w:t xml:space="preserve"> в лице УФПС Московской области</w:t>
            </w:r>
          </w:p>
        </w:tc>
      </w:tr>
      <w:tr w:rsidR="00AE4575" w:rsidRPr="002468C8" w14:paraId="4DC37C81" w14:textId="77777777" w:rsidTr="0027799A">
        <w:trPr>
          <w:trHeight w:val="20"/>
        </w:trPr>
        <w:tc>
          <w:tcPr>
            <w:tcW w:w="1463" w:type="dxa"/>
            <w:vAlign w:val="center"/>
          </w:tcPr>
          <w:p w14:paraId="6E3773A3" w14:textId="77777777" w:rsidR="00AE4575" w:rsidRPr="002468C8" w:rsidRDefault="00AE4575" w:rsidP="0027799A">
            <w:pPr>
              <w:jc w:val="center"/>
            </w:pPr>
            <w:r w:rsidRPr="002468C8">
              <w:t>2</w:t>
            </w:r>
          </w:p>
        </w:tc>
        <w:tc>
          <w:tcPr>
            <w:tcW w:w="2410" w:type="dxa"/>
            <w:vAlign w:val="center"/>
          </w:tcPr>
          <w:p w14:paraId="605C2E6C" w14:textId="77777777" w:rsidR="00AE4575" w:rsidRPr="002468C8" w:rsidRDefault="00AE4575" w:rsidP="0027799A">
            <w:r w:rsidRPr="002468C8">
              <w:t>Исполнитель</w:t>
            </w:r>
          </w:p>
        </w:tc>
        <w:tc>
          <w:tcPr>
            <w:tcW w:w="5471" w:type="dxa"/>
            <w:vAlign w:val="center"/>
          </w:tcPr>
          <w:p w14:paraId="4B6DC8F7" w14:textId="77777777" w:rsidR="00AE4575" w:rsidRPr="002468C8" w:rsidRDefault="00AE4575" w:rsidP="0027799A">
            <w:r w:rsidRPr="002468C8">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AE4575" w:rsidRPr="002468C8" w14:paraId="50EC4D3E" w14:textId="77777777" w:rsidTr="0027799A">
        <w:trPr>
          <w:trHeight w:val="20"/>
        </w:trPr>
        <w:tc>
          <w:tcPr>
            <w:tcW w:w="1463" w:type="dxa"/>
            <w:vAlign w:val="center"/>
          </w:tcPr>
          <w:p w14:paraId="5F8C335C" w14:textId="77777777" w:rsidR="00AE4575" w:rsidRPr="002468C8" w:rsidRDefault="00AE4575" w:rsidP="0027799A">
            <w:pPr>
              <w:jc w:val="center"/>
            </w:pPr>
            <w:r w:rsidRPr="002468C8">
              <w:t>3</w:t>
            </w:r>
          </w:p>
        </w:tc>
        <w:tc>
          <w:tcPr>
            <w:tcW w:w="2410" w:type="dxa"/>
            <w:vAlign w:val="center"/>
          </w:tcPr>
          <w:p w14:paraId="209B29BD" w14:textId="77777777" w:rsidR="00AE4575" w:rsidRPr="002468C8" w:rsidRDefault="00AE4575" w:rsidP="0027799A">
            <w:r w:rsidRPr="002468C8">
              <w:t>Стороны</w:t>
            </w:r>
          </w:p>
        </w:tc>
        <w:tc>
          <w:tcPr>
            <w:tcW w:w="5471" w:type="dxa"/>
          </w:tcPr>
          <w:p w14:paraId="7B9CFEEA" w14:textId="77777777" w:rsidR="00AE4575" w:rsidRPr="002468C8" w:rsidRDefault="00AE4575" w:rsidP="0027799A">
            <w:r w:rsidRPr="002468C8">
              <w:t>Исполнитель и Заказчик</w:t>
            </w:r>
          </w:p>
        </w:tc>
      </w:tr>
      <w:tr w:rsidR="00AE4575" w:rsidRPr="002468C8" w14:paraId="6F26F81C" w14:textId="77777777" w:rsidTr="0027799A">
        <w:trPr>
          <w:trHeight w:val="20"/>
        </w:trPr>
        <w:tc>
          <w:tcPr>
            <w:tcW w:w="1463" w:type="dxa"/>
            <w:vAlign w:val="center"/>
          </w:tcPr>
          <w:p w14:paraId="145C35A4" w14:textId="77777777" w:rsidR="00AE4575" w:rsidRPr="002468C8" w:rsidRDefault="00AE4575" w:rsidP="0027799A">
            <w:pPr>
              <w:jc w:val="center"/>
            </w:pPr>
            <w:r w:rsidRPr="002468C8">
              <w:t>4</w:t>
            </w:r>
          </w:p>
        </w:tc>
        <w:tc>
          <w:tcPr>
            <w:tcW w:w="2410" w:type="dxa"/>
            <w:vAlign w:val="center"/>
          </w:tcPr>
          <w:p w14:paraId="3082A08F" w14:textId="77777777" w:rsidR="00AE4575" w:rsidRPr="002468C8" w:rsidRDefault="00AE4575" w:rsidP="0027799A">
            <w:r w:rsidRPr="002468C8">
              <w:t>Услуга</w:t>
            </w:r>
          </w:p>
        </w:tc>
        <w:tc>
          <w:tcPr>
            <w:tcW w:w="5471" w:type="dxa"/>
          </w:tcPr>
          <w:p w14:paraId="1E564878" w14:textId="69604DFD" w:rsidR="00AE4575" w:rsidRPr="002468C8" w:rsidRDefault="00AE4575" w:rsidP="0027799A">
            <w:r w:rsidRPr="002468C8">
              <w:t xml:space="preserve">Эксплуатация и техническое </w:t>
            </w:r>
            <w:r w:rsidR="00941125">
              <w:t>обслуживание ц</w:t>
            </w:r>
            <w:r w:rsidR="00D47298">
              <w:t>ентрального теплового пункта а</w:t>
            </w:r>
            <w:r w:rsidRPr="002468C8">
              <w:t>втотранспортного подразделения УФПС Московской области</w:t>
            </w:r>
          </w:p>
        </w:tc>
      </w:tr>
      <w:tr w:rsidR="00AE4575" w:rsidRPr="002468C8" w14:paraId="742B8E02" w14:textId="77777777" w:rsidTr="0027799A">
        <w:trPr>
          <w:trHeight w:val="20"/>
        </w:trPr>
        <w:tc>
          <w:tcPr>
            <w:tcW w:w="1463" w:type="dxa"/>
            <w:vAlign w:val="center"/>
          </w:tcPr>
          <w:p w14:paraId="4509462E" w14:textId="77777777" w:rsidR="00AE4575" w:rsidRPr="002468C8" w:rsidRDefault="00AE4575" w:rsidP="0027799A">
            <w:pPr>
              <w:jc w:val="center"/>
            </w:pPr>
            <w:r w:rsidRPr="002468C8">
              <w:t>5</w:t>
            </w:r>
          </w:p>
        </w:tc>
        <w:tc>
          <w:tcPr>
            <w:tcW w:w="2410" w:type="dxa"/>
            <w:vAlign w:val="center"/>
          </w:tcPr>
          <w:p w14:paraId="0FD61DDE" w14:textId="77777777" w:rsidR="00AE4575" w:rsidRPr="002468C8" w:rsidRDefault="00AE4575" w:rsidP="0027799A">
            <w:r w:rsidRPr="002468C8">
              <w:t>УФПС</w:t>
            </w:r>
          </w:p>
        </w:tc>
        <w:tc>
          <w:tcPr>
            <w:tcW w:w="5471" w:type="dxa"/>
          </w:tcPr>
          <w:p w14:paraId="2444883F" w14:textId="77777777" w:rsidR="00AE4575" w:rsidRPr="002468C8" w:rsidRDefault="00AE4575" w:rsidP="0027799A">
            <w:r w:rsidRPr="002468C8">
              <w:t>Управление федеральной почтовой связи</w:t>
            </w:r>
          </w:p>
        </w:tc>
      </w:tr>
      <w:tr w:rsidR="00AE4575" w:rsidRPr="002468C8" w14:paraId="014DD3BF" w14:textId="77777777" w:rsidTr="0027799A">
        <w:trPr>
          <w:trHeight w:val="20"/>
        </w:trPr>
        <w:tc>
          <w:tcPr>
            <w:tcW w:w="1463" w:type="dxa"/>
            <w:vAlign w:val="center"/>
          </w:tcPr>
          <w:p w14:paraId="45F3DA9D" w14:textId="77777777" w:rsidR="00AE4575" w:rsidRPr="002468C8" w:rsidRDefault="00AE4575" w:rsidP="0027799A">
            <w:pPr>
              <w:jc w:val="center"/>
            </w:pPr>
            <w:r w:rsidRPr="002468C8">
              <w:t>6</w:t>
            </w:r>
          </w:p>
        </w:tc>
        <w:tc>
          <w:tcPr>
            <w:tcW w:w="2410" w:type="dxa"/>
            <w:vAlign w:val="center"/>
          </w:tcPr>
          <w:p w14:paraId="3716847D" w14:textId="77777777" w:rsidR="00AE4575" w:rsidRPr="002468C8" w:rsidRDefault="00AE4575" w:rsidP="0027799A">
            <w:r w:rsidRPr="002468C8">
              <w:t>Объект</w:t>
            </w:r>
          </w:p>
        </w:tc>
        <w:tc>
          <w:tcPr>
            <w:tcW w:w="5471" w:type="dxa"/>
          </w:tcPr>
          <w:p w14:paraId="75E585E0" w14:textId="77777777" w:rsidR="00AE4575" w:rsidRPr="002468C8" w:rsidRDefault="0027799A" w:rsidP="0027799A">
            <w:r w:rsidRPr="002468C8">
              <w:t xml:space="preserve">Автотранспортное подразделение </w:t>
            </w:r>
            <w:r w:rsidR="00AE4575" w:rsidRPr="002468C8">
              <w:t xml:space="preserve">УФПС Московской области - объект недвижимого имущества, состоящий из зданий и сооружений административного и производственного назначения, находящийся на балансе УФПС Московской области, расположенный по адресу: г. Москва, </w:t>
            </w:r>
            <w:proofErr w:type="spellStart"/>
            <w:r w:rsidR="00AE4575" w:rsidRPr="002468C8">
              <w:t>Мрузовский</w:t>
            </w:r>
            <w:proofErr w:type="spellEnd"/>
            <w:r w:rsidR="00AE4575" w:rsidRPr="002468C8">
              <w:t xml:space="preserve"> переулок, д. 12.</w:t>
            </w:r>
          </w:p>
        </w:tc>
      </w:tr>
      <w:tr w:rsidR="00AE4575" w:rsidRPr="002468C8" w14:paraId="6832CED1" w14:textId="77777777" w:rsidTr="0027799A">
        <w:trPr>
          <w:trHeight w:val="20"/>
        </w:trPr>
        <w:tc>
          <w:tcPr>
            <w:tcW w:w="1463" w:type="dxa"/>
          </w:tcPr>
          <w:p w14:paraId="21C0F31F" w14:textId="77777777" w:rsidR="00AE4575" w:rsidRPr="002468C8" w:rsidRDefault="00AE4575" w:rsidP="0027799A">
            <w:pPr>
              <w:jc w:val="center"/>
            </w:pPr>
            <w:r w:rsidRPr="002468C8">
              <w:t>7</w:t>
            </w:r>
          </w:p>
        </w:tc>
        <w:tc>
          <w:tcPr>
            <w:tcW w:w="2410" w:type="dxa"/>
          </w:tcPr>
          <w:p w14:paraId="023BB09A" w14:textId="77777777" w:rsidR="00AE4575" w:rsidRPr="002468C8" w:rsidRDefault="00AE4575" w:rsidP="0027799A">
            <w:r w:rsidRPr="002468C8">
              <w:t>ТЗ</w:t>
            </w:r>
          </w:p>
        </w:tc>
        <w:tc>
          <w:tcPr>
            <w:tcW w:w="5471" w:type="dxa"/>
          </w:tcPr>
          <w:p w14:paraId="46F2B5BC" w14:textId="77777777" w:rsidR="00AE4575" w:rsidRPr="002468C8" w:rsidRDefault="00AE4575" w:rsidP="0027799A">
            <w:r w:rsidRPr="002468C8">
              <w:t>Техническое задание</w:t>
            </w:r>
          </w:p>
        </w:tc>
      </w:tr>
      <w:tr w:rsidR="00AE4575" w:rsidRPr="002468C8" w14:paraId="380C471C" w14:textId="77777777" w:rsidTr="0027799A">
        <w:trPr>
          <w:trHeight w:val="20"/>
        </w:trPr>
        <w:tc>
          <w:tcPr>
            <w:tcW w:w="1463" w:type="dxa"/>
          </w:tcPr>
          <w:p w14:paraId="0035151A" w14:textId="77777777" w:rsidR="00AE4575" w:rsidRPr="002468C8" w:rsidRDefault="00AE4575" w:rsidP="0027799A">
            <w:pPr>
              <w:jc w:val="center"/>
            </w:pPr>
            <w:r w:rsidRPr="002468C8">
              <w:t>8</w:t>
            </w:r>
          </w:p>
        </w:tc>
        <w:tc>
          <w:tcPr>
            <w:tcW w:w="2410" w:type="dxa"/>
          </w:tcPr>
          <w:p w14:paraId="0F772C83" w14:textId="77777777" w:rsidR="00AE4575" w:rsidRPr="002468C8" w:rsidRDefault="00AE4575" w:rsidP="0027799A">
            <w:r w:rsidRPr="002468C8">
              <w:t>ПТО</w:t>
            </w:r>
          </w:p>
        </w:tc>
        <w:tc>
          <w:tcPr>
            <w:tcW w:w="5471" w:type="dxa"/>
          </w:tcPr>
          <w:p w14:paraId="69F35B8E" w14:textId="77777777" w:rsidR="00AE4575" w:rsidRPr="002468C8" w:rsidRDefault="00AE4575" w:rsidP="0027799A">
            <w:r w:rsidRPr="002468C8">
              <w:t>Плановое техническое обслуживание</w:t>
            </w:r>
          </w:p>
        </w:tc>
      </w:tr>
      <w:tr w:rsidR="00AE4575" w:rsidRPr="002468C8" w14:paraId="7D6D79B3" w14:textId="77777777" w:rsidTr="0027799A">
        <w:trPr>
          <w:trHeight w:val="20"/>
        </w:trPr>
        <w:tc>
          <w:tcPr>
            <w:tcW w:w="1463" w:type="dxa"/>
          </w:tcPr>
          <w:p w14:paraId="4A10D822" w14:textId="77777777" w:rsidR="00AE4575" w:rsidRPr="002468C8" w:rsidRDefault="00AE4575" w:rsidP="0027799A">
            <w:pPr>
              <w:jc w:val="center"/>
            </w:pPr>
            <w:r w:rsidRPr="002468C8">
              <w:t>9</w:t>
            </w:r>
          </w:p>
        </w:tc>
        <w:tc>
          <w:tcPr>
            <w:tcW w:w="2410" w:type="dxa"/>
          </w:tcPr>
          <w:p w14:paraId="03407DD3" w14:textId="77777777" w:rsidR="00AE4575" w:rsidRPr="002468C8" w:rsidRDefault="00AE4575" w:rsidP="0027799A">
            <w:r w:rsidRPr="002468C8">
              <w:t>ХВС</w:t>
            </w:r>
          </w:p>
        </w:tc>
        <w:tc>
          <w:tcPr>
            <w:tcW w:w="5471" w:type="dxa"/>
          </w:tcPr>
          <w:p w14:paraId="5C27C996" w14:textId="77777777" w:rsidR="00AE4575" w:rsidRPr="002468C8" w:rsidRDefault="00AE4575" w:rsidP="0027799A">
            <w:r w:rsidRPr="002468C8">
              <w:t>Холодное водоснабжение</w:t>
            </w:r>
          </w:p>
        </w:tc>
      </w:tr>
      <w:tr w:rsidR="00AE4575" w:rsidRPr="002468C8" w14:paraId="64E45795" w14:textId="77777777" w:rsidTr="0027799A">
        <w:trPr>
          <w:trHeight w:val="20"/>
        </w:trPr>
        <w:tc>
          <w:tcPr>
            <w:tcW w:w="1463" w:type="dxa"/>
          </w:tcPr>
          <w:p w14:paraId="6BE2C2AF" w14:textId="77777777" w:rsidR="00AE4575" w:rsidRPr="002468C8" w:rsidRDefault="00AE4575" w:rsidP="0027799A">
            <w:pPr>
              <w:jc w:val="center"/>
            </w:pPr>
            <w:r w:rsidRPr="002468C8">
              <w:t>10</w:t>
            </w:r>
          </w:p>
        </w:tc>
        <w:tc>
          <w:tcPr>
            <w:tcW w:w="2410" w:type="dxa"/>
          </w:tcPr>
          <w:p w14:paraId="75539ABF" w14:textId="77777777" w:rsidR="00AE4575" w:rsidRPr="002468C8" w:rsidRDefault="00AE4575" w:rsidP="0027799A">
            <w:r w:rsidRPr="002468C8">
              <w:t>ГВС</w:t>
            </w:r>
          </w:p>
        </w:tc>
        <w:tc>
          <w:tcPr>
            <w:tcW w:w="5471" w:type="dxa"/>
          </w:tcPr>
          <w:p w14:paraId="2364963D" w14:textId="77777777" w:rsidR="00AE4575" w:rsidRPr="002468C8" w:rsidRDefault="00AE4575" w:rsidP="0027799A">
            <w:r w:rsidRPr="002468C8">
              <w:t>Горячее водоснабжение</w:t>
            </w:r>
          </w:p>
        </w:tc>
      </w:tr>
      <w:tr w:rsidR="00AE4575" w:rsidRPr="002468C8" w14:paraId="5768AD5D" w14:textId="77777777" w:rsidTr="0027799A">
        <w:trPr>
          <w:trHeight w:val="20"/>
        </w:trPr>
        <w:tc>
          <w:tcPr>
            <w:tcW w:w="1463" w:type="dxa"/>
          </w:tcPr>
          <w:p w14:paraId="2700DC87" w14:textId="77777777" w:rsidR="00AE4575" w:rsidRPr="002468C8" w:rsidRDefault="00AE4575" w:rsidP="0027799A">
            <w:pPr>
              <w:jc w:val="center"/>
            </w:pPr>
            <w:r w:rsidRPr="002468C8">
              <w:t>11</w:t>
            </w:r>
          </w:p>
        </w:tc>
        <w:tc>
          <w:tcPr>
            <w:tcW w:w="2410" w:type="dxa"/>
          </w:tcPr>
          <w:p w14:paraId="6718E202" w14:textId="77777777" w:rsidR="00AE4575" w:rsidRPr="002468C8" w:rsidRDefault="00AE4575" w:rsidP="0027799A">
            <w:r w:rsidRPr="002468C8">
              <w:t>ТС</w:t>
            </w:r>
          </w:p>
        </w:tc>
        <w:tc>
          <w:tcPr>
            <w:tcW w:w="5471" w:type="dxa"/>
          </w:tcPr>
          <w:p w14:paraId="40A3650E" w14:textId="77777777" w:rsidR="00AE4575" w:rsidRPr="002468C8" w:rsidRDefault="00AE4575" w:rsidP="0027799A">
            <w:r w:rsidRPr="002468C8">
              <w:t>Теплоснабжение</w:t>
            </w:r>
          </w:p>
        </w:tc>
      </w:tr>
      <w:tr w:rsidR="00AE4575" w:rsidRPr="002468C8" w14:paraId="06007ED5" w14:textId="77777777" w:rsidTr="0027799A">
        <w:trPr>
          <w:trHeight w:val="20"/>
        </w:trPr>
        <w:tc>
          <w:tcPr>
            <w:tcW w:w="1463" w:type="dxa"/>
          </w:tcPr>
          <w:p w14:paraId="65CFBC79" w14:textId="77777777" w:rsidR="00AE4575" w:rsidRPr="002468C8" w:rsidRDefault="00AE4575" w:rsidP="0027799A">
            <w:pPr>
              <w:jc w:val="center"/>
            </w:pPr>
            <w:r w:rsidRPr="002468C8">
              <w:t>12</w:t>
            </w:r>
          </w:p>
        </w:tc>
        <w:tc>
          <w:tcPr>
            <w:tcW w:w="2410" w:type="dxa"/>
          </w:tcPr>
          <w:p w14:paraId="6D7E592D" w14:textId="77777777" w:rsidR="00AE4575" w:rsidRPr="002468C8" w:rsidRDefault="00AE4575" w:rsidP="0027799A">
            <w:r w:rsidRPr="002468C8">
              <w:t>ГОСТ</w:t>
            </w:r>
          </w:p>
        </w:tc>
        <w:tc>
          <w:tcPr>
            <w:tcW w:w="5471" w:type="dxa"/>
          </w:tcPr>
          <w:p w14:paraId="233010C8" w14:textId="77777777" w:rsidR="00AE4575" w:rsidRPr="002468C8" w:rsidRDefault="00AE4575" w:rsidP="0027799A">
            <w:r w:rsidRPr="002468C8">
              <w:t>Государственный общесоюзный стандарт</w:t>
            </w:r>
          </w:p>
        </w:tc>
      </w:tr>
      <w:tr w:rsidR="00AE4575" w:rsidRPr="002468C8" w14:paraId="6C899DBD" w14:textId="77777777" w:rsidTr="0027799A">
        <w:trPr>
          <w:trHeight w:val="20"/>
        </w:trPr>
        <w:tc>
          <w:tcPr>
            <w:tcW w:w="1463" w:type="dxa"/>
          </w:tcPr>
          <w:p w14:paraId="5C0E715E" w14:textId="77777777" w:rsidR="00AE4575" w:rsidRPr="002468C8" w:rsidRDefault="00AE4575" w:rsidP="0027799A">
            <w:pPr>
              <w:jc w:val="center"/>
            </w:pPr>
            <w:r w:rsidRPr="002468C8">
              <w:t>13</w:t>
            </w:r>
          </w:p>
        </w:tc>
        <w:tc>
          <w:tcPr>
            <w:tcW w:w="2410" w:type="dxa"/>
          </w:tcPr>
          <w:p w14:paraId="312001A2" w14:textId="77777777" w:rsidR="00AE4575" w:rsidRPr="002468C8" w:rsidRDefault="00AE4575" w:rsidP="0027799A">
            <w:r w:rsidRPr="002468C8">
              <w:t>ЦТП</w:t>
            </w:r>
          </w:p>
        </w:tc>
        <w:tc>
          <w:tcPr>
            <w:tcW w:w="5471" w:type="dxa"/>
          </w:tcPr>
          <w:p w14:paraId="33EB7F91" w14:textId="77777777" w:rsidR="00AE4575" w:rsidRPr="002468C8" w:rsidRDefault="00AE4575" w:rsidP="0027799A">
            <w:r w:rsidRPr="002468C8">
              <w:t>Центральный тепловой пункт</w:t>
            </w:r>
          </w:p>
        </w:tc>
      </w:tr>
      <w:tr w:rsidR="00AE4575" w:rsidRPr="002468C8" w14:paraId="2C878A2F" w14:textId="77777777" w:rsidTr="0027799A">
        <w:trPr>
          <w:trHeight w:val="20"/>
        </w:trPr>
        <w:tc>
          <w:tcPr>
            <w:tcW w:w="1463" w:type="dxa"/>
          </w:tcPr>
          <w:p w14:paraId="7675411C" w14:textId="77777777" w:rsidR="00AE4575" w:rsidRPr="002468C8" w:rsidRDefault="00AE4575" w:rsidP="0027799A">
            <w:pPr>
              <w:jc w:val="center"/>
            </w:pPr>
            <w:r w:rsidRPr="002468C8">
              <w:t>14</w:t>
            </w:r>
          </w:p>
        </w:tc>
        <w:tc>
          <w:tcPr>
            <w:tcW w:w="2410" w:type="dxa"/>
            <w:vAlign w:val="center"/>
          </w:tcPr>
          <w:p w14:paraId="0B4FCD48" w14:textId="77777777" w:rsidR="00AE4575" w:rsidRPr="002468C8" w:rsidRDefault="00AE4575" w:rsidP="0027799A">
            <w:r w:rsidRPr="002468C8">
              <w:t>ЗИП</w:t>
            </w:r>
          </w:p>
        </w:tc>
        <w:tc>
          <w:tcPr>
            <w:tcW w:w="5471" w:type="dxa"/>
          </w:tcPr>
          <w:p w14:paraId="0F82EB3F" w14:textId="77777777" w:rsidR="00AE4575" w:rsidRPr="002468C8" w:rsidRDefault="00AE4575" w:rsidP="0027799A">
            <w:r w:rsidRPr="002468C8">
              <w:t>Запасные части, инструменты и принадлежности</w:t>
            </w:r>
          </w:p>
        </w:tc>
      </w:tr>
      <w:tr w:rsidR="00AE4575" w:rsidRPr="002468C8" w14:paraId="2E1D8734" w14:textId="77777777" w:rsidTr="0027799A">
        <w:trPr>
          <w:trHeight w:val="20"/>
        </w:trPr>
        <w:tc>
          <w:tcPr>
            <w:tcW w:w="1463" w:type="dxa"/>
          </w:tcPr>
          <w:p w14:paraId="66CCECB0" w14:textId="77777777" w:rsidR="00AE4575" w:rsidRPr="002468C8" w:rsidRDefault="00AE4575" w:rsidP="0027799A">
            <w:pPr>
              <w:jc w:val="center"/>
            </w:pPr>
            <w:r w:rsidRPr="002468C8">
              <w:t>15</w:t>
            </w:r>
          </w:p>
        </w:tc>
        <w:tc>
          <w:tcPr>
            <w:tcW w:w="2410" w:type="dxa"/>
            <w:vAlign w:val="center"/>
          </w:tcPr>
          <w:p w14:paraId="5EA0FDF1" w14:textId="77777777" w:rsidR="00AE4575" w:rsidRPr="002468C8" w:rsidRDefault="00AE4575" w:rsidP="0027799A">
            <w:r w:rsidRPr="002468C8">
              <w:t>КИП</w:t>
            </w:r>
          </w:p>
        </w:tc>
        <w:tc>
          <w:tcPr>
            <w:tcW w:w="5471" w:type="dxa"/>
          </w:tcPr>
          <w:p w14:paraId="613AF6DE" w14:textId="77777777" w:rsidR="00AE4575" w:rsidRPr="002468C8" w:rsidRDefault="00AE4575" w:rsidP="0027799A">
            <w:r w:rsidRPr="002468C8">
              <w:t>Контрольно-измерительные приборы и автоматика</w:t>
            </w:r>
          </w:p>
        </w:tc>
      </w:tr>
      <w:tr w:rsidR="00AE4575" w:rsidRPr="002468C8" w14:paraId="5D758983" w14:textId="77777777" w:rsidTr="0027799A">
        <w:trPr>
          <w:trHeight w:val="20"/>
        </w:trPr>
        <w:tc>
          <w:tcPr>
            <w:tcW w:w="1463" w:type="dxa"/>
          </w:tcPr>
          <w:p w14:paraId="3DD8A697" w14:textId="77777777" w:rsidR="00AE4575" w:rsidRPr="002468C8" w:rsidRDefault="00AE4575" w:rsidP="0027799A">
            <w:pPr>
              <w:jc w:val="center"/>
            </w:pPr>
            <w:r w:rsidRPr="002468C8">
              <w:t>16</w:t>
            </w:r>
          </w:p>
        </w:tc>
        <w:tc>
          <w:tcPr>
            <w:tcW w:w="2410" w:type="dxa"/>
            <w:vAlign w:val="center"/>
          </w:tcPr>
          <w:p w14:paraId="3B7BBA62" w14:textId="77777777" w:rsidR="00AE4575" w:rsidRPr="002468C8" w:rsidRDefault="00AE4575" w:rsidP="0027799A">
            <w:r w:rsidRPr="002468C8">
              <w:t>СНиП</w:t>
            </w:r>
          </w:p>
        </w:tc>
        <w:tc>
          <w:tcPr>
            <w:tcW w:w="5471" w:type="dxa"/>
          </w:tcPr>
          <w:p w14:paraId="14AA1F0A" w14:textId="77777777" w:rsidR="00AE4575" w:rsidRPr="002468C8" w:rsidRDefault="00AE4575" w:rsidP="0027799A">
            <w:r w:rsidRPr="002468C8">
              <w:t>Строительные нормы и правила</w:t>
            </w:r>
          </w:p>
        </w:tc>
      </w:tr>
      <w:tr w:rsidR="00AE4575" w:rsidRPr="002468C8" w14:paraId="55F8EFA1" w14:textId="77777777" w:rsidTr="0027799A">
        <w:trPr>
          <w:trHeight w:val="20"/>
        </w:trPr>
        <w:tc>
          <w:tcPr>
            <w:tcW w:w="1463" w:type="dxa"/>
          </w:tcPr>
          <w:p w14:paraId="0129605A" w14:textId="77777777" w:rsidR="00AE4575" w:rsidRPr="002468C8" w:rsidRDefault="00AE4575" w:rsidP="0027799A">
            <w:pPr>
              <w:jc w:val="center"/>
            </w:pPr>
            <w:r w:rsidRPr="002468C8">
              <w:t>17</w:t>
            </w:r>
          </w:p>
        </w:tc>
        <w:tc>
          <w:tcPr>
            <w:tcW w:w="2410" w:type="dxa"/>
          </w:tcPr>
          <w:p w14:paraId="2B62168B" w14:textId="77777777" w:rsidR="00AE4575" w:rsidRPr="002468C8" w:rsidRDefault="00AE4575" w:rsidP="0027799A">
            <w:r w:rsidRPr="002468C8">
              <w:t>СП</w:t>
            </w:r>
          </w:p>
        </w:tc>
        <w:tc>
          <w:tcPr>
            <w:tcW w:w="5471" w:type="dxa"/>
          </w:tcPr>
          <w:p w14:paraId="6D078EAA" w14:textId="77777777" w:rsidR="00AE4575" w:rsidRPr="002468C8" w:rsidRDefault="00AE4575" w:rsidP="00C26991">
            <w:r w:rsidRPr="002468C8">
              <w:t>Свод правил</w:t>
            </w:r>
          </w:p>
        </w:tc>
      </w:tr>
      <w:tr w:rsidR="00AE4575" w:rsidRPr="002468C8" w14:paraId="256174EA" w14:textId="77777777" w:rsidTr="0027799A">
        <w:trPr>
          <w:trHeight w:val="20"/>
        </w:trPr>
        <w:tc>
          <w:tcPr>
            <w:tcW w:w="1463" w:type="dxa"/>
          </w:tcPr>
          <w:p w14:paraId="4A0DC9E1" w14:textId="77777777" w:rsidR="00AE4575" w:rsidRPr="002468C8" w:rsidRDefault="00AE4575" w:rsidP="0027799A">
            <w:pPr>
              <w:jc w:val="center"/>
            </w:pPr>
            <w:r w:rsidRPr="002468C8">
              <w:t>18</w:t>
            </w:r>
          </w:p>
        </w:tc>
        <w:tc>
          <w:tcPr>
            <w:tcW w:w="2410" w:type="dxa"/>
          </w:tcPr>
          <w:p w14:paraId="0E06A724" w14:textId="77777777" w:rsidR="00AE4575" w:rsidRPr="002468C8" w:rsidRDefault="00AE4575" w:rsidP="0027799A">
            <w:r w:rsidRPr="002468C8">
              <w:t>ПАО «МОЭК»</w:t>
            </w:r>
          </w:p>
        </w:tc>
        <w:tc>
          <w:tcPr>
            <w:tcW w:w="5471" w:type="dxa"/>
          </w:tcPr>
          <w:p w14:paraId="3046C0DC" w14:textId="77777777" w:rsidR="00AE4575" w:rsidRPr="002468C8" w:rsidRDefault="00AE4575" w:rsidP="00C26991">
            <w:r w:rsidRPr="002468C8">
              <w:t>Публичное акционерное общество «Московская объединенная энергетическая компания»</w:t>
            </w:r>
          </w:p>
        </w:tc>
      </w:tr>
      <w:tr w:rsidR="00AE4575" w:rsidRPr="002468C8" w14:paraId="509DDEE8" w14:textId="77777777" w:rsidTr="0027799A">
        <w:trPr>
          <w:trHeight w:val="20"/>
        </w:trPr>
        <w:tc>
          <w:tcPr>
            <w:tcW w:w="1463" w:type="dxa"/>
          </w:tcPr>
          <w:p w14:paraId="26CF094E" w14:textId="77777777" w:rsidR="00AE4575" w:rsidRPr="002468C8" w:rsidRDefault="00AE4575" w:rsidP="0027799A">
            <w:pPr>
              <w:jc w:val="center"/>
            </w:pPr>
            <w:r w:rsidRPr="002468C8">
              <w:t>19</w:t>
            </w:r>
          </w:p>
        </w:tc>
        <w:tc>
          <w:tcPr>
            <w:tcW w:w="2410" w:type="dxa"/>
          </w:tcPr>
          <w:p w14:paraId="6FA4B612" w14:textId="77777777" w:rsidR="00AE4575" w:rsidRPr="002468C8" w:rsidRDefault="00AE4575" w:rsidP="0027799A">
            <w:r w:rsidRPr="002468C8">
              <w:t>Персонал</w:t>
            </w:r>
          </w:p>
        </w:tc>
        <w:tc>
          <w:tcPr>
            <w:tcW w:w="5471" w:type="dxa"/>
          </w:tcPr>
          <w:p w14:paraId="1CE9CE59" w14:textId="77777777" w:rsidR="00AE4575" w:rsidRPr="002468C8" w:rsidRDefault="00AE4575" w:rsidP="00C26991">
            <w:r w:rsidRPr="002468C8">
              <w:t xml:space="preserve"> Специалисты, задействованные Исполнителем при оказании Услуг</w:t>
            </w:r>
          </w:p>
        </w:tc>
      </w:tr>
      <w:tr w:rsidR="0014022E" w:rsidRPr="002468C8" w14:paraId="5FFAA8E4" w14:textId="77777777" w:rsidTr="0027799A">
        <w:trPr>
          <w:trHeight w:val="20"/>
        </w:trPr>
        <w:tc>
          <w:tcPr>
            <w:tcW w:w="1463" w:type="dxa"/>
          </w:tcPr>
          <w:p w14:paraId="12FD0D5C" w14:textId="2001B2E2" w:rsidR="0014022E" w:rsidRPr="002468C8" w:rsidRDefault="0014022E" w:rsidP="0014022E">
            <w:pPr>
              <w:jc w:val="center"/>
            </w:pPr>
            <w:r>
              <w:t>20</w:t>
            </w:r>
          </w:p>
        </w:tc>
        <w:tc>
          <w:tcPr>
            <w:tcW w:w="2410" w:type="dxa"/>
          </w:tcPr>
          <w:p w14:paraId="10F64CE7" w14:textId="1AF37951" w:rsidR="0014022E" w:rsidRPr="002468C8" w:rsidRDefault="0014022E" w:rsidP="0014022E">
            <w:r>
              <w:t>Отчетный период</w:t>
            </w:r>
          </w:p>
        </w:tc>
        <w:tc>
          <w:tcPr>
            <w:tcW w:w="5471" w:type="dxa"/>
          </w:tcPr>
          <w:p w14:paraId="53F10286" w14:textId="0981E215" w:rsidR="0014022E" w:rsidRPr="002468C8" w:rsidRDefault="0014022E" w:rsidP="0014022E">
            <w:r>
              <w:t>Календарный месяц</w:t>
            </w:r>
          </w:p>
        </w:tc>
      </w:tr>
    </w:tbl>
    <w:p w14:paraId="537D5B6C" w14:textId="77777777" w:rsidR="00AE4575" w:rsidRPr="002468C8" w:rsidRDefault="00AE4575" w:rsidP="00AE4575">
      <w:pPr>
        <w:jc w:val="center"/>
        <w:rPr>
          <w:b/>
        </w:rPr>
      </w:pPr>
    </w:p>
    <w:p w14:paraId="0B2922B7" w14:textId="0F885BCC" w:rsidR="00AE4575" w:rsidRPr="002468C8" w:rsidRDefault="001527DC" w:rsidP="00495CF9">
      <w:pPr>
        <w:spacing w:after="240"/>
        <w:jc w:val="center"/>
        <w:rPr>
          <w:b/>
        </w:rPr>
      </w:pPr>
      <w:r>
        <w:rPr>
          <w:b/>
        </w:rPr>
        <w:t>2.</w:t>
      </w:r>
      <w:r w:rsidR="00495CF9" w:rsidRPr="00495CF9">
        <w:rPr>
          <w:b/>
        </w:rPr>
        <w:tab/>
        <w:t>НАИМЕНОВАНИЕ ОКАЗЫВАЕМЫХ УСЛУГ</w:t>
      </w:r>
    </w:p>
    <w:p w14:paraId="44259036" w14:textId="321222C1" w:rsidR="00AE4575" w:rsidRPr="002468C8" w:rsidRDefault="00AE4575" w:rsidP="00D57CA4">
      <w:pPr>
        <w:ind w:firstLine="567"/>
        <w:jc w:val="both"/>
        <w:rPr>
          <w:lang w:val="x-none"/>
        </w:rPr>
      </w:pPr>
      <w:r w:rsidRPr="002468C8">
        <w:t xml:space="preserve">Оказание услуг </w:t>
      </w:r>
      <w:r w:rsidR="00923FE0">
        <w:t>по эксплуатации и техническому обслуживанию центрального теплового пункта автотранспортного подразделения УФПС Московской области</w:t>
      </w:r>
      <w:r w:rsidRPr="002468C8">
        <w:t>.</w:t>
      </w:r>
    </w:p>
    <w:p w14:paraId="701A3743" w14:textId="77777777" w:rsidR="00AE4575" w:rsidRPr="002468C8" w:rsidRDefault="00AE4575" w:rsidP="00AE4575">
      <w:pPr>
        <w:ind w:firstLine="708"/>
        <w:jc w:val="both"/>
      </w:pPr>
    </w:p>
    <w:p w14:paraId="38C708C4" w14:textId="77777777" w:rsidR="00AE4575" w:rsidRPr="002468C8" w:rsidRDefault="00AE4575" w:rsidP="00495CF9">
      <w:pPr>
        <w:spacing w:after="240"/>
        <w:ind w:firstLine="708"/>
        <w:jc w:val="center"/>
        <w:rPr>
          <w:b/>
        </w:rPr>
      </w:pPr>
      <w:r w:rsidRPr="002468C8">
        <w:rPr>
          <w:b/>
        </w:rPr>
        <w:t>3. ОПИСАНИЕ УСЛУГИ, ЦЕЛЬ И ЗАДАЧИ</w:t>
      </w:r>
    </w:p>
    <w:p w14:paraId="46A811C2" w14:textId="25A5D92C" w:rsidR="00AE4575" w:rsidRPr="002468C8" w:rsidRDefault="00AE4575" w:rsidP="00D57CA4">
      <w:pPr>
        <w:ind w:firstLine="567"/>
        <w:jc w:val="both"/>
        <w:rPr>
          <w:lang w:val="x-none" w:eastAsia="x-none"/>
        </w:rPr>
      </w:pPr>
      <w:r w:rsidRPr="002468C8">
        <w:rPr>
          <w:bCs/>
        </w:rPr>
        <w:t xml:space="preserve">3.1. Оказание услуг  по </w:t>
      </w:r>
      <w:r w:rsidRPr="002468C8">
        <w:t>эксплуатаци</w:t>
      </w:r>
      <w:r w:rsidR="00B70E4A">
        <w:t>и и техническому обслуживанию  центрального теплового пункта а</w:t>
      </w:r>
      <w:r w:rsidRPr="002468C8">
        <w:t xml:space="preserve">втотранспортного подразделения УФПС Московской области, являющимся предприятием с </w:t>
      </w:r>
      <w:r w:rsidRPr="002468C8">
        <w:rPr>
          <w:bCs/>
        </w:rPr>
        <w:t xml:space="preserve">непрерывным, круглосуточным производственным процессом, направлено на круглосуточную эксплуатацию и обеспечение штатного функционирования ЦТП, трубопроводов систем ТС и ГВС, поддержание в исправном состоянии, сохранение параметров и надежности, а также исправности оборудования, в соответствии с требованиями технических регламентов, проектной документации, </w:t>
      </w:r>
      <w:r w:rsidRPr="002468C8">
        <w:rPr>
          <w:lang w:val="x-none" w:eastAsia="x-none"/>
        </w:rPr>
        <w:t xml:space="preserve">в целях обеспечения теплом </w:t>
      </w:r>
      <w:r w:rsidRPr="002468C8">
        <w:rPr>
          <w:lang w:eastAsia="x-none"/>
        </w:rPr>
        <w:t xml:space="preserve">зданий </w:t>
      </w:r>
      <w:r w:rsidRPr="002468C8">
        <w:rPr>
          <w:lang w:val="x-none" w:eastAsia="x-none"/>
        </w:rPr>
        <w:t>в осенний, зимний и весенний периоды</w:t>
      </w:r>
      <w:r w:rsidRPr="002468C8">
        <w:rPr>
          <w:bCs/>
        </w:rPr>
        <w:t xml:space="preserve"> для соблюдения нормальных санитарно-гигиенических условий, поддержание температурно-влажностного режима помещений. </w:t>
      </w:r>
      <w:r w:rsidRPr="002468C8">
        <w:rPr>
          <w:lang w:val="x-none" w:eastAsia="x-none"/>
        </w:rPr>
        <w:t>Выполнение вышеуказанных Услуг необходимо в целях обеспечения тепло</w:t>
      </w:r>
      <w:r w:rsidRPr="002468C8">
        <w:rPr>
          <w:lang w:eastAsia="x-none"/>
        </w:rPr>
        <w:t>снабжением</w:t>
      </w:r>
      <w:r w:rsidRPr="002468C8">
        <w:rPr>
          <w:lang w:val="x-none" w:eastAsia="x-none"/>
        </w:rPr>
        <w:t xml:space="preserve"> административных и производственных помещений Заказчика</w:t>
      </w:r>
      <w:r w:rsidRPr="002468C8">
        <w:rPr>
          <w:lang w:eastAsia="x-none"/>
        </w:rPr>
        <w:t>,</w:t>
      </w:r>
      <w:r w:rsidRPr="002468C8">
        <w:rPr>
          <w:lang w:val="x-none" w:eastAsia="x-none"/>
        </w:rPr>
        <w:t xml:space="preserve"> в осенний, зимний и весенний периоды, для осуществления им в полном объеме своей хозяйственной деятельности.</w:t>
      </w:r>
    </w:p>
    <w:p w14:paraId="38BE0F0D" w14:textId="37BB9153" w:rsidR="00AE4575" w:rsidRPr="002468C8" w:rsidRDefault="00AE4575" w:rsidP="00D57CA4">
      <w:pPr>
        <w:widowControl w:val="0"/>
        <w:numPr>
          <w:ilvl w:val="1"/>
          <w:numId w:val="45"/>
        </w:numPr>
        <w:tabs>
          <w:tab w:val="left" w:pos="434"/>
          <w:tab w:val="left" w:pos="567"/>
        </w:tabs>
        <w:autoSpaceDE w:val="0"/>
        <w:autoSpaceDN w:val="0"/>
        <w:adjustRightInd w:val="0"/>
        <w:ind w:left="0" w:right="-2" w:firstLine="567"/>
        <w:contextualSpacing/>
        <w:jc w:val="both"/>
        <w:rPr>
          <w:lang w:eastAsia="x-none"/>
        </w:rPr>
      </w:pPr>
      <w:r w:rsidRPr="002468C8">
        <w:rPr>
          <w:bCs/>
        </w:rPr>
        <w:t xml:space="preserve">Оказание услуг </w:t>
      </w:r>
      <w:r w:rsidR="00923FE0">
        <w:rPr>
          <w:bCs/>
        </w:rPr>
        <w:t>по эксплуатации и техническому обслуживанию центрального теплового пункта автотранспортного подразделения УФПС Московской области</w:t>
      </w:r>
      <w:r w:rsidRPr="002468C8">
        <w:rPr>
          <w:bCs/>
        </w:rPr>
        <w:t xml:space="preserve"> – мероприятия, включающие комплекс Услуг по эксплуатации </w:t>
      </w:r>
      <w:r w:rsidRPr="002468C8">
        <w:rPr>
          <w:lang w:val="x-none" w:eastAsia="x-none"/>
        </w:rPr>
        <w:t>ЦТП</w:t>
      </w:r>
      <w:r w:rsidRPr="002468C8">
        <w:rPr>
          <w:lang w:eastAsia="x-none"/>
        </w:rPr>
        <w:t>,</w:t>
      </w:r>
      <w:r w:rsidRPr="002468C8">
        <w:rPr>
          <w:lang w:val="x-none" w:eastAsia="x-none"/>
        </w:rPr>
        <w:t xml:space="preserve"> </w:t>
      </w:r>
      <w:r w:rsidRPr="002468C8">
        <w:rPr>
          <w:bCs/>
        </w:rPr>
        <w:t xml:space="preserve">ТС и ГВС и поддержанию исправного состояния и заданных параметров и режимов работы его инженерно-технических систем, сетей и оборудования, проводимые систематически, принудительно через установленные периоды. Перечень инженерного оборудования ЦТП, систем ТС и ГВС, подлежащих техническому обслуживанию, указаны в Приложении №1 к Техническому заданию, перечень </w:t>
      </w:r>
      <w:r w:rsidRPr="002468C8">
        <w:t xml:space="preserve">Услуг по эксплуатации и техническому обслуживанию </w:t>
      </w:r>
      <w:r w:rsidRPr="002468C8">
        <w:rPr>
          <w:lang w:val="x-none" w:eastAsia="x-none"/>
        </w:rPr>
        <w:t>ЦТП</w:t>
      </w:r>
      <w:r w:rsidRPr="002468C8">
        <w:rPr>
          <w:lang w:eastAsia="x-none"/>
        </w:rPr>
        <w:t>,</w:t>
      </w:r>
      <w:r w:rsidRPr="002468C8">
        <w:rPr>
          <w:lang w:val="x-none" w:eastAsia="x-none"/>
        </w:rPr>
        <w:t xml:space="preserve"> </w:t>
      </w:r>
      <w:r w:rsidRPr="002468C8">
        <w:rPr>
          <w:bCs/>
        </w:rPr>
        <w:t>ТС и ГВС указан в Приложении №3 к Техническому заданию и включают в себя:</w:t>
      </w:r>
    </w:p>
    <w:p w14:paraId="6E543BD0" w14:textId="4AB9AA72" w:rsidR="00AE4575" w:rsidRPr="002468C8" w:rsidRDefault="00AE4575" w:rsidP="00D57CA4">
      <w:pPr>
        <w:widowControl w:val="0"/>
        <w:tabs>
          <w:tab w:val="left" w:pos="888"/>
        </w:tabs>
        <w:autoSpaceDE w:val="0"/>
        <w:autoSpaceDN w:val="0"/>
        <w:adjustRightInd w:val="0"/>
        <w:ind w:right="-2" w:firstLine="567"/>
        <w:jc w:val="both"/>
        <w:rPr>
          <w:bCs/>
        </w:rPr>
      </w:pPr>
      <w:r w:rsidRPr="002468C8">
        <w:rPr>
          <w:lang w:eastAsia="x-none"/>
        </w:rPr>
        <w:t xml:space="preserve">-  </w:t>
      </w:r>
      <w:r w:rsidRPr="002468C8">
        <w:rPr>
          <w:bCs/>
        </w:rPr>
        <w:t>ЕТО</w:t>
      </w:r>
      <w:r w:rsidR="00B9542A">
        <w:rPr>
          <w:bCs/>
        </w:rPr>
        <w:t xml:space="preserve"> </w:t>
      </w:r>
      <w:r w:rsidRPr="002468C8">
        <w:rPr>
          <w:bCs/>
        </w:rPr>
        <w:t xml:space="preserve">предусматривает круглосуточную эксплуатацию </w:t>
      </w:r>
      <w:r w:rsidRPr="002468C8">
        <w:t xml:space="preserve">Центрального теплового пункта, </w:t>
      </w:r>
      <w:r w:rsidRPr="002468C8">
        <w:rPr>
          <w:lang w:val="x-none" w:eastAsia="x-none"/>
        </w:rPr>
        <w:t>в целях обеспечения тепло</w:t>
      </w:r>
      <w:r w:rsidRPr="002468C8">
        <w:rPr>
          <w:lang w:eastAsia="x-none"/>
        </w:rPr>
        <w:t>снабжением Объекта Заказчика,</w:t>
      </w:r>
      <w:r w:rsidRPr="002468C8">
        <w:rPr>
          <w:bCs/>
        </w:rPr>
        <w:t xml:space="preserve"> визуальный осмотр инженерной инфраструктуры ЦТП и систем ТС, ГВС, проводится оперативное устранение неисправностей на оборудовании и трубопроводах, чистка, обтяжка, регулировка, добавление смазки и др. расходных материалов, замена быстроизнашивающихся и легкозаменяемых деталей, и т.п. Потребность в этих работах выявляется при проведении периодических (ежедневных, еженедельных и ежемесячных) осмотров, мониторинга технического состояния с помощью диагностических систем и средств технической диагностики, а также по отдельным заявкам  Заказчика, в заявке указывается срок устранения неисправности или выполнения ремонтно-восстановительных работ, направляется на электронную почту Исполнителя. Исполнитель ответным письмом подтверждает дату устранения неисправности (кроме аварийных случаев), в случае необходимости переноса срока устранения или выполнения ремонтно-восстановительных работ Исполнитель ответным письмом указывает причины переноса срока и время устранения неисправностей. В состав ЕТО входят также аварийное обслуживание (согласно п. 5 ТЗ, состав ЕТО по каждому разделу), проводится круглосуточное оперативное устранение аварийных ситуаций на оборудовании и трубопроводах, системах теплового, горячего водоснабжения;</w:t>
      </w:r>
    </w:p>
    <w:p w14:paraId="30878F74" w14:textId="77777777" w:rsidR="00AE4575" w:rsidRPr="004F5BA4" w:rsidRDefault="00AE4575" w:rsidP="00D57CA4">
      <w:pPr>
        <w:widowControl w:val="0"/>
        <w:tabs>
          <w:tab w:val="left" w:pos="888"/>
        </w:tabs>
        <w:autoSpaceDE w:val="0"/>
        <w:autoSpaceDN w:val="0"/>
        <w:adjustRightInd w:val="0"/>
        <w:ind w:right="-2" w:firstLine="567"/>
        <w:jc w:val="both"/>
        <w:rPr>
          <w:bCs/>
        </w:rPr>
      </w:pPr>
      <w:r w:rsidRPr="002468C8">
        <w:rPr>
          <w:bCs/>
        </w:rPr>
        <w:t>-   ПТО проводится через установленные интервалы времени, независимо от состояния, установки или инженерной системы с осуществлением настройки и регулировки, текущего ремонта, ремонта или замены пришедших в негодность элементов, которые имеют признаки повреждения или рассматриваются как исчерпавшие предусмотренный срок службы.</w:t>
      </w:r>
    </w:p>
    <w:p w14:paraId="5B971667" w14:textId="77777777" w:rsidR="00AE4575" w:rsidRPr="002468C8" w:rsidRDefault="00AE4575" w:rsidP="00AE4575">
      <w:pPr>
        <w:widowControl w:val="0"/>
        <w:tabs>
          <w:tab w:val="left" w:pos="888"/>
        </w:tabs>
        <w:autoSpaceDE w:val="0"/>
        <w:autoSpaceDN w:val="0"/>
        <w:adjustRightInd w:val="0"/>
        <w:ind w:right="-2" w:firstLine="540"/>
        <w:jc w:val="both"/>
        <w:rPr>
          <w:bCs/>
        </w:rPr>
      </w:pPr>
    </w:p>
    <w:p w14:paraId="4E434F46" w14:textId="77777777" w:rsidR="00AE4575" w:rsidRPr="001527DC" w:rsidRDefault="00AE4575" w:rsidP="00495CF9">
      <w:pPr>
        <w:spacing w:after="240"/>
        <w:ind w:firstLine="708"/>
        <w:jc w:val="center"/>
        <w:rPr>
          <w:b/>
          <w:bCs/>
        </w:rPr>
      </w:pPr>
      <w:r w:rsidRPr="001527DC">
        <w:rPr>
          <w:b/>
          <w:bCs/>
        </w:rPr>
        <w:t>4. ТРЕБОВАНИЯ К СРОКУ И МЕСТУ ОКАЗАНИЯ УСЛУГ</w:t>
      </w:r>
    </w:p>
    <w:p w14:paraId="074512D0" w14:textId="0094B655" w:rsidR="00AE4575" w:rsidRPr="002468C8" w:rsidRDefault="00AE4575" w:rsidP="00D57CA4">
      <w:pPr>
        <w:ind w:firstLine="567"/>
        <w:jc w:val="both"/>
        <w:rPr>
          <w:bCs/>
        </w:rPr>
      </w:pPr>
      <w:r w:rsidRPr="003C2114">
        <w:rPr>
          <w:rFonts w:eastAsia="MS Mincho"/>
          <w:b/>
          <w:bCs/>
        </w:rPr>
        <w:t>4.1.</w:t>
      </w:r>
      <w:r w:rsidRPr="002468C8">
        <w:rPr>
          <w:rFonts w:eastAsia="MS Mincho"/>
          <w:bCs/>
        </w:rPr>
        <w:t xml:space="preserve"> </w:t>
      </w:r>
      <w:r w:rsidRPr="00DD106C">
        <w:rPr>
          <w:rFonts w:eastAsia="MS Mincho"/>
          <w:b/>
          <w:bCs/>
        </w:rPr>
        <w:t>Начало оказания Услуг</w:t>
      </w:r>
      <w:r w:rsidRPr="002468C8">
        <w:rPr>
          <w:rFonts w:eastAsia="MS Mincho"/>
          <w:bCs/>
        </w:rPr>
        <w:t>: с</w:t>
      </w:r>
      <w:r w:rsidRPr="002468C8">
        <w:rPr>
          <w:bCs/>
        </w:rPr>
        <w:t xml:space="preserve"> даты подписания Акта приема-передачи инженерной инфраструктуры </w:t>
      </w:r>
      <w:r w:rsidRPr="002468C8">
        <w:t>ЦТП, ТС и ГВС</w:t>
      </w:r>
      <w:r w:rsidRPr="002468C8">
        <w:rPr>
          <w:bCs/>
        </w:rPr>
        <w:t>, подлежащих техническому обслуживанию (Приложение № 4 к Техническому заданию</w:t>
      </w:r>
      <w:r w:rsidRPr="001527DC">
        <w:rPr>
          <w:bCs/>
        </w:rPr>
        <w:t xml:space="preserve">), </w:t>
      </w:r>
      <w:r w:rsidRPr="001527DC">
        <w:t>но не ранее 01</w:t>
      </w:r>
      <w:r w:rsidR="003C2114">
        <w:t>.09.</w:t>
      </w:r>
      <w:r w:rsidRPr="001527DC">
        <w:t>202</w:t>
      </w:r>
      <w:r w:rsidR="00525D12" w:rsidRPr="001527DC">
        <w:t>6</w:t>
      </w:r>
      <w:r w:rsidRPr="001527DC">
        <w:t xml:space="preserve"> г</w:t>
      </w:r>
      <w:r w:rsidRPr="001527DC">
        <w:rPr>
          <w:bCs/>
        </w:rPr>
        <w:t>.</w:t>
      </w:r>
    </w:p>
    <w:p w14:paraId="7FEF7BFE" w14:textId="57FE1345" w:rsidR="004E0287" w:rsidRPr="002468C8" w:rsidRDefault="00AE4575" w:rsidP="00D57CA4">
      <w:pPr>
        <w:ind w:firstLine="567"/>
        <w:jc w:val="both"/>
        <w:rPr>
          <w:rFonts w:eastAsia="Calibri"/>
          <w:color w:val="141618"/>
          <w:lang w:eastAsia="en-US"/>
        </w:rPr>
      </w:pPr>
      <w:r w:rsidRPr="003C2114">
        <w:rPr>
          <w:rFonts w:eastAsia="MS Mincho"/>
          <w:b/>
          <w:bCs/>
        </w:rPr>
        <w:t xml:space="preserve">4.2. </w:t>
      </w:r>
      <w:r w:rsidRPr="00DD106C">
        <w:rPr>
          <w:rFonts w:eastAsia="MS Mincho"/>
          <w:b/>
          <w:bCs/>
        </w:rPr>
        <w:t>Срок оказания Услуг</w:t>
      </w:r>
      <w:r w:rsidRPr="002468C8">
        <w:rPr>
          <w:rFonts w:eastAsia="MS Mincho"/>
          <w:bCs/>
        </w:rPr>
        <w:t xml:space="preserve">: </w:t>
      </w:r>
      <w:r w:rsidR="00495CF9">
        <w:rPr>
          <w:rFonts w:eastAsia="Calibri"/>
          <w:color w:val="141618"/>
          <w:lang w:eastAsia="en-US"/>
        </w:rPr>
        <w:t>9</w:t>
      </w:r>
      <w:r w:rsidR="004E0287" w:rsidRPr="002468C8">
        <w:rPr>
          <w:rFonts w:eastAsia="Calibri"/>
          <w:color w:val="141618"/>
          <w:lang w:eastAsia="en-US"/>
        </w:rPr>
        <w:t xml:space="preserve"> (</w:t>
      </w:r>
      <w:r w:rsidR="00495CF9">
        <w:rPr>
          <w:rFonts w:eastAsia="Calibri"/>
          <w:color w:val="141618"/>
          <w:lang w:eastAsia="en-US"/>
        </w:rPr>
        <w:t>девять</w:t>
      </w:r>
      <w:r w:rsidR="004E0287" w:rsidRPr="002468C8">
        <w:rPr>
          <w:rFonts w:eastAsia="Calibri"/>
          <w:color w:val="141618"/>
          <w:lang w:eastAsia="en-US"/>
        </w:rPr>
        <w:t>) месяцев</w:t>
      </w:r>
      <w:r w:rsidR="003C2114">
        <w:rPr>
          <w:rFonts w:eastAsia="Calibri"/>
          <w:color w:val="141618"/>
          <w:lang w:eastAsia="en-US"/>
        </w:rPr>
        <w:t xml:space="preserve"> с даты начала оказания услуг</w:t>
      </w:r>
      <w:r w:rsidR="004E0287" w:rsidRPr="002468C8">
        <w:rPr>
          <w:rFonts w:eastAsia="Calibri"/>
          <w:color w:val="141618"/>
          <w:lang w:eastAsia="en-US"/>
        </w:rPr>
        <w:t>.</w:t>
      </w:r>
    </w:p>
    <w:p w14:paraId="1E4BFACC" w14:textId="0294DD8A" w:rsidR="00AE4575" w:rsidRPr="002468C8" w:rsidRDefault="00AE4575" w:rsidP="00D57CA4">
      <w:pPr>
        <w:ind w:firstLine="567"/>
        <w:contextualSpacing/>
        <w:jc w:val="both"/>
        <w:rPr>
          <w:rFonts w:eastAsia="MS Mincho"/>
          <w:bCs/>
        </w:rPr>
      </w:pPr>
      <w:r w:rsidRPr="003C2114">
        <w:rPr>
          <w:rFonts w:eastAsia="MS Mincho"/>
          <w:b/>
          <w:bCs/>
        </w:rPr>
        <w:t>4.</w:t>
      </w:r>
      <w:r w:rsidR="00495CF9" w:rsidRPr="003C2114">
        <w:rPr>
          <w:rFonts w:eastAsia="MS Mincho"/>
          <w:b/>
          <w:bCs/>
        </w:rPr>
        <w:t>3</w:t>
      </w:r>
      <w:r w:rsidRPr="003C2114">
        <w:rPr>
          <w:rFonts w:eastAsia="MS Mincho"/>
          <w:b/>
          <w:bCs/>
        </w:rPr>
        <w:t>.</w:t>
      </w:r>
      <w:r w:rsidRPr="002468C8">
        <w:rPr>
          <w:rFonts w:eastAsia="MS Mincho"/>
          <w:bCs/>
        </w:rPr>
        <w:t xml:space="preserve"> </w:t>
      </w:r>
      <w:r w:rsidRPr="00B13DC5">
        <w:rPr>
          <w:rFonts w:eastAsia="MS Mincho"/>
          <w:b/>
          <w:bCs/>
        </w:rPr>
        <w:t>Место оказания Услуг</w:t>
      </w:r>
      <w:r w:rsidRPr="002468C8">
        <w:rPr>
          <w:rFonts w:eastAsia="MS Mincho"/>
          <w:bCs/>
        </w:rPr>
        <w:t xml:space="preserve">: г. Москва, </w:t>
      </w:r>
      <w:proofErr w:type="spellStart"/>
      <w:r w:rsidRPr="002468C8">
        <w:rPr>
          <w:rFonts w:eastAsia="MS Mincho"/>
          <w:bCs/>
        </w:rPr>
        <w:t>Мрузовский</w:t>
      </w:r>
      <w:proofErr w:type="spellEnd"/>
      <w:r w:rsidRPr="002468C8">
        <w:rPr>
          <w:rFonts w:eastAsia="MS Mincho"/>
          <w:bCs/>
        </w:rPr>
        <w:t xml:space="preserve"> переулок, д. 12.</w:t>
      </w:r>
    </w:p>
    <w:p w14:paraId="63E128AB" w14:textId="0B03A9FC" w:rsidR="00AE4575" w:rsidRPr="002468C8" w:rsidRDefault="007742D2" w:rsidP="00D57CA4">
      <w:pPr>
        <w:tabs>
          <w:tab w:val="left" w:pos="567"/>
        </w:tabs>
        <w:ind w:firstLine="567"/>
        <w:jc w:val="both"/>
        <w:rPr>
          <w:bCs/>
        </w:rPr>
      </w:pPr>
      <w:r w:rsidRPr="003C2114">
        <w:rPr>
          <w:b/>
          <w:bCs/>
        </w:rPr>
        <w:t>4.</w:t>
      </w:r>
      <w:r w:rsidR="00495CF9" w:rsidRPr="003C2114">
        <w:rPr>
          <w:b/>
          <w:bCs/>
        </w:rPr>
        <w:t>4</w:t>
      </w:r>
      <w:r w:rsidR="00AE4575" w:rsidRPr="003C2114">
        <w:rPr>
          <w:b/>
          <w:bCs/>
        </w:rPr>
        <w:t xml:space="preserve">. </w:t>
      </w:r>
      <w:r w:rsidR="00AE4575" w:rsidRPr="00B13DC5">
        <w:rPr>
          <w:b/>
          <w:bCs/>
        </w:rPr>
        <w:t xml:space="preserve">Характеристика </w:t>
      </w:r>
      <w:r w:rsidR="003C2114">
        <w:rPr>
          <w:b/>
          <w:bCs/>
        </w:rPr>
        <w:t>объекта</w:t>
      </w:r>
      <w:r w:rsidR="003C2114">
        <w:rPr>
          <w:bCs/>
        </w:rPr>
        <w:t>:</w:t>
      </w:r>
    </w:p>
    <w:p w14:paraId="4FE209AD" w14:textId="77777777" w:rsidR="00AE4575" w:rsidRPr="002468C8" w:rsidRDefault="00AE4575" w:rsidP="00AE4575">
      <w:pPr>
        <w:tabs>
          <w:tab w:val="left" w:pos="567"/>
        </w:tabs>
        <w:jc w:val="both"/>
        <w:rPr>
          <w:bCs/>
        </w:rPr>
      </w:pPr>
    </w:p>
    <w:tbl>
      <w:tblPr>
        <w:tblW w:w="9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2162"/>
        <w:gridCol w:w="1768"/>
        <w:gridCol w:w="2340"/>
        <w:gridCol w:w="2721"/>
      </w:tblGrid>
      <w:tr w:rsidR="00AE4575" w:rsidRPr="002468C8" w14:paraId="16F0A773" w14:textId="77777777" w:rsidTr="0027799A">
        <w:trPr>
          <w:trHeight w:val="241"/>
        </w:trPr>
        <w:tc>
          <w:tcPr>
            <w:tcW w:w="503" w:type="dxa"/>
            <w:vAlign w:val="center"/>
          </w:tcPr>
          <w:p w14:paraId="2D9A1EB8" w14:textId="77777777" w:rsidR="00AE4575" w:rsidRPr="002468C8" w:rsidRDefault="00AE4575" w:rsidP="0027799A">
            <w:pPr>
              <w:contextualSpacing/>
              <w:jc w:val="center"/>
              <w:rPr>
                <w:b/>
              </w:rPr>
            </w:pPr>
            <w:r w:rsidRPr="002468C8">
              <w:rPr>
                <w:b/>
              </w:rPr>
              <w:t>№ п/п</w:t>
            </w:r>
          </w:p>
        </w:tc>
        <w:tc>
          <w:tcPr>
            <w:tcW w:w="2000" w:type="dxa"/>
            <w:vAlign w:val="center"/>
          </w:tcPr>
          <w:p w14:paraId="0C994FC4" w14:textId="77777777" w:rsidR="00AE4575" w:rsidRPr="002468C8" w:rsidRDefault="00AE4575" w:rsidP="0027799A">
            <w:pPr>
              <w:contextualSpacing/>
              <w:jc w:val="center"/>
              <w:rPr>
                <w:b/>
              </w:rPr>
            </w:pPr>
            <w:r w:rsidRPr="002468C8">
              <w:rPr>
                <w:b/>
              </w:rPr>
              <w:t>Наименование</w:t>
            </w:r>
          </w:p>
          <w:p w14:paraId="7095BA4A" w14:textId="77777777" w:rsidR="00AE4575" w:rsidRPr="002468C8" w:rsidRDefault="00AE4575" w:rsidP="0027799A">
            <w:pPr>
              <w:contextualSpacing/>
              <w:jc w:val="center"/>
              <w:rPr>
                <w:b/>
              </w:rPr>
            </w:pPr>
            <w:r w:rsidRPr="002468C8">
              <w:rPr>
                <w:b/>
              </w:rPr>
              <w:t>зданий, сооружений/</w:t>
            </w:r>
            <w:r w:rsidRPr="002468C8">
              <w:rPr>
                <w:b/>
              </w:rPr>
              <w:br/>
              <w:t>Инв. №</w:t>
            </w:r>
          </w:p>
        </w:tc>
        <w:tc>
          <w:tcPr>
            <w:tcW w:w="1795" w:type="dxa"/>
            <w:shd w:val="clear" w:color="auto" w:fill="auto"/>
            <w:vAlign w:val="center"/>
          </w:tcPr>
          <w:p w14:paraId="3B18898A" w14:textId="77777777" w:rsidR="00AE4575" w:rsidRPr="002468C8" w:rsidRDefault="00AE4575" w:rsidP="0027799A">
            <w:pPr>
              <w:contextualSpacing/>
              <w:jc w:val="center"/>
              <w:rPr>
                <w:b/>
              </w:rPr>
            </w:pPr>
            <w:r w:rsidRPr="002468C8">
              <w:rPr>
                <w:b/>
              </w:rPr>
              <w:t>Место нахождения</w:t>
            </w:r>
          </w:p>
        </w:tc>
        <w:tc>
          <w:tcPr>
            <w:tcW w:w="2445" w:type="dxa"/>
            <w:shd w:val="clear" w:color="auto" w:fill="auto"/>
            <w:vAlign w:val="center"/>
          </w:tcPr>
          <w:p w14:paraId="37615943" w14:textId="77777777" w:rsidR="00AE4575" w:rsidRPr="002468C8" w:rsidRDefault="00AE4575" w:rsidP="0027799A">
            <w:pPr>
              <w:contextualSpacing/>
              <w:jc w:val="center"/>
              <w:rPr>
                <w:b/>
              </w:rPr>
            </w:pPr>
            <w:r w:rsidRPr="002468C8">
              <w:rPr>
                <w:b/>
              </w:rPr>
              <w:t>Описание</w:t>
            </w:r>
          </w:p>
        </w:tc>
        <w:tc>
          <w:tcPr>
            <w:tcW w:w="2808" w:type="dxa"/>
            <w:shd w:val="clear" w:color="auto" w:fill="auto"/>
            <w:vAlign w:val="center"/>
          </w:tcPr>
          <w:p w14:paraId="2CAA28EC" w14:textId="77777777" w:rsidR="00AE4575" w:rsidRPr="002468C8" w:rsidRDefault="00AE4575" w:rsidP="0027799A">
            <w:pPr>
              <w:contextualSpacing/>
              <w:jc w:val="center"/>
              <w:rPr>
                <w:b/>
              </w:rPr>
            </w:pPr>
            <w:r w:rsidRPr="002468C8">
              <w:rPr>
                <w:b/>
              </w:rPr>
              <w:t>Инженерные системы, подлежащие эксплуатации и обслуживанию</w:t>
            </w:r>
          </w:p>
        </w:tc>
      </w:tr>
      <w:tr w:rsidR="00AE4575" w:rsidRPr="002468C8" w14:paraId="43CEB982" w14:textId="77777777" w:rsidTr="0027799A">
        <w:trPr>
          <w:trHeight w:val="2674"/>
        </w:trPr>
        <w:tc>
          <w:tcPr>
            <w:tcW w:w="503" w:type="dxa"/>
            <w:vAlign w:val="center"/>
          </w:tcPr>
          <w:p w14:paraId="2954A5B8" w14:textId="77777777" w:rsidR="00AE4575" w:rsidRPr="002468C8" w:rsidRDefault="00AE4575" w:rsidP="0027799A">
            <w:pPr>
              <w:contextualSpacing/>
              <w:jc w:val="center"/>
            </w:pPr>
            <w:r w:rsidRPr="002468C8">
              <w:t>1</w:t>
            </w:r>
          </w:p>
        </w:tc>
        <w:tc>
          <w:tcPr>
            <w:tcW w:w="2000" w:type="dxa"/>
            <w:vAlign w:val="center"/>
          </w:tcPr>
          <w:p w14:paraId="2F664D80" w14:textId="77777777" w:rsidR="00AE4575" w:rsidRPr="002468C8" w:rsidRDefault="00AE4575" w:rsidP="0027799A">
            <w:pPr>
              <w:contextualSpacing/>
            </w:pPr>
            <w:r w:rsidRPr="002468C8">
              <w:t>Административно-производственное здание</w:t>
            </w:r>
          </w:p>
          <w:p w14:paraId="02B7F02F" w14:textId="77777777" w:rsidR="00AE4575" w:rsidRPr="002468C8" w:rsidRDefault="00AE4575" w:rsidP="0027799A">
            <w:pPr>
              <w:contextualSpacing/>
            </w:pPr>
            <w:r w:rsidRPr="002468C8">
              <w:t>03902800000318</w:t>
            </w:r>
          </w:p>
        </w:tc>
        <w:tc>
          <w:tcPr>
            <w:tcW w:w="1795" w:type="dxa"/>
            <w:shd w:val="clear" w:color="auto" w:fill="auto"/>
            <w:vAlign w:val="center"/>
          </w:tcPr>
          <w:p w14:paraId="6585F5E4" w14:textId="77777777" w:rsidR="00AE4575" w:rsidRPr="002468C8" w:rsidRDefault="00AE4575" w:rsidP="0027799A">
            <w:pPr>
              <w:contextualSpacing/>
            </w:pPr>
            <w:r w:rsidRPr="002468C8">
              <w:t xml:space="preserve">г. Москва, </w:t>
            </w:r>
            <w:proofErr w:type="spellStart"/>
            <w:r w:rsidRPr="002468C8">
              <w:t>Мрузовский</w:t>
            </w:r>
            <w:proofErr w:type="spellEnd"/>
            <w:r w:rsidRPr="002468C8">
              <w:t xml:space="preserve"> переулок, д. 12, стр.1.</w:t>
            </w:r>
          </w:p>
        </w:tc>
        <w:tc>
          <w:tcPr>
            <w:tcW w:w="2445" w:type="dxa"/>
            <w:shd w:val="clear" w:color="auto" w:fill="auto"/>
            <w:vAlign w:val="center"/>
          </w:tcPr>
          <w:p w14:paraId="5F371C39" w14:textId="77777777" w:rsidR="00AE4575" w:rsidRPr="002468C8" w:rsidRDefault="00AE4575" w:rsidP="0027799A">
            <w:pPr>
              <w:contextualSpacing/>
            </w:pPr>
            <w:r w:rsidRPr="002468C8">
              <w:t>кирпичное 3-х этажные здание, 1930г. постройки, 11 540 м</w:t>
            </w:r>
            <w:r w:rsidRPr="002468C8">
              <w:rPr>
                <w:vertAlign w:val="superscript"/>
              </w:rPr>
              <w:t>2</w:t>
            </w:r>
          </w:p>
          <w:p w14:paraId="604292DE" w14:textId="77777777" w:rsidR="00AE4575" w:rsidRPr="002468C8" w:rsidRDefault="00AE4575" w:rsidP="0027799A">
            <w:pPr>
              <w:contextualSpacing/>
            </w:pPr>
          </w:p>
        </w:tc>
        <w:tc>
          <w:tcPr>
            <w:tcW w:w="2808" w:type="dxa"/>
            <w:shd w:val="clear" w:color="auto" w:fill="auto"/>
            <w:vAlign w:val="center"/>
          </w:tcPr>
          <w:p w14:paraId="75093885" w14:textId="77777777" w:rsidR="00AE4575" w:rsidRPr="002468C8" w:rsidRDefault="00AE4575" w:rsidP="0027799A">
            <w:pPr>
              <w:contextualSpacing/>
            </w:pPr>
            <w:r w:rsidRPr="002468C8">
              <w:t>Центральный тепловой пункт (ЦТП),</w:t>
            </w:r>
          </w:p>
          <w:p w14:paraId="7DCA3967" w14:textId="77777777" w:rsidR="00AE4575" w:rsidRPr="002468C8" w:rsidRDefault="00AE4575" w:rsidP="0027799A">
            <w:pPr>
              <w:contextualSpacing/>
            </w:pPr>
            <w:r w:rsidRPr="002468C8">
              <w:t>трубопроводы и оборудование системы теплоснабжения (ТС),</w:t>
            </w:r>
          </w:p>
          <w:p w14:paraId="5209249F" w14:textId="77777777" w:rsidR="00AE4575" w:rsidRPr="002468C8" w:rsidRDefault="00AE4575" w:rsidP="0027799A">
            <w:pPr>
              <w:contextualSpacing/>
            </w:pPr>
            <w:r w:rsidRPr="002468C8">
              <w:t xml:space="preserve">трубопроводы и оборудование системы горячего водоснабжения (ГВС). </w:t>
            </w:r>
          </w:p>
        </w:tc>
      </w:tr>
      <w:tr w:rsidR="00AE4575" w:rsidRPr="002468C8" w14:paraId="390C0156" w14:textId="77777777" w:rsidTr="0027799A">
        <w:trPr>
          <w:trHeight w:val="955"/>
        </w:trPr>
        <w:tc>
          <w:tcPr>
            <w:tcW w:w="503" w:type="dxa"/>
            <w:vAlign w:val="center"/>
          </w:tcPr>
          <w:p w14:paraId="6CAF9095" w14:textId="77777777" w:rsidR="00AE4575" w:rsidRPr="002468C8" w:rsidRDefault="00AE4575" w:rsidP="0027799A">
            <w:pPr>
              <w:contextualSpacing/>
              <w:jc w:val="center"/>
            </w:pPr>
            <w:r w:rsidRPr="002468C8">
              <w:t>2</w:t>
            </w:r>
          </w:p>
        </w:tc>
        <w:tc>
          <w:tcPr>
            <w:tcW w:w="2000" w:type="dxa"/>
            <w:vAlign w:val="center"/>
          </w:tcPr>
          <w:p w14:paraId="264A9499" w14:textId="77777777" w:rsidR="00AE4575" w:rsidRPr="002468C8" w:rsidRDefault="00AE4575" w:rsidP="0027799A">
            <w:pPr>
              <w:contextualSpacing/>
            </w:pPr>
            <w:r w:rsidRPr="002468C8">
              <w:t>Административно-производственное здание</w:t>
            </w:r>
          </w:p>
          <w:p w14:paraId="16337DC9" w14:textId="77777777" w:rsidR="00AE4575" w:rsidRPr="002468C8" w:rsidRDefault="00AE4575" w:rsidP="0027799A">
            <w:pPr>
              <w:contextualSpacing/>
            </w:pPr>
            <w:r w:rsidRPr="002468C8">
              <w:t>03902800000319</w:t>
            </w:r>
          </w:p>
          <w:p w14:paraId="506D5771" w14:textId="77777777" w:rsidR="00AE4575" w:rsidRPr="002468C8" w:rsidRDefault="00AE4575" w:rsidP="0027799A">
            <w:pPr>
              <w:contextualSpacing/>
            </w:pPr>
          </w:p>
        </w:tc>
        <w:tc>
          <w:tcPr>
            <w:tcW w:w="1795" w:type="dxa"/>
            <w:shd w:val="clear" w:color="auto" w:fill="auto"/>
            <w:vAlign w:val="center"/>
          </w:tcPr>
          <w:p w14:paraId="0DC07893" w14:textId="77777777" w:rsidR="00AE4575" w:rsidRPr="002468C8" w:rsidRDefault="00AE4575" w:rsidP="0027799A">
            <w:pPr>
              <w:contextualSpacing/>
            </w:pPr>
            <w:r w:rsidRPr="002468C8">
              <w:t xml:space="preserve">г. Москва, </w:t>
            </w:r>
            <w:proofErr w:type="spellStart"/>
            <w:r w:rsidRPr="002468C8">
              <w:t>Мрузовский</w:t>
            </w:r>
            <w:proofErr w:type="spellEnd"/>
            <w:r w:rsidRPr="002468C8">
              <w:t xml:space="preserve"> переулок, д. 12, стр2.</w:t>
            </w:r>
          </w:p>
        </w:tc>
        <w:tc>
          <w:tcPr>
            <w:tcW w:w="2445" w:type="dxa"/>
            <w:shd w:val="clear" w:color="auto" w:fill="auto"/>
            <w:vAlign w:val="center"/>
          </w:tcPr>
          <w:p w14:paraId="2BDE4FCF" w14:textId="77777777" w:rsidR="00AE4575" w:rsidRPr="002468C8" w:rsidRDefault="00AE4575" w:rsidP="0027799A">
            <w:pPr>
              <w:contextualSpacing/>
            </w:pPr>
            <w:r w:rsidRPr="002468C8">
              <w:t>кирпичное 1 этажное здание, 1983г. постройки, 25,5 м</w:t>
            </w:r>
            <w:r w:rsidRPr="002468C8">
              <w:rPr>
                <w:vertAlign w:val="superscript"/>
              </w:rPr>
              <w:t>2</w:t>
            </w:r>
          </w:p>
          <w:p w14:paraId="0AA878B7" w14:textId="77777777" w:rsidR="00AE4575" w:rsidRPr="002468C8" w:rsidRDefault="00AE4575" w:rsidP="0027799A">
            <w:pPr>
              <w:contextualSpacing/>
            </w:pPr>
          </w:p>
        </w:tc>
        <w:tc>
          <w:tcPr>
            <w:tcW w:w="2808" w:type="dxa"/>
            <w:shd w:val="clear" w:color="auto" w:fill="auto"/>
            <w:vAlign w:val="center"/>
          </w:tcPr>
          <w:p w14:paraId="7C2BC703" w14:textId="48624D83" w:rsidR="00AE4575" w:rsidRPr="002468C8" w:rsidRDefault="00AE4575" w:rsidP="0027799A">
            <w:pPr>
              <w:contextualSpacing/>
            </w:pPr>
            <w:r w:rsidRPr="002468C8">
              <w:t>Трубопроводы и оборудование системы теплоснабжения (ТС)</w:t>
            </w:r>
          </w:p>
          <w:p w14:paraId="367EC9AF" w14:textId="77777777" w:rsidR="00AE4575" w:rsidRPr="002468C8" w:rsidRDefault="00AE4575" w:rsidP="0027799A">
            <w:pPr>
              <w:contextualSpacing/>
            </w:pPr>
          </w:p>
        </w:tc>
      </w:tr>
      <w:tr w:rsidR="00AE4575" w:rsidRPr="002468C8" w14:paraId="5C3B269F" w14:textId="77777777" w:rsidTr="0027799A">
        <w:trPr>
          <w:trHeight w:val="955"/>
        </w:trPr>
        <w:tc>
          <w:tcPr>
            <w:tcW w:w="503" w:type="dxa"/>
            <w:vAlign w:val="center"/>
          </w:tcPr>
          <w:p w14:paraId="1C9C1404" w14:textId="77777777" w:rsidR="00AE4575" w:rsidRPr="002468C8" w:rsidRDefault="00AE4575" w:rsidP="0027799A">
            <w:pPr>
              <w:contextualSpacing/>
              <w:jc w:val="center"/>
            </w:pPr>
            <w:r w:rsidRPr="002468C8">
              <w:t>3</w:t>
            </w:r>
          </w:p>
        </w:tc>
        <w:tc>
          <w:tcPr>
            <w:tcW w:w="2000" w:type="dxa"/>
            <w:vAlign w:val="center"/>
          </w:tcPr>
          <w:p w14:paraId="2AB893C7" w14:textId="77777777" w:rsidR="00AE4575" w:rsidRPr="002468C8" w:rsidRDefault="00AE4575" w:rsidP="0027799A">
            <w:pPr>
              <w:contextualSpacing/>
            </w:pPr>
            <w:r w:rsidRPr="002468C8">
              <w:t>Административно-производственное здание</w:t>
            </w:r>
          </w:p>
          <w:p w14:paraId="060A0739" w14:textId="77777777" w:rsidR="00AE4575" w:rsidRPr="002468C8" w:rsidRDefault="00AE4575" w:rsidP="0027799A">
            <w:pPr>
              <w:contextualSpacing/>
            </w:pPr>
            <w:r w:rsidRPr="002468C8">
              <w:t>03902800000321</w:t>
            </w:r>
          </w:p>
          <w:p w14:paraId="49C3C596" w14:textId="77777777" w:rsidR="00AE4575" w:rsidRPr="002468C8" w:rsidRDefault="00AE4575" w:rsidP="0027799A">
            <w:pPr>
              <w:contextualSpacing/>
            </w:pPr>
          </w:p>
        </w:tc>
        <w:tc>
          <w:tcPr>
            <w:tcW w:w="1795" w:type="dxa"/>
            <w:shd w:val="clear" w:color="auto" w:fill="auto"/>
            <w:vAlign w:val="center"/>
          </w:tcPr>
          <w:p w14:paraId="767FE7F3" w14:textId="77777777" w:rsidR="00AE4575" w:rsidRPr="002468C8" w:rsidRDefault="00AE4575" w:rsidP="0027799A">
            <w:pPr>
              <w:contextualSpacing/>
            </w:pPr>
            <w:r w:rsidRPr="002468C8">
              <w:t xml:space="preserve">г. Москва, </w:t>
            </w:r>
            <w:proofErr w:type="spellStart"/>
            <w:r w:rsidRPr="002468C8">
              <w:t>Мрузовский</w:t>
            </w:r>
            <w:proofErr w:type="spellEnd"/>
            <w:r w:rsidRPr="002468C8">
              <w:t xml:space="preserve"> переулок, д. 12, стр.3</w:t>
            </w:r>
          </w:p>
        </w:tc>
        <w:tc>
          <w:tcPr>
            <w:tcW w:w="2445" w:type="dxa"/>
            <w:shd w:val="clear" w:color="auto" w:fill="auto"/>
            <w:vAlign w:val="center"/>
          </w:tcPr>
          <w:p w14:paraId="23F25B07" w14:textId="77777777" w:rsidR="00AE4575" w:rsidRPr="002468C8" w:rsidRDefault="00AE4575" w:rsidP="0027799A">
            <w:pPr>
              <w:contextualSpacing/>
            </w:pPr>
            <w:r w:rsidRPr="002468C8">
              <w:t>кирпичное 1 этажное здание, 1983г. постройки, 38,7 м</w:t>
            </w:r>
            <w:r w:rsidRPr="002468C8">
              <w:rPr>
                <w:vertAlign w:val="superscript"/>
              </w:rPr>
              <w:t>2</w:t>
            </w:r>
          </w:p>
          <w:p w14:paraId="239AD7DD" w14:textId="77777777" w:rsidR="00AE4575" w:rsidRPr="002468C8" w:rsidRDefault="00AE4575" w:rsidP="0027799A">
            <w:pPr>
              <w:contextualSpacing/>
            </w:pPr>
          </w:p>
        </w:tc>
        <w:tc>
          <w:tcPr>
            <w:tcW w:w="2808" w:type="dxa"/>
            <w:shd w:val="clear" w:color="auto" w:fill="auto"/>
            <w:vAlign w:val="center"/>
          </w:tcPr>
          <w:p w14:paraId="0657F53B" w14:textId="4038613F" w:rsidR="00AE4575" w:rsidRPr="002468C8" w:rsidRDefault="00AE4575" w:rsidP="0027799A">
            <w:pPr>
              <w:contextualSpacing/>
            </w:pPr>
            <w:r w:rsidRPr="002468C8">
              <w:t>Трубопроводы и оборудование системы теплоснабжения (ТС)</w:t>
            </w:r>
          </w:p>
          <w:p w14:paraId="776797E5" w14:textId="77777777" w:rsidR="00AE4575" w:rsidRPr="002468C8" w:rsidRDefault="00AE4575" w:rsidP="0027799A">
            <w:pPr>
              <w:contextualSpacing/>
            </w:pPr>
          </w:p>
        </w:tc>
      </w:tr>
    </w:tbl>
    <w:p w14:paraId="64459A78" w14:textId="77777777" w:rsidR="00AE4575" w:rsidRPr="002468C8" w:rsidRDefault="00AE4575" w:rsidP="00AE4575">
      <w:pPr>
        <w:tabs>
          <w:tab w:val="left" w:pos="567"/>
        </w:tabs>
        <w:jc w:val="both"/>
        <w:rPr>
          <w:bCs/>
        </w:rPr>
      </w:pPr>
    </w:p>
    <w:p w14:paraId="5D43DF55" w14:textId="77777777" w:rsidR="00AE4575" w:rsidRPr="002468C8" w:rsidRDefault="00AE4575" w:rsidP="00AE4575">
      <w:pPr>
        <w:ind w:firstLine="708"/>
        <w:jc w:val="center"/>
        <w:rPr>
          <w:b/>
          <w:bCs/>
        </w:rPr>
      </w:pPr>
      <w:r w:rsidRPr="002468C8">
        <w:rPr>
          <w:b/>
          <w:bCs/>
        </w:rPr>
        <w:t>5. ХАРАКТЕРИСТИКИ ОКАЗЫВАЕМЫХ УСЛУГ</w:t>
      </w:r>
    </w:p>
    <w:p w14:paraId="0FDBB5BF" w14:textId="77777777" w:rsidR="00AE4575" w:rsidRPr="002468C8" w:rsidRDefault="00AE4575" w:rsidP="00AE4575">
      <w:pPr>
        <w:ind w:firstLine="708"/>
        <w:jc w:val="both"/>
        <w:rPr>
          <w:b/>
          <w:bCs/>
        </w:rPr>
      </w:pPr>
    </w:p>
    <w:p w14:paraId="7AD80925" w14:textId="77777777" w:rsidR="00AE4575" w:rsidRPr="002468C8" w:rsidRDefault="00AE4575" w:rsidP="00D57CA4">
      <w:pPr>
        <w:ind w:firstLine="567"/>
        <w:jc w:val="both"/>
        <w:rPr>
          <w:b/>
          <w:bCs/>
        </w:rPr>
      </w:pPr>
      <w:r w:rsidRPr="002468C8">
        <w:rPr>
          <w:b/>
          <w:bCs/>
        </w:rPr>
        <w:t>5.1   Перечень оказываемых Услуг</w:t>
      </w:r>
    </w:p>
    <w:p w14:paraId="4CE3C973" w14:textId="77777777" w:rsidR="00AE4575" w:rsidRPr="002468C8" w:rsidRDefault="00AE4575" w:rsidP="00D57CA4">
      <w:pPr>
        <w:widowControl w:val="0"/>
        <w:tabs>
          <w:tab w:val="left" w:pos="142"/>
        </w:tabs>
        <w:autoSpaceDE w:val="0"/>
        <w:autoSpaceDN w:val="0"/>
        <w:adjustRightInd w:val="0"/>
        <w:ind w:firstLine="567"/>
        <w:jc w:val="both"/>
        <w:rPr>
          <w:b/>
          <w:i/>
        </w:rPr>
      </w:pPr>
      <w:r w:rsidRPr="002468C8">
        <w:rPr>
          <w:b/>
          <w:i/>
        </w:rPr>
        <w:t>5.1.1. Круглосуточная эксплуатация ЦТП, управление режимами функционирования трубопроводных сетей и систем ТС и ГВС, контроль работоспособности и техническое обслуживание всего оборудования, в том числе:</w:t>
      </w:r>
    </w:p>
    <w:p w14:paraId="59B4281A" w14:textId="77777777" w:rsidR="00AE4575" w:rsidRPr="002468C8" w:rsidRDefault="00AE4575" w:rsidP="00B13DC5">
      <w:pPr>
        <w:widowControl w:val="0"/>
        <w:tabs>
          <w:tab w:val="left" w:pos="426"/>
          <w:tab w:val="left" w:pos="567"/>
        </w:tabs>
        <w:autoSpaceDE w:val="0"/>
        <w:autoSpaceDN w:val="0"/>
        <w:adjustRightInd w:val="0"/>
        <w:ind w:firstLine="567"/>
        <w:jc w:val="both"/>
      </w:pPr>
      <w:r w:rsidRPr="002468C8">
        <w:t xml:space="preserve">- проведение ежедневных осмотров инженерной инфраструктуры ЦТП и систем ТС и ГВС, регулировка параметров работы средств автоматики, устранение отказов (аварий) и нарушений в работе инженерных систем, устранение мелких неисправностей или по полученным заявкам о неисправностях (порядок направления и исполнения заявок указан </w:t>
      </w:r>
      <w:r w:rsidRPr="00414F9A">
        <w:t>в п. 3.2. Технического задания);</w:t>
      </w:r>
    </w:p>
    <w:p w14:paraId="6F7359CA" w14:textId="77777777" w:rsidR="00AE4575" w:rsidRPr="002468C8" w:rsidRDefault="00AE4575" w:rsidP="00B13DC5">
      <w:pPr>
        <w:tabs>
          <w:tab w:val="left" w:pos="208"/>
          <w:tab w:val="left" w:pos="284"/>
          <w:tab w:val="left" w:pos="426"/>
          <w:tab w:val="left" w:pos="993"/>
        </w:tabs>
        <w:ind w:firstLine="567"/>
        <w:contextualSpacing/>
        <w:jc w:val="both"/>
        <w:rPr>
          <w:lang w:eastAsia="x-none"/>
        </w:rPr>
      </w:pPr>
      <w:r w:rsidRPr="002468C8">
        <w:t xml:space="preserve">- </w:t>
      </w:r>
      <w:r w:rsidRPr="002468C8">
        <w:rPr>
          <w:lang w:val="x-none" w:eastAsia="x-none"/>
        </w:rPr>
        <w:t xml:space="preserve">ведение необходимой технической документации </w:t>
      </w:r>
      <w:r w:rsidRPr="002468C8">
        <w:rPr>
          <w:lang w:eastAsia="x-none"/>
        </w:rPr>
        <w:t>ЦТП;</w:t>
      </w:r>
    </w:p>
    <w:p w14:paraId="37488D40" w14:textId="77777777" w:rsidR="00AE4575" w:rsidRPr="002468C8" w:rsidRDefault="00AE4575" w:rsidP="00B13DC5">
      <w:pPr>
        <w:tabs>
          <w:tab w:val="left" w:pos="284"/>
          <w:tab w:val="left" w:pos="426"/>
          <w:tab w:val="left" w:pos="567"/>
          <w:tab w:val="left" w:pos="993"/>
        </w:tabs>
        <w:ind w:firstLine="567"/>
        <w:contextualSpacing/>
        <w:jc w:val="both"/>
        <w:rPr>
          <w:lang w:val="x-none" w:eastAsia="x-none"/>
        </w:rPr>
      </w:pPr>
      <w:r w:rsidRPr="002468C8">
        <w:rPr>
          <w:lang w:eastAsia="x-none"/>
        </w:rPr>
        <w:t>- о</w:t>
      </w:r>
      <w:proofErr w:type="spellStart"/>
      <w:r w:rsidRPr="002468C8">
        <w:rPr>
          <w:lang w:val="x-none" w:eastAsia="x-none"/>
        </w:rPr>
        <w:t>беспеч</w:t>
      </w:r>
      <w:r w:rsidRPr="002468C8">
        <w:rPr>
          <w:lang w:eastAsia="x-none"/>
        </w:rPr>
        <w:t>ение</w:t>
      </w:r>
      <w:proofErr w:type="spellEnd"/>
      <w:r w:rsidRPr="002468C8">
        <w:rPr>
          <w:lang w:val="x-none" w:eastAsia="x-none"/>
        </w:rPr>
        <w:t xml:space="preserve"> необходимы</w:t>
      </w:r>
      <w:r w:rsidRPr="002468C8">
        <w:rPr>
          <w:lang w:eastAsia="x-none"/>
        </w:rPr>
        <w:t>х</w:t>
      </w:r>
      <w:r w:rsidRPr="002468C8">
        <w:rPr>
          <w:lang w:val="x-none" w:eastAsia="x-none"/>
        </w:rPr>
        <w:t xml:space="preserve"> параметр</w:t>
      </w:r>
      <w:r w:rsidRPr="002468C8">
        <w:rPr>
          <w:lang w:eastAsia="x-none"/>
        </w:rPr>
        <w:t>ов</w:t>
      </w:r>
      <w:r w:rsidRPr="002468C8">
        <w:rPr>
          <w:lang w:val="x-none" w:eastAsia="x-none"/>
        </w:rPr>
        <w:t xml:space="preserve"> сетевой воды, поступающей на</w:t>
      </w:r>
    </w:p>
    <w:p w14:paraId="755F9542" w14:textId="77B9D00A" w:rsidR="00AE4575" w:rsidRPr="002468C8" w:rsidRDefault="00AE4575" w:rsidP="00B13DC5">
      <w:pPr>
        <w:tabs>
          <w:tab w:val="left" w:pos="284"/>
          <w:tab w:val="left" w:pos="426"/>
          <w:tab w:val="left" w:pos="567"/>
          <w:tab w:val="left" w:pos="993"/>
        </w:tabs>
        <w:ind w:firstLine="567"/>
        <w:contextualSpacing/>
        <w:jc w:val="both"/>
        <w:rPr>
          <w:lang w:eastAsia="x-none"/>
        </w:rPr>
      </w:pPr>
      <w:r w:rsidRPr="002468C8">
        <w:rPr>
          <w:lang w:val="x-none" w:eastAsia="x-none"/>
        </w:rPr>
        <w:t xml:space="preserve"> </w:t>
      </w:r>
      <w:r w:rsidRPr="002468C8">
        <w:rPr>
          <w:lang w:eastAsia="x-none"/>
        </w:rPr>
        <w:t xml:space="preserve"> </w:t>
      </w:r>
      <w:r w:rsidR="00EF76DA" w:rsidRPr="002468C8">
        <w:rPr>
          <w:lang w:val="x-none" w:eastAsia="x-none"/>
        </w:rPr>
        <w:t>тепло потребляющие</w:t>
      </w:r>
      <w:r w:rsidRPr="002468C8">
        <w:rPr>
          <w:lang w:val="x-none" w:eastAsia="x-none"/>
        </w:rPr>
        <w:t xml:space="preserve"> </w:t>
      </w:r>
      <w:r w:rsidRPr="002468C8">
        <w:rPr>
          <w:lang w:eastAsia="x-none"/>
        </w:rPr>
        <w:t xml:space="preserve"> </w:t>
      </w:r>
      <w:r w:rsidRPr="002468C8">
        <w:rPr>
          <w:lang w:val="x-none" w:eastAsia="x-none"/>
        </w:rPr>
        <w:t>установки и обратной сетевой воды, возвращаемой ими в тепловую сеть</w:t>
      </w:r>
      <w:r w:rsidRPr="002468C8">
        <w:rPr>
          <w:lang w:eastAsia="x-none"/>
        </w:rPr>
        <w:t>;</w:t>
      </w:r>
    </w:p>
    <w:p w14:paraId="6EEDE9FA" w14:textId="77777777" w:rsidR="00AE4575" w:rsidRPr="002468C8" w:rsidRDefault="00AE4575" w:rsidP="00B13DC5">
      <w:pPr>
        <w:tabs>
          <w:tab w:val="left" w:pos="284"/>
          <w:tab w:val="left" w:pos="993"/>
        </w:tabs>
        <w:ind w:firstLine="567"/>
        <w:contextualSpacing/>
        <w:jc w:val="both"/>
      </w:pPr>
      <w:r w:rsidRPr="002468C8">
        <w:rPr>
          <w:lang w:eastAsia="x-none"/>
        </w:rPr>
        <w:t xml:space="preserve">- контроль </w:t>
      </w:r>
      <w:r w:rsidRPr="002468C8">
        <w:t xml:space="preserve">показаний основных </w:t>
      </w:r>
      <w:proofErr w:type="spellStart"/>
      <w:r w:rsidRPr="002468C8">
        <w:t>контрольно</w:t>
      </w:r>
      <w:proofErr w:type="spellEnd"/>
      <w:r w:rsidRPr="002468C8">
        <w:t xml:space="preserve"> – измерительных приборов, характеризующих режим работы (давление, температура) тепловой сети и систем ГВС;</w:t>
      </w:r>
    </w:p>
    <w:p w14:paraId="0E036DC2" w14:textId="1014B0B4" w:rsidR="00AE4575" w:rsidRPr="002468C8" w:rsidRDefault="00AE4575" w:rsidP="00B13DC5">
      <w:pPr>
        <w:tabs>
          <w:tab w:val="left" w:pos="284"/>
          <w:tab w:val="left" w:pos="993"/>
        </w:tabs>
        <w:ind w:firstLine="567"/>
        <w:contextualSpacing/>
        <w:jc w:val="both"/>
      </w:pPr>
      <w:r w:rsidRPr="002468C8">
        <w:t>- проверка электрооборудования ЦТП, запорной арматуры, насосного оборудования и приборов автоматики их управления;</w:t>
      </w:r>
    </w:p>
    <w:p w14:paraId="34966BC4" w14:textId="77777777" w:rsidR="00AE4575" w:rsidRPr="002468C8" w:rsidRDefault="00AE4575" w:rsidP="00B13DC5">
      <w:pPr>
        <w:widowControl w:val="0"/>
        <w:tabs>
          <w:tab w:val="left" w:pos="142"/>
        </w:tabs>
        <w:autoSpaceDE w:val="0"/>
        <w:autoSpaceDN w:val="0"/>
        <w:adjustRightInd w:val="0"/>
        <w:ind w:firstLine="567"/>
        <w:jc w:val="both"/>
      </w:pPr>
      <w:r w:rsidRPr="002468C8">
        <w:t>- переключение работающих электронасосов на резервные.</w:t>
      </w:r>
    </w:p>
    <w:p w14:paraId="2F466971" w14:textId="77777777" w:rsidR="00923FE0" w:rsidRPr="002468C8" w:rsidRDefault="00923FE0" w:rsidP="00B13DC5">
      <w:pPr>
        <w:widowControl w:val="0"/>
        <w:tabs>
          <w:tab w:val="left" w:pos="475"/>
        </w:tabs>
        <w:autoSpaceDE w:val="0"/>
        <w:autoSpaceDN w:val="0"/>
        <w:adjustRightInd w:val="0"/>
        <w:ind w:firstLine="567"/>
        <w:jc w:val="both"/>
      </w:pPr>
      <w:r w:rsidRPr="002468C8">
        <w:t>Перечень оборудования, комплектующих изделий и расходных материалов указан в Приложении №2 к Техническому заданию.</w:t>
      </w:r>
    </w:p>
    <w:p w14:paraId="3B47DA56" w14:textId="67862365" w:rsidR="00923FE0" w:rsidRPr="002468C8" w:rsidRDefault="00923FE0" w:rsidP="00B13DC5">
      <w:pPr>
        <w:widowControl w:val="0"/>
        <w:tabs>
          <w:tab w:val="left" w:pos="475"/>
        </w:tabs>
        <w:autoSpaceDE w:val="0"/>
        <w:autoSpaceDN w:val="0"/>
        <w:adjustRightInd w:val="0"/>
        <w:ind w:firstLine="567"/>
        <w:jc w:val="both"/>
      </w:pPr>
      <w:r w:rsidRPr="002468C8">
        <w:t>Подробный Перечень Услуг</w:t>
      </w:r>
      <w:r w:rsidRPr="002468C8">
        <w:rPr>
          <w:bCs/>
        </w:rPr>
        <w:t xml:space="preserve"> по эксплуатац</w:t>
      </w:r>
      <w:r w:rsidR="00941125">
        <w:rPr>
          <w:bCs/>
        </w:rPr>
        <w:t>ии и техническому обслуживанию ц</w:t>
      </w:r>
      <w:r w:rsidR="00D47298">
        <w:rPr>
          <w:bCs/>
        </w:rPr>
        <w:t>ентрального теплового пункта а</w:t>
      </w:r>
      <w:r w:rsidRPr="002468C8">
        <w:rPr>
          <w:bCs/>
        </w:rPr>
        <w:t>втотранспортного подразделения УФПС Московской области</w:t>
      </w:r>
      <w:r w:rsidRPr="002468C8">
        <w:t>, указан в Приложении №3   к Техническому заданию</w:t>
      </w:r>
    </w:p>
    <w:p w14:paraId="3E61490A" w14:textId="3CF579E3" w:rsidR="00AE4575" w:rsidRPr="002468C8" w:rsidRDefault="00AE4575" w:rsidP="00D57CA4">
      <w:pPr>
        <w:widowControl w:val="0"/>
        <w:tabs>
          <w:tab w:val="left" w:pos="142"/>
        </w:tabs>
        <w:autoSpaceDE w:val="0"/>
        <w:autoSpaceDN w:val="0"/>
        <w:adjustRightInd w:val="0"/>
        <w:ind w:firstLine="567"/>
        <w:jc w:val="both"/>
        <w:rPr>
          <w:b/>
          <w:i/>
        </w:rPr>
      </w:pPr>
      <w:r w:rsidRPr="002468C8">
        <w:rPr>
          <w:b/>
          <w:i/>
        </w:rPr>
        <w:t xml:space="preserve">5.1.2. Периодическое техническое обслуживание (ПТО) всего оборудования ЦТП, трубопроводных сетей и систем ТС и ГВС комплекса зданий </w:t>
      </w:r>
      <w:r w:rsidR="00D47298">
        <w:rPr>
          <w:b/>
          <w:i/>
        </w:rPr>
        <w:t>а</w:t>
      </w:r>
      <w:r w:rsidRPr="002468C8">
        <w:rPr>
          <w:b/>
          <w:i/>
        </w:rPr>
        <w:t xml:space="preserve">втотранспортного </w:t>
      </w:r>
      <w:r w:rsidRPr="00414F9A">
        <w:rPr>
          <w:b/>
          <w:i/>
        </w:rPr>
        <w:t>подразделения УФПС Московской области, в том числе:</w:t>
      </w:r>
    </w:p>
    <w:p w14:paraId="353BDC00" w14:textId="77777777" w:rsidR="00AE4575" w:rsidRPr="002468C8" w:rsidRDefault="00AE4575" w:rsidP="00D57CA4">
      <w:pPr>
        <w:widowControl w:val="0"/>
        <w:tabs>
          <w:tab w:val="left" w:pos="142"/>
        </w:tabs>
        <w:autoSpaceDE w:val="0"/>
        <w:autoSpaceDN w:val="0"/>
        <w:adjustRightInd w:val="0"/>
        <w:ind w:firstLine="567"/>
        <w:jc w:val="both"/>
      </w:pPr>
      <w:r w:rsidRPr="002468C8">
        <w:t xml:space="preserve">- тепловых вводов узлов учета тепловой энергии, трубопроводов и запорно-регулирующей арматуры, </w:t>
      </w:r>
      <w:r w:rsidRPr="002468C8">
        <w:rPr>
          <w:rFonts w:eastAsia="Calibri"/>
        </w:rPr>
        <w:t xml:space="preserve">запорно-регулирующих клапанов; </w:t>
      </w:r>
    </w:p>
    <w:p w14:paraId="5473BDE5" w14:textId="77777777" w:rsidR="00AE4575" w:rsidRPr="002468C8" w:rsidRDefault="00AE4575" w:rsidP="00D57CA4">
      <w:pPr>
        <w:widowControl w:val="0"/>
        <w:tabs>
          <w:tab w:val="left" w:pos="142"/>
        </w:tabs>
        <w:autoSpaceDE w:val="0"/>
        <w:autoSpaceDN w:val="0"/>
        <w:adjustRightInd w:val="0"/>
        <w:ind w:firstLine="567"/>
        <w:jc w:val="both"/>
      </w:pPr>
      <w:r w:rsidRPr="002468C8">
        <w:t>- циркуляционных насосных агрегатов и электродвигателей, водомерных узлов, фильтров и грязевиков, отопительных радиаторов и калориферов;</w:t>
      </w:r>
    </w:p>
    <w:p w14:paraId="7748E87C" w14:textId="77777777" w:rsidR="00AE4575" w:rsidRPr="002468C8" w:rsidRDefault="00AE4575" w:rsidP="00D57CA4">
      <w:pPr>
        <w:widowControl w:val="0"/>
        <w:tabs>
          <w:tab w:val="left" w:pos="142"/>
        </w:tabs>
        <w:autoSpaceDE w:val="0"/>
        <w:autoSpaceDN w:val="0"/>
        <w:adjustRightInd w:val="0"/>
        <w:ind w:firstLine="567"/>
        <w:jc w:val="both"/>
      </w:pPr>
      <w:r w:rsidRPr="002468C8">
        <w:t xml:space="preserve">- электропроводки, </w:t>
      </w:r>
      <w:proofErr w:type="spellStart"/>
      <w:r w:rsidRPr="002468C8">
        <w:t>электроустановочных</w:t>
      </w:r>
      <w:proofErr w:type="spellEnd"/>
      <w:r w:rsidRPr="002468C8">
        <w:t xml:space="preserve"> изделий и приборов освещения помещений ЦТП, электрощитов и шкафов автоматики;</w:t>
      </w:r>
    </w:p>
    <w:p w14:paraId="430BC546" w14:textId="77777777" w:rsidR="00AE4575" w:rsidRPr="002468C8" w:rsidRDefault="00AE4575" w:rsidP="00D57CA4">
      <w:pPr>
        <w:widowControl w:val="0"/>
        <w:tabs>
          <w:tab w:val="left" w:pos="142"/>
        </w:tabs>
        <w:autoSpaceDE w:val="0"/>
        <w:autoSpaceDN w:val="0"/>
        <w:adjustRightInd w:val="0"/>
        <w:ind w:firstLine="567"/>
        <w:jc w:val="both"/>
      </w:pPr>
      <w:r w:rsidRPr="002468C8">
        <w:rPr>
          <w:rFonts w:eastAsia="Arial Unicode MS"/>
          <w:lang w:val="ru"/>
        </w:rPr>
        <w:t xml:space="preserve">- </w:t>
      </w:r>
      <w:r w:rsidRPr="002468C8">
        <w:t>пускорегулирующей аппаратуры,</w:t>
      </w:r>
      <w:r w:rsidRPr="002468C8">
        <w:rPr>
          <w:rFonts w:eastAsia="Arial Unicode MS"/>
          <w:lang w:val="ru"/>
        </w:rPr>
        <w:t xml:space="preserve"> средств автоматики </w:t>
      </w:r>
      <w:r w:rsidRPr="002468C8">
        <w:t>управления насосным</w:t>
      </w:r>
    </w:p>
    <w:p w14:paraId="359BDB62" w14:textId="11F53AF0" w:rsidR="00AE4575" w:rsidRPr="002468C8" w:rsidRDefault="00AE4575" w:rsidP="00D57CA4">
      <w:pPr>
        <w:widowControl w:val="0"/>
        <w:tabs>
          <w:tab w:val="left" w:pos="142"/>
        </w:tabs>
        <w:autoSpaceDE w:val="0"/>
        <w:autoSpaceDN w:val="0"/>
        <w:adjustRightInd w:val="0"/>
        <w:ind w:firstLine="567"/>
        <w:jc w:val="both"/>
        <w:rPr>
          <w:rFonts w:eastAsia="Arial Unicode MS"/>
          <w:lang w:val="ru"/>
        </w:rPr>
      </w:pPr>
      <w:r w:rsidRPr="002468C8">
        <w:t xml:space="preserve"> </w:t>
      </w:r>
      <w:r w:rsidR="002468C8">
        <w:t xml:space="preserve"> </w:t>
      </w:r>
      <w:r w:rsidRPr="002468C8">
        <w:t>оборудованием</w:t>
      </w:r>
      <w:r w:rsidRPr="002468C8">
        <w:rPr>
          <w:rFonts w:eastAsia="Arial Unicode MS"/>
          <w:lang w:val="ru"/>
        </w:rPr>
        <w:t xml:space="preserve"> и </w:t>
      </w:r>
      <w:proofErr w:type="spellStart"/>
      <w:r w:rsidRPr="002468C8">
        <w:t>контрольно</w:t>
      </w:r>
      <w:proofErr w:type="spellEnd"/>
      <w:r w:rsidRPr="002468C8">
        <w:t xml:space="preserve"> – измерительных приборов;</w:t>
      </w:r>
      <w:r w:rsidRPr="002468C8">
        <w:rPr>
          <w:rFonts w:eastAsia="Arial Unicode MS"/>
          <w:lang w:val="ru"/>
        </w:rPr>
        <w:t xml:space="preserve"> </w:t>
      </w:r>
    </w:p>
    <w:p w14:paraId="373C06FC" w14:textId="77777777" w:rsidR="00AE4575" w:rsidRPr="002468C8" w:rsidRDefault="00AE4575" w:rsidP="00D57CA4">
      <w:pPr>
        <w:widowControl w:val="0"/>
        <w:tabs>
          <w:tab w:val="left" w:pos="142"/>
        </w:tabs>
        <w:autoSpaceDE w:val="0"/>
        <w:autoSpaceDN w:val="0"/>
        <w:adjustRightInd w:val="0"/>
        <w:ind w:firstLine="567"/>
        <w:jc w:val="both"/>
      </w:pPr>
      <w:r w:rsidRPr="002468C8">
        <w:rPr>
          <w:rFonts w:eastAsia="Arial Unicode MS"/>
          <w:lang w:val="ru"/>
        </w:rPr>
        <w:t xml:space="preserve">- </w:t>
      </w:r>
      <w:r w:rsidRPr="002468C8">
        <w:t>автоматизированного узла подпитки системы ТС.</w:t>
      </w:r>
    </w:p>
    <w:p w14:paraId="14E4B6DC" w14:textId="77777777" w:rsidR="00AE4575" w:rsidRPr="002468C8" w:rsidRDefault="00AE4575" w:rsidP="00D57CA4">
      <w:pPr>
        <w:widowControl w:val="0"/>
        <w:tabs>
          <w:tab w:val="left" w:pos="475"/>
        </w:tabs>
        <w:autoSpaceDE w:val="0"/>
        <w:autoSpaceDN w:val="0"/>
        <w:adjustRightInd w:val="0"/>
        <w:ind w:firstLine="567"/>
        <w:jc w:val="both"/>
      </w:pPr>
      <w:r w:rsidRPr="002468C8">
        <w:t>- устранение выявленных при осмотре или по полученным заявкам неисправностей</w:t>
      </w:r>
    </w:p>
    <w:p w14:paraId="2547CA13" w14:textId="77777777" w:rsidR="00AE4575" w:rsidRPr="002468C8" w:rsidRDefault="00AE4575" w:rsidP="00D57CA4">
      <w:pPr>
        <w:widowControl w:val="0"/>
        <w:tabs>
          <w:tab w:val="left" w:pos="475"/>
        </w:tabs>
        <w:autoSpaceDE w:val="0"/>
        <w:autoSpaceDN w:val="0"/>
        <w:adjustRightInd w:val="0"/>
        <w:ind w:firstLine="567"/>
        <w:jc w:val="both"/>
      </w:pPr>
      <w:r w:rsidRPr="002468C8">
        <w:t xml:space="preserve">  (порядок направления и исполнения заявок указан в п. 3.2. Технического задания),</w:t>
      </w:r>
    </w:p>
    <w:p w14:paraId="4E1FFE90" w14:textId="77777777" w:rsidR="00AE4575" w:rsidRPr="002468C8" w:rsidRDefault="00AE4575" w:rsidP="00D57CA4">
      <w:pPr>
        <w:widowControl w:val="0"/>
        <w:tabs>
          <w:tab w:val="left" w:pos="475"/>
        </w:tabs>
        <w:autoSpaceDE w:val="0"/>
        <w:autoSpaceDN w:val="0"/>
        <w:adjustRightInd w:val="0"/>
        <w:ind w:firstLine="567"/>
        <w:jc w:val="both"/>
        <w:rPr>
          <w:bCs/>
        </w:rPr>
      </w:pPr>
      <w:r w:rsidRPr="002468C8">
        <w:t xml:space="preserve"> </w:t>
      </w:r>
      <w:r w:rsidRPr="002468C8">
        <w:rPr>
          <w:bCs/>
        </w:rPr>
        <w:t xml:space="preserve"> протечек и разгерметизации стыков трубопроводов, регулировка системы ТС и</w:t>
      </w:r>
    </w:p>
    <w:p w14:paraId="3C75B4FA" w14:textId="77777777" w:rsidR="00AE4575" w:rsidRPr="002468C8" w:rsidRDefault="00AE4575" w:rsidP="00D57CA4">
      <w:pPr>
        <w:widowControl w:val="0"/>
        <w:tabs>
          <w:tab w:val="left" w:pos="475"/>
        </w:tabs>
        <w:autoSpaceDE w:val="0"/>
        <w:autoSpaceDN w:val="0"/>
        <w:adjustRightInd w:val="0"/>
        <w:ind w:firstLine="567"/>
        <w:jc w:val="both"/>
      </w:pPr>
      <w:r w:rsidRPr="002468C8">
        <w:rPr>
          <w:bCs/>
        </w:rPr>
        <w:t xml:space="preserve">  оборудования</w:t>
      </w:r>
      <w:r w:rsidRPr="002468C8">
        <w:t>;</w:t>
      </w:r>
    </w:p>
    <w:p w14:paraId="0AACAC6C" w14:textId="77777777" w:rsidR="00AE4575" w:rsidRPr="002468C8" w:rsidRDefault="00AE4575" w:rsidP="00D57CA4">
      <w:pPr>
        <w:widowControl w:val="0"/>
        <w:tabs>
          <w:tab w:val="left" w:pos="142"/>
        </w:tabs>
        <w:autoSpaceDE w:val="0"/>
        <w:autoSpaceDN w:val="0"/>
        <w:adjustRightInd w:val="0"/>
        <w:ind w:firstLine="567"/>
        <w:jc w:val="both"/>
      </w:pPr>
      <w:r w:rsidRPr="002468C8">
        <w:t>- устранение аварийных ситуаций;</w:t>
      </w:r>
    </w:p>
    <w:p w14:paraId="61315498" w14:textId="603CE7C3" w:rsidR="00AE4575" w:rsidRPr="002468C8" w:rsidRDefault="00AE4575" w:rsidP="00A43A49">
      <w:pPr>
        <w:widowControl w:val="0"/>
        <w:tabs>
          <w:tab w:val="left" w:pos="142"/>
        </w:tabs>
        <w:autoSpaceDE w:val="0"/>
        <w:autoSpaceDN w:val="0"/>
        <w:adjustRightInd w:val="0"/>
        <w:ind w:firstLine="567"/>
        <w:jc w:val="both"/>
        <w:rPr>
          <w:rFonts w:eastAsia="Arial Unicode MS"/>
          <w:lang w:val="ru"/>
        </w:rPr>
      </w:pPr>
      <w:r w:rsidRPr="002468C8">
        <w:t>- осуществлять контроль расходования тепла и ГВС. Контролировать работу приборов учета. В случае выявления недостатков в работе приборов, незамедлительно сообщать о необходимости их ремонта или замены Заказчику.</w:t>
      </w:r>
    </w:p>
    <w:p w14:paraId="3C87413B" w14:textId="1B940865" w:rsidR="00AE4575" w:rsidRPr="002468C8" w:rsidRDefault="00AE4575" w:rsidP="00D57CA4">
      <w:pPr>
        <w:widowControl w:val="0"/>
        <w:tabs>
          <w:tab w:val="left" w:pos="475"/>
        </w:tabs>
        <w:autoSpaceDE w:val="0"/>
        <w:autoSpaceDN w:val="0"/>
        <w:adjustRightInd w:val="0"/>
        <w:ind w:firstLine="567"/>
        <w:jc w:val="both"/>
      </w:pPr>
      <w:r w:rsidRPr="002468C8">
        <w:t>Перечень оборудования, комплектующих изделий и расходных материалов указан в Приложении №2 к Техническому заданию.</w:t>
      </w:r>
    </w:p>
    <w:p w14:paraId="2BDE517F" w14:textId="1912DB64" w:rsidR="00AE4575" w:rsidRPr="002468C8" w:rsidRDefault="00AE4575" w:rsidP="00D57CA4">
      <w:pPr>
        <w:widowControl w:val="0"/>
        <w:tabs>
          <w:tab w:val="left" w:pos="475"/>
        </w:tabs>
        <w:autoSpaceDE w:val="0"/>
        <w:autoSpaceDN w:val="0"/>
        <w:adjustRightInd w:val="0"/>
        <w:ind w:firstLine="567"/>
        <w:jc w:val="both"/>
      </w:pPr>
      <w:r w:rsidRPr="002468C8">
        <w:t xml:space="preserve">Перечень Услуг </w:t>
      </w:r>
      <w:r w:rsidR="00923FE0">
        <w:t>по эксплуатации и техническому обслуживанию центрального теплового пункта автотранспортного подразделения УФПС Московской области</w:t>
      </w:r>
      <w:r w:rsidRPr="002468C8">
        <w:t>, указан в Приложении №3 к Техническому заданию</w:t>
      </w:r>
      <w:r w:rsidR="00FB23C6">
        <w:t>.</w:t>
      </w:r>
    </w:p>
    <w:p w14:paraId="0AE93F8B" w14:textId="7A440051" w:rsidR="00AE4575" w:rsidRPr="002468C8" w:rsidRDefault="00AE4575" w:rsidP="00D57CA4">
      <w:pPr>
        <w:widowControl w:val="0"/>
        <w:shd w:val="clear" w:color="auto" w:fill="FFFFFF"/>
        <w:tabs>
          <w:tab w:val="left" w:pos="1134"/>
        </w:tabs>
        <w:autoSpaceDE w:val="0"/>
        <w:autoSpaceDN w:val="0"/>
        <w:adjustRightInd w:val="0"/>
        <w:ind w:firstLine="567"/>
        <w:jc w:val="both"/>
        <w:rPr>
          <w:b/>
        </w:rPr>
      </w:pPr>
      <w:r w:rsidRPr="002468C8">
        <w:rPr>
          <w:b/>
        </w:rPr>
        <w:t>5.2. Обязанности Исполнителя</w:t>
      </w:r>
      <w:r w:rsidR="00414F9A">
        <w:rPr>
          <w:b/>
        </w:rPr>
        <w:t>.</w:t>
      </w:r>
    </w:p>
    <w:p w14:paraId="31377922" w14:textId="77777777" w:rsidR="00AE4575" w:rsidRPr="002468C8" w:rsidRDefault="00AE4575" w:rsidP="00D57CA4">
      <w:pPr>
        <w:ind w:firstLine="567"/>
        <w:jc w:val="both"/>
        <w:rPr>
          <w:bCs/>
        </w:rPr>
      </w:pPr>
      <w:r w:rsidRPr="002468C8">
        <w:rPr>
          <w:bCs/>
        </w:rPr>
        <w:t>Исполнитель обязан:</w:t>
      </w:r>
    </w:p>
    <w:p w14:paraId="382EEBB0" w14:textId="0B657E93" w:rsidR="00AE4575" w:rsidRPr="002468C8" w:rsidRDefault="00AE4575" w:rsidP="00D57CA4">
      <w:pPr>
        <w:shd w:val="clear" w:color="auto" w:fill="FFFFFF"/>
        <w:tabs>
          <w:tab w:val="left" w:pos="142"/>
        </w:tabs>
        <w:ind w:firstLine="567"/>
        <w:jc w:val="both"/>
      </w:pPr>
      <w:r w:rsidRPr="002468C8">
        <w:rPr>
          <w:bCs/>
        </w:rPr>
        <w:t xml:space="preserve">5.2.1. Осуществлять эксплуатацию и техническое обслуживание инженерного оборудования ЦТП, </w:t>
      </w:r>
      <w:r w:rsidR="000A69E1" w:rsidRPr="002468C8">
        <w:rPr>
          <w:bCs/>
        </w:rPr>
        <w:t>систем ТС</w:t>
      </w:r>
      <w:r w:rsidRPr="002468C8">
        <w:rPr>
          <w:bCs/>
        </w:rPr>
        <w:t xml:space="preserve"> и ГВС </w:t>
      </w:r>
      <w:r w:rsidRPr="002468C8">
        <w:rPr>
          <w:lang w:eastAsia="x-none"/>
        </w:rPr>
        <w:t>О</w:t>
      </w:r>
      <w:proofErr w:type="spellStart"/>
      <w:r w:rsidRPr="002468C8">
        <w:rPr>
          <w:lang w:val="x-none" w:eastAsia="x-none"/>
        </w:rPr>
        <w:t>бъекта</w:t>
      </w:r>
      <w:proofErr w:type="spellEnd"/>
      <w:r w:rsidRPr="002468C8">
        <w:rPr>
          <w:lang w:eastAsia="x-none"/>
        </w:rPr>
        <w:t>, указанных в Приложении №1</w:t>
      </w:r>
      <w:r w:rsidRPr="002468C8" w:rsidDel="00F56707">
        <w:rPr>
          <w:bCs/>
        </w:rPr>
        <w:t xml:space="preserve"> </w:t>
      </w:r>
      <w:r w:rsidRPr="002468C8">
        <w:t>к настоящему Техническому заданию,</w:t>
      </w:r>
      <w:r w:rsidRPr="002468C8">
        <w:rPr>
          <w:bCs/>
        </w:rPr>
        <w:t xml:space="preserve"> </w:t>
      </w:r>
      <w:r w:rsidRPr="002468C8">
        <w:t xml:space="preserve">в соответствии с Перечнем Услуг </w:t>
      </w:r>
      <w:r w:rsidR="00923FE0">
        <w:t>по эксплуатации и техническому обслуживанию центрального теплового пункта автотранспортного подразделения УФПС Московской области</w:t>
      </w:r>
      <w:r w:rsidRPr="002468C8">
        <w:t xml:space="preserve"> (Приложение № 3 к настоящему Техническому заданию) и условиями н</w:t>
      </w:r>
      <w:r w:rsidR="000A69E1">
        <w:t>астоящего Технического задания.</w:t>
      </w:r>
    </w:p>
    <w:p w14:paraId="7B148CB6" w14:textId="0420BBA5" w:rsidR="00AE4575" w:rsidRPr="002468C8" w:rsidRDefault="00AE4575" w:rsidP="00D57CA4">
      <w:pPr>
        <w:ind w:firstLine="567"/>
        <w:jc w:val="both"/>
      </w:pPr>
      <w:r w:rsidRPr="002468C8">
        <w:t>При этом</w:t>
      </w:r>
      <w:r w:rsidR="00FE3542">
        <w:t xml:space="preserve"> </w:t>
      </w:r>
      <w:r w:rsidRPr="002468C8">
        <w:t>на Объекте Заказчика должны обеспечиваться безотказная круглосуточная работа оборудования ЦТП, систем теплоснабжения зданий и ГВС, соблюдение нормальных санитарно-гигиенических условий, поддержание температурно-влажностного режима помещений, сохранения степени благоустройства зданий.</w:t>
      </w:r>
    </w:p>
    <w:p w14:paraId="5E6710C9" w14:textId="77777777" w:rsidR="00AE4575" w:rsidRPr="002468C8" w:rsidRDefault="00AE4575" w:rsidP="00D57CA4">
      <w:pPr>
        <w:ind w:firstLine="567"/>
        <w:jc w:val="both"/>
      </w:pPr>
      <w:r w:rsidRPr="002468C8">
        <w:t>5.2.2. Организовать круглосуточное (дежурный персонал) управление режимами работоспособности всего оборудования, находящегося в помещениях ЦТП и теплосети зданий Объекта. Обеспечить соответствующий контроль работоспособности систем, оборудования и их техническое обслуживание, своевременный ремонт, устранение неисправностей и аварий.</w:t>
      </w:r>
    </w:p>
    <w:p w14:paraId="32FBD3CD" w14:textId="4846C61E" w:rsidR="00AE4575" w:rsidRPr="002468C8" w:rsidRDefault="00AE4575" w:rsidP="00D57CA4">
      <w:pPr>
        <w:shd w:val="clear" w:color="auto" w:fill="FFFFFF"/>
        <w:tabs>
          <w:tab w:val="left" w:pos="142"/>
        </w:tabs>
        <w:ind w:firstLine="567"/>
        <w:contextualSpacing/>
        <w:jc w:val="both"/>
        <w:rPr>
          <w:lang w:eastAsia="x-none"/>
        </w:rPr>
      </w:pPr>
      <w:r w:rsidRPr="002468C8">
        <w:rPr>
          <w:bCs/>
        </w:rPr>
        <w:t xml:space="preserve">5.2.3. </w:t>
      </w:r>
      <w:r w:rsidRPr="002468C8">
        <w:rPr>
          <w:lang w:val="x-none" w:eastAsia="x-none"/>
        </w:rPr>
        <w:t xml:space="preserve">При </w:t>
      </w:r>
      <w:r w:rsidRPr="002468C8">
        <w:rPr>
          <w:lang w:eastAsia="x-none"/>
        </w:rPr>
        <w:t>оказании</w:t>
      </w:r>
      <w:r w:rsidRPr="002468C8">
        <w:rPr>
          <w:lang w:val="x-none" w:eastAsia="x-none"/>
        </w:rPr>
        <w:t xml:space="preserve"> Услуг</w:t>
      </w:r>
      <w:r w:rsidR="00FE3542">
        <w:rPr>
          <w:lang w:eastAsia="x-none"/>
        </w:rPr>
        <w:t xml:space="preserve"> </w:t>
      </w:r>
      <w:r w:rsidRPr="002468C8">
        <w:rPr>
          <w:lang w:val="x-none" w:eastAsia="x-none"/>
        </w:rPr>
        <w:t>Исполнител</w:t>
      </w:r>
      <w:r w:rsidR="00FE3542">
        <w:rPr>
          <w:lang w:eastAsia="x-none"/>
        </w:rPr>
        <w:t>ь</w:t>
      </w:r>
      <w:r w:rsidRPr="002468C8">
        <w:rPr>
          <w:lang w:val="x-none" w:eastAsia="x-none"/>
        </w:rPr>
        <w:t xml:space="preserve"> долж</w:t>
      </w:r>
      <w:r w:rsidR="00FE3542">
        <w:rPr>
          <w:lang w:eastAsia="x-none"/>
        </w:rPr>
        <w:t>ен</w:t>
      </w:r>
      <w:r w:rsidRPr="002468C8">
        <w:rPr>
          <w:lang w:val="x-none" w:eastAsia="x-none"/>
        </w:rPr>
        <w:t xml:space="preserve"> </w:t>
      </w:r>
      <w:r w:rsidR="00FE3542">
        <w:rPr>
          <w:lang w:eastAsia="x-none"/>
        </w:rPr>
        <w:t xml:space="preserve">обеспечить </w:t>
      </w:r>
      <w:r w:rsidRPr="002468C8">
        <w:rPr>
          <w:lang w:val="x-none" w:eastAsia="x-none"/>
        </w:rPr>
        <w:t>достаточное количество ЗИП и расходн</w:t>
      </w:r>
      <w:r w:rsidRPr="002468C8">
        <w:rPr>
          <w:lang w:eastAsia="x-none"/>
        </w:rPr>
        <w:t>ых</w:t>
      </w:r>
      <w:r w:rsidRPr="002468C8">
        <w:rPr>
          <w:lang w:val="x-none" w:eastAsia="x-none"/>
        </w:rPr>
        <w:t xml:space="preserve"> материал</w:t>
      </w:r>
      <w:r w:rsidRPr="002468C8">
        <w:rPr>
          <w:lang w:eastAsia="x-none"/>
        </w:rPr>
        <w:t>ов</w:t>
      </w:r>
      <w:r w:rsidRPr="002468C8">
        <w:rPr>
          <w:lang w:val="x-none" w:eastAsia="x-none"/>
        </w:rPr>
        <w:t xml:space="preserve"> необходим</w:t>
      </w:r>
      <w:r w:rsidRPr="002468C8">
        <w:rPr>
          <w:lang w:eastAsia="x-none"/>
        </w:rPr>
        <w:t>ых</w:t>
      </w:r>
      <w:r w:rsidRPr="002468C8">
        <w:rPr>
          <w:lang w:val="x-none" w:eastAsia="x-none"/>
        </w:rPr>
        <w:t xml:space="preserve"> для оказания Услуг</w:t>
      </w:r>
      <w:r w:rsidRPr="002468C8">
        <w:rPr>
          <w:lang w:eastAsia="x-none"/>
        </w:rPr>
        <w:t>,</w:t>
      </w:r>
      <w:r w:rsidRPr="002468C8">
        <w:rPr>
          <w:lang w:val="x-none" w:eastAsia="x-none"/>
        </w:rPr>
        <w:t xml:space="preserve"> в соответствии с </w:t>
      </w:r>
      <w:r w:rsidRPr="002468C8">
        <w:rPr>
          <w:lang w:eastAsia="x-none"/>
        </w:rPr>
        <w:t xml:space="preserve">Перечнем </w:t>
      </w:r>
      <w:r w:rsidRPr="002468C8">
        <w:t>оборудования, комплектующих изделий и расходных материалов</w:t>
      </w:r>
      <w:r w:rsidRPr="002468C8">
        <w:rPr>
          <w:lang w:eastAsia="x-none"/>
        </w:rPr>
        <w:t xml:space="preserve"> (Приложение № 2 к настоящему Техническому заданию)</w:t>
      </w:r>
      <w:r w:rsidRPr="002468C8">
        <w:rPr>
          <w:lang w:val="x-none" w:eastAsia="x-none"/>
        </w:rPr>
        <w:t>, а также запасны</w:t>
      </w:r>
      <w:r w:rsidRPr="002468C8">
        <w:rPr>
          <w:lang w:eastAsia="x-none"/>
        </w:rPr>
        <w:t>х</w:t>
      </w:r>
      <w:r w:rsidRPr="002468C8">
        <w:rPr>
          <w:lang w:val="x-none" w:eastAsia="x-none"/>
        </w:rPr>
        <w:t xml:space="preserve"> детал</w:t>
      </w:r>
      <w:r w:rsidRPr="002468C8">
        <w:rPr>
          <w:lang w:eastAsia="x-none"/>
        </w:rPr>
        <w:t>ей и</w:t>
      </w:r>
      <w:r w:rsidRPr="002468C8">
        <w:rPr>
          <w:lang w:val="x-none" w:eastAsia="x-none"/>
        </w:rPr>
        <w:t xml:space="preserve"> комплектующи</w:t>
      </w:r>
      <w:r w:rsidRPr="002468C8">
        <w:rPr>
          <w:lang w:eastAsia="x-none"/>
        </w:rPr>
        <w:t>х,</w:t>
      </w:r>
      <w:r w:rsidRPr="002468C8">
        <w:rPr>
          <w:lang w:val="x-none" w:eastAsia="x-none"/>
        </w:rPr>
        <w:t xml:space="preserve"> которые при необходимости Исполнител</w:t>
      </w:r>
      <w:r w:rsidRPr="002468C8">
        <w:rPr>
          <w:lang w:eastAsia="x-none"/>
        </w:rPr>
        <w:t>ь</w:t>
      </w:r>
      <w:r w:rsidRPr="002468C8">
        <w:rPr>
          <w:lang w:val="x-none" w:eastAsia="x-none"/>
        </w:rPr>
        <w:t xml:space="preserve"> должен будет заменить в течение 10 часов после выхода из строя</w:t>
      </w:r>
      <w:r w:rsidRPr="002468C8">
        <w:rPr>
          <w:lang w:eastAsia="x-none"/>
        </w:rPr>
        <w:t>.</w:t>
      </w:r>
    </w:p>
    <w:p w14:paraId="01F91EB7" w14:textId="77777777" w:rsidR="00AE4575" w:rsidRPr="002468C8" w:rsidRDefault="00AE4575" w:rsidP="00D57CA4">
      <w:pPr>
        <w:shd w:val="clear" w:color="auto" w:fill="FFFFFF"/>
        <w:tabs>
          <w:tab w:val="left" w:pos="142"/>
        </w:tabs>
        <w:ind w:firstLine="567"/>
        <w:contextualSpacing/>
        <w:jc w:val="both"/>
        <w:rPr>
          <w:color w:val="000000"/>
          <w:lang w:val="x-none" w:eastAsia="x-none"/>
        </w:rPr>
      </w:pPr>
      <w:r w:rsidRPr="002468C8">
        <w:rPr>
          <w:bCs/>
        </w:rPr>
        <w:t xml:space="preserve">5.2.4. </w:t>
      </w:r>
      <w:r w:rsidRPr="002468C8">
        <w:rPr>
          <w:color w:val="000000"/>
          <w:lang w:val="ru" w:eastAsia="x-none"/>
        </w:rPr>
        <w:t>Задействовать при оказании</w:t>
      </w:r>
      <w:r w:rsidRPr="002468C8">
        <w:rPr>
          <w:color w:val="000000"/>
          <w:lang w:val="x-none" w:eastAsia="x-none"/>
        </w:rPr>
        <w:t xml:space="preserve"> </w:t>
      </w:r>
      <w:r w:rsidRPr="002468C8">
        <w:rPr>
          <w:color w:val="000000"/>
          <w:lang w:eastAsia="x-none"/>
        </w:rPr>
        <w:t>У</w:t>
      </w:r>
      <w:r w:rsidRPr="002468C8">
        <w:rPr>
          <w:color w:val="000000"/>
          <w:lang w:val="x-none" w:eastAsia="x-none"/>
        </w:rPr>
        <w:t>слуг</w:t>
      </w:r>
      <w:r w:rsidRPr="002468C8">
        <w:rPr>
          <w:color w:val="000000"/>
          <w:lang w:val="ru" w:eastAsia="x-none"/>
        </w:rPr>
        <w:t xml:space="preserve"> на Объекте Заказчика, специалистов (Персонал)</w:t>
      </w:r>
      <w:r w:rsidRPr="002468C8">
        <w:rPr>
          <w:color w:val="000000"/>
          <w:lang w:val="x-none" w:eastAsia="x-none"/>
        </w:rPr>
        <w:t xml:space="preserve"> </w:t>
      </w:r>
      <w:r w:rsidRPr="002468C8">
        <w:rPr>
          <w:color w:val="000000"/>
          <w:lang w:val="ru" w:eastAsia="x-none"/>
        </w:rPr>
        <w:t xml:space="preserve">официально </w:t>
      </w:r>
      <w:r w:rsidRPr="002468C8">
        <w:rPr>
          <w:color w:val="000000"/>
          <w:lang w:val="x-none" w:eastAsia="x-none"/>
        </w:rPr>
        <w:t>трудоустроенн</w:t>
      </w:r>
      <w:r w:rsidRPr="002468C8">
        <w:rPr>
          <w:color w:val="000000"/>
          <w:lang w:eastAsia="x-none"/>
        </w:rPr>
        <w:t>ых</w:t>
      </w:r>
      <w:r w:rsidRPr="002468C8">
        <w:rPr>
          <w:color w:val="000000"/>
          <w:lang w:val="x-none" w:eastAsia="x-none"/>
        </w:rPr>
        <w:t xml:space="preserve"> </w:t>
      </w:r>
      <w:r w:rsidRPr="002468C8">
        <w:rPr>
          <w:color w:val="000000"/>
          <w:lang w:val="ru" w:eastAsia="x-none"/>
        </w:rPr>
        <w:t xml:space="preserve">в организации </w:t>
      </w:r>
      <w:r w:rsidRPr="002468C8">
        <w:rPr>
          <w:color w:val="000000"/>
          <w:lang w:val="x-none" w:eastAsia="x-none"/>
        </w:rPr>
        <w:t>Исполнителя, согласно установленны</w:t>
      </w:r>
      <w:r w:rsidRPr="002468C8">
        <w:rPr>
          <w:color w:val="000000"/>
          <w:lang w:val="ru" w:eastAsia="x-none"/>
        </w:rPr>
        <w:t>м</w:t>
      </w:r>
      <w:r w:rsidRPr="002468C8">
        <w:rPr>
          <w:color w:val="000000"/>
          <w:lang w:val="x-none" w:eastAsia="x-none"/>
        </w:rPr>
        <w:t xml:space="preserve"> законодательством Российской Федерации </w:t>
      </w:r>
      <w:r w:rsidRPr="002468C8">
        <w:rPr>
          <w:color w:val="000000"/>
          <w:lang w:val="ru" w:eastAsia="x-none"/>
        </w:rPr>
        <w:t xml:space="preserve">нормам </w:t>
      </w:r>
      <w:r w:rsidRPr="002468C8">
        <w:rPr>
          <w:color w:val="000000"/>
          <w:lang w:val="x-none" w:eastAsia="x-none"/>
        </w:rPr>
        <w:t>и нормативными правовым актам города Москвы.</w:t>
      </w:r>
    </w:p>
    <w:p w14:paraId="4D1C11A5" w14:textId="77777777" w:rsidR="00AE4575" w:rsidRPr="002468C8" w:rsidRDefault="00AE4575" w:rsidP="00D57CA4">
      <w:pPr>
        <w:shd w:val="clear" w:color="auto" w:fill="FFFFFF"/>
        <w:tabs>
          <w:tab w:val="left" w:pos="142"/>
        </w:tabs>
        <w:ind w:firstLine="567"/>
        <w:contextualSpacing/>
        <w:jc w:val="both"/>
        <w:rPr>
          <w:bCs/>
          <w:spacing w:val="-1"/>
          <w:kern w:val="1"/>
          <w:lang w:val="x-none" w:eastAsia="zh-CN"/>
        </w:rPr>
      </w:pPr>
      <w:r w:rsidRPr="002468C8">
        <w:rPr>
          <w:bCs/>
        </w:rPr>
        <w:t xml:space="preserve">5.2.5. </w:t>
      </w:r>
      <w:r w:rsidRPr="002468C8">
        <w:rPr>
          <w:lang w:val="x-none" w:eastAsia="x-none"/>
        </w:rPr>
        <w:t>О</w:t>
      </w:r>
      <w:r w:rsidRPr="002468C8">
        <w:rPr>
          <w:lang w:eastAsia="x-none"/>
        </w:rPr>
        <w:t>беспечить о</w:t>
      </w:r>
      <w:proofErr w:type="spellStart"/>
      <w:r w:rsidRPr="002468C8">
        <w:rPr>
          <w:lang w:val="x-none" w:eastAsia="x-none"/>
        </w:rPr>
        <w:t>казание</w:t>
      </w:r>
      <w:proofErr w:type="spellEnd"/>
      <w:r w:rsidRPr="002468C8">
        <w:rPr>
          <w:lang w:val="x-none" w:eastAsia="x-none"/>
        </w:rPr>
        <w:t xml:space="preserve"> Услуг </w:t>
      </w:r>
      <w:r w:rsidRPr="002468C8">
        <w:rPr>
          <w:color w:val="000000"/>
          <w:lang w:val="ru" w:eastAsia="x-none"/>
        </w:rPr>
        <w:t>на Объекте Заказчика,</w:t>
      </w:r>
      <w:r w:rsidRPr="002468C8">
        <w:rPr>
          <w:lang w:val="x-none" w:eastAsia="x-none"/>
        </w:rPr>
        <w:t xml:space="preserve"> в соответствии с требованиями нормативных актов, </w:t>
      </w:r>
      <w:r w:rsidRPr="002468C8">
        <w:rPr>
          <w:bCs/>
          <w:spacing w:val="-1"/>
          <w:kern w:val="1"/>
          <w:lang w:val="x-none" w:eastAsia="zh-CN"/>
        </w:rPr>
        <w:t>регламентирующих организационные и технические требования к эксплуатации инженерных систем.</w:t>
      </w:r>
    </w:p>
    <w:p w14:paraId="48DDC581" w14:textId="77777777" w:rsidR="00AE4575" w:rsidRPr="002468C8" w:rsidRDefault="00AE4575" w:rsidP="00D57CA4">
      <w:pPr>
        <w:shd w:val="clear" w:color="auto" w:fill="FFFFFF"/>
        <w:tabs>
          <w:tab w:val="left" w:pos="142"/>
        </w:tabs>
        <w:ind w:firstLine="567"/>
        <w:contextualSpacing/>
        <w:jc w:val="both"/>
        <w:rPr>
          <w:bCs/>
          <w:spacing w:val="-1"/>
          <w:kern w:val="1"/>
          <w:lang w:val="x-none" w:eastAsia="zh-CN"/>
        </w:rPr>
      </w:pPr>
      <w:r w:rsidRPr="002468C8">
        <w:rPr>
          <w:bCs/>
        </w:rPr>
        <w:t>5.2.6. П</w:t>
      </w:r>
      <w:r w:rsidRPr="002468C8">
        <w:rPr>
          <w:lang w:eastAsia="x-none"/>
        </w:rPr>
        <w:t xml:space="preserve">ри оказании Услуг </w:t>
      </w:r>
      <w:r w:rsidRPr="002468C8">
        <w:rPr>
          <w:bCs/>
          <w:spacing w:val="-1"/>
          <w:kern w:val="1"/>
          <w:lang w:val="x-none" w:eastAsia="zh-CN"/>
        </w:rPr>
        <w:t xml:space="preserve">на </w:t>
      </w:r>
      <w:r w:rsidRPr="002468C8">
        <w:rPr>
          <w:bCs/>
          <w:spacing w:val="-1"/>
          <w:kern w:val="1"/>
          <w:lang w:eastAsia="zh-CN"/>
        </w:rPr>
        <w:t>О</w:t>
      </w:r>
      <w:proofErr w:type="spellStart"/>
      <w:r w:rsidRPr="002468C8">
        <w:rPr>
          <w:bCs/>
          <w:spacing w:val="-1"/>
          <w:kern w:val="1"/>
          <w:lang w:val="x-none" w:eastAsia="zh-CN"/>
        </w:rPr>
        <w:t>бъект</w:t>
      </w:r>
      <w:r w:rsidRPr="002468C8">
        <w:rPr>
          <w:bCs/>
          <w:spacing w:val="-1"/>
          <w:kern w:val="1"/>
          <w:lang w:eastAsia="zh-CN"/>
        </w:rPr>
        <w:t>е</w:t>
      </w:r>
      <w:proofErr w:type="spellEnd"/>
      <w:r w:rsidRPr="002468C8">
        <w:rPr>
          <w:bCs/>
          <w:spacing w:val="-1"/>
          <w:kern w:val="1"/>
          <w:lang w:val="x-none" w:eastAsia="zh-CN"/>
        </w:rPr>
        <w:t xml:space="preserve"> </w:t>
      </w:r>
      <w:r w:rsidRPr="002468C8">
        <w:rPr>
          <w:bCs/>
          <w:spacing w:val="-1"/>
          <w:kern w:val="1"/>
          <w:lang w:eastAsia="zh-CN"/>
        </w:rPr>
        <w:t>Заказчика,</w:t>
      </w:r>
      <w:r w:rsidRPr="002468C8">
        <w:rPr>
          <w:lang w:eastAsia="x-none"/>
        </w:rPr>
        <w:t xml:space="preserve"> обеспечить</w:t>
      </w:r>
      <w:r w:rsidRPr="002468C8">
        <w:rPr>
          <w:bCs/>
          <w:spacing w:val="-1"/>
          <w:kern w:val="1"/>
          <w:lang w:eastAsia="zh-CN"/>
        </w:rPr>
        <w:t xml:space="preserve"> </w:t>
      </w:r>
      <w:r w:rsidRPr="002468C8">
        <w:rPr>
          <w:bCs/>
          <w:spacing w:val="-1"/>
          <w:kern w:val="1"/>
          <w:lang w:val="x-none" w:eastAsia="zh-CN"/>
        </w:rPr>
        <w:t>соблюдение</w:t>
      </w:r>
      <w:r w:rsidRPr="002468C8">
        <w:rPr>
          <w:bCs/>
          <w:spacing w:val="-1"/>
          <w:kern w:val="1"/>
          <w:lang w:eastAsia="zh-CN"/>
        </w:rPr>
        <w:t>,</w:t>
      </w:r>
      <w:r w:rsidRPr="002468C8">
        <w:rPr>
          <w:bCs/>
          <w:spacing w:val="-1"/>
          <w:kern w:val="1"/>
          <w:lang w:val="x-none" w:eastAsia="zh-CN"/>
        </w:rPr>
        <w:t xml:space="preserve"> </w:t>
      </w:r>
      <w:r w:rsidRPr="002468C8">
        <w:rPr>
          <w:bCs/>
          <w:spacing w:val="-1"/>
          <w:kern w:val="1"/>
          <w:lang w:eastAsia="zh-CN"/>
        </w:rPr>
        <w:t xml:space="preserve">задействованными специалистами, </w:t>
      </w:r>
      <w:r w:rsidRPr="002468C8">
        <w:rPr>
          <w:bCs/>
          <w:spacing w:val="-1"/>
          <w:kern w:val="1"/>
          <w:lang w:val="x-none" w:eastAsia="zh-CN"/>
        </w:rPr>
        <w:t>требований пожарной безопасности, электробезопасности и охраны окружающей среды</w:t>
      </w:r>
      <w:r w:rsidRPr="002468C8">
        <w:rPr>
          <w:bCs/>
          <w:spacing w:val="-1"/>
          <w:kern w:val="1"/>
          <w:lang w:eastAsia="zh-CN"/>
        </w:rPr>
        <w:t>, а также</w:t>
      </w:r>
      <w:r w:rsidRPr="002468C8">
        <w:rPr>
          <w:bCs/>
        </w:rPr>
        <w:t xml:space="preserve"> </w:t>
      </w:r>
      <w:r w:rsidRPr="002468C8">
        <w:rPr>
          <w:bCs/>
          <w:spacing w:val="-1"/>
          <w:kern w:val="1"/>
          <w:lang w:val="x-none" w:eastAsia="zh-CN"/>
        </w:rPr>
        <w:t>безопасны</w:t>
      </w:r>
      <w:r w:rsidRPr="002468C8">
        <w:rPr>
          <w:bCs/>
          <w:spacing w:val="-1"/>
          <w:kern w:val="1"/>
          <w:lang w:eastAsia="zh-CN"/>
        </w:rPr>
        <w:t>е</w:t>
      </w:r>
      <w:r w:rsidRPr="002468C8">
        <w:rPr>
          <w:bCs/>
          <w:spacing w:val="-1"/>
          <w:kern w:val="1"/>
          <w:lang w:val="x-none" w:eastAsia="zh-CN"/>
        </w:rPr>
        <w:t xml:space="preserve"> услови</w:t>
      </w:r>
      <w:r w:rsidRPr="002468C8">
        <w:rPr>
          <w:bCs/>
          <w:spacing w:val="-1"/>
          <w:kern w:val="1"/>
          <w:lang w:eastAsia="zh-CN"/>
        </w:rPr>
        <w:t>я</w:t>
      </w:r>
      <w:r w:rsidRPr="002468C8">
        <w:rPr>
          <w:bCs/>
          <w:spacing w:val="-1"/>
          <w:kern w:val="1"/>
          <w:lang w:val="x-none" w:eastAsia="zh-CN"/>
        </w:rPr>
        <w:t xml:space="preserve"> для жизнедеятельности сотрудников и работников Заказчика.</w:t>
      </w:r>
    </w:p>
    <w:p w14:paraId="7EEEB92E" w14:textId="77777777" w:rsidR="00AE4575" w:rsidRPr="002468C8" w:rsidRDefault="00AE4575" w:rsidP="00D57CA4">
      <w:pPr>
        <w:ind w:firstLine="567"/>
        <w:jc w:val="both"/>
        <w:rPr>
          <w:bCs/>
        </w:rPr>
      </w:pPr>
      <w:r w:rsidRPr="002468C8">
        <w:rPr>
          <w:bCs/>
        </w:rPr>
        <w:t xml:space="preserve">5.2.7. Иметь собственную </w:t>
      </w:r>
      <w:r w:rsidRPr="002468C8">
        <w:rPr>
          <w:bCs/>
          <w:spacing w:val="-1"/>
          <w:kern w:val="1"/>
          <w:lang w:eastAsia="zh-CN"/>
        </w:rPr>
        <w:t>аварийную</w:t>
      </w:r>
      <w:r w:rsidRPr="002468C8">
        <w:rPr>
          <w:bCs/>
          <w:spacing w:val="-1"/>
          <w:kern w:val="1"/>
          <w:lang w:val="x-none" w:eastAsia="zh-CN"/>
        </w:rPr>
        <w:t xml:space="preserve"> служб</w:t>
      </w:r>
      <w:r w:rsidRPr="002468C8">
        <w:rPr>
          <w:bCs/>
          <w:spacing w:val="-1"/>
          <w:kern w:val="1"/>
          <w:lang w:eastAsia="zh-CN"/>
        </w:rPr>
        <w:t>у</w:t>
      </w:r>
      <w:r w:rsidRPr="002468C8">
        <w:rPr>
          <w:bCs/>
          <w:spacing w:val="-1"/>
          <w:kern w:val="1"/>
          <w:lang w:val="x-none" w:eastAsia="zh-CN"/>
        </w:rPr>
        <w:t xml:space="preserve"> </w:t>
      </w:r>
      <w:r w:rsidRPr="002468C8">
        <w:rPr>
          <w:bCs/>
          <w:spacing w:val="-1"/>
          <w:kern w:val="1"/>
          <w:lang w:eastAsia="zh-CN"/>
        </w:rPr>
        <w:t>с</w:t>
      </w:r>
      <w:r w:rsidRPr="002468C8">
        <w:rPr>
          <w:bCs/>
          <w:spacing w:val="-1"/>
          <w:kern w:val="1"/>
          <w:lang w:val="x-none" w:eastAsia="zh-CN"/>
        </w:rPr>
        <w:t xml:space="preserve"> круглосуточн</w:t>
      </w:r>
      <w:r w:rsidRPr="002468C8">
        <w:rPr>
          <w:bCs/>
          <w:spacing w:val="-1"/>
          <w:kern w:val="1"/>
          <w:lang w:eastAsia="zh-CN"/>
        </w:rPr>
        <w:t>ой</w:t>
      </w:r>
      <w:r w:rsidRPr="002468C8">
        <w:rPr>
          <w:bCs/>
          <w:spacing w:val="-1"/>
          <w:kern w:val="1"/>
          <w:lang w:val="x-none" w:eastAsia="zh-CN"/>
        </w:rPr>
        <w:t xml:space="preserve"> диспетчеризаци</w:t>
      </w:r>
      <w:r w:rsidRPr="002468C8">
        <w:rPr>
          <w:bCs/>
          <w:spacing w:val="-1"/>
          <w:kern w:val="1"/>
          <w:lang w:eastAsia="zh-CN"/>
        </w:rPr>
        <w:t>ей</w:t>
      </w:r>
      <w:r w:rsidRPr="002468C8">
        <w:rPr>
          <w:bCs/>
          <w:spacing w:val="-1"/>
          <w:kern w:val="1"/>
          <w:lang w:val="x-none" w:eastAsia="zh-CN"/>
        </w:rPr>
        <w:t xml:space="preserve"> текущих и аварийных заявок для их последующего исполнения </w:t>
      </w:r>
      <w:r w:rsidRPr="002468C8">
        <w:rPr>
          <w:bCs/>
          <w:spacing w:val="-1"/>
          <w:kern w:val="1"/>
          <w:lang w:eastAsia="zh-CN"/>
        </w:rPr>
        <w:t>персоналом Исполнителя (</w:t>
      </w:r>
      <w:r w:rsidRPr="002468C8">
        <w:rPr>
          <w:bCs/>
          <w:spacing w:val="-1"/>
          <w:kern w:val="1"/>
          <w:lang w:val="x-none" w:eastAsia="zh-CN"/>
        </w:rPr>
        <w:t>сантехниками, теплотехниками и электриками</w:t>
      </w:r>
      <w:r w:rsidRPr="002468C8">
        <w:rPr>
          <w:bCs/>
          <w:spacing w:val="-1"/>
          <w:kern w:val="1"/>
          <w:lang w:eastAsia="zh-CN"/>
        </w:rPr>
        <w:t>)</w:t>
      </w:r>
      <w:r w:rsidRPr="002468C8">
        <w:rPr>
          <w:bCs/>
        </w:rPr>
        <w:t xml:space="preserve">. Обеспечить Заказчика </w:t>
      </w:r>
      <w:r w:rsidRPr="002468C8">
        <w:rPr>
          <w:lang w:val="x-none" w:eastAsia="x-none"/>
        </w:rPr>
        <w:t>постоянной устойчивой диспетчерской связью в рабочее и нерабочее время, выходные и праздничные дни</w:t>
      </w:r>
      <w:r w:rsidRPr="002468C8">
        <w:rPr>
          <w:lang w:eastAsia="x-none"/>
        </w:rPr>
        <w:t>.</w:t>
      </w:r>
      <w:r w:rsidRPr="002468C8">
        <w:rPr>
          <w:lang w:val="x-none" w:eastAsia="x-none"/>
        </w:rPr>
        <w:t xml:space="preserve"> </w:t>
      </w:r>
    </w:p>
    <w:p w14:paraId="542EF8CA" w14:textId="0AD2291B" w:rsidR="00AE4575" w:rsidRPr="002468C8" w:rsidRDefault="000A69E1" w:rsidP="00D57CA4">
      <w:pPr>
        <w:shd w:val="clear" w:color="auto" w:fill="FFFFFF"/>
        <w:tabs>
          <w:tab w:val="left" w:pos="0"/>
          <w:tab w:val="left" w:pos="142"/>
        </w:tabs>
        <w:ind w:firstLine="567"/>
        <w:contextualSpacing/>
        <w:jc w:val="both"/>
        <w:rPr>
          <w:lang w:val="x-none" w:eastAsia="x-none"/>
        </w:rPr>
      </w:pPr>
      <w:r>
        <w:rPr>
          <w:bCs/>
        </w:rPr>
        <w:t>5.2.8</w:t>
      </w:r>
      <w:r w:rsidR="00AE4575" w:rsidRPr="002468C8">
        <w:rPr>
          <w:bCs/>
        </w:rPr>
        <w:t xml:space="preserve">. </w:t>
      </w:r>
      <w:r w:rsidR="00AE4575" w:rsidRPr="002468C8">
        <w:rPr>
          <w:bCs/>
          <w:spacing w:val="-1"/>
          <w:kern w:val="1"/>
          <w:lang w:val="x-none" w:eastAsia="zh-CN"/>
        </w:rPr>
        <w:t>Осуществл</w:t>
      </w:r>
      <w:r w:rsidR="00AE4575" w:rsidRPr="002468C8">
        <w:rPr>
          <w:bCs/>
          <w:spacing w:val="-1"/>
          <w:kern w:val="1"/>
          <w:lang w:eastAsia="zh-CN"/>
        </w:rPr>
        <w:t xml:space="preserve">ять </w:t>
      </w:r>
      <w:r w:rsidR="00AE4575" w:rsidRPr="002468C8">
        <w:rPr>
          <w:bCs/>
          <w:spacing w:val="-1"/>
          <w:kern w:val="1"/>
          <w:lang w:val="x-none" w:eastAsia="zh-CN"/>
        </w:rPr>
        <w:t>постоянн</w:t>
      </w:r>
      <w:r w:rsidR="00AE4575" w:rsidRPr="002468C8">
        <w:rPr>
          <w:bCs/>
          <w:spacing w:val="-1"/>
          <w:kern w:val="1"/>
          <w:lang w:eastAsia="zh-CN"/>
        </w:rPr>
        <w:t>ый</w:t>
      </w:r>
      <w:r w:rsidR="00AE4575" w:rsidRPr="002468C8">
        <w:rPr>
          <w:bCs/>
          <w:spacing w:val="-1"/>
          <w:kern w:val="1"/>
          <w:lang w:val="x-none" w:eastAsia="zh-CN"/>
        </w:rPr>
        <w:t xml:space="preserve"> контрол</w:t>
      </w:r>
      <w:r w:rsidR="00AE4575" w:rsidRPr="002468C8">
        <w:rPr>
          <w:bCs/>
          <w:spacing w:val="-1"/>
          <w:kern w:val="1"/>
          <w:lang w:eastAsia="zh-CN"/>
        </w:rPr>
        <w:t>ь</w:t>
      </w:r>
      <w:r w:rsidR="00AE4575" w:rsidRPr="002468C8">
        <w:rPr>
          <w:bCs/>
          <w:spacing w:val="-1"/>
          <w:kern w:val="1"/>
          <w:lang w:val="x-none" w:eastAsia="zh-CN"/>
        </w:rPr>
        <w:t xml:space="preserve"> за ходом и качеством оказания Услуг. </w:t>
      </w:r>
      <w:r w:rsidR="00AE4575" w:rsidRPr="002468C8">
        <w:rPr>
          <w:lang w:val="x-none" w:eastAsia="x-none"/>
        </w:rPr>
        <w:t>Применяемая система контроля качества оказываемых Услуг должна соответствовать требованиям действующего законодательства Российской Федерации.</w:t>
      </w:r>
      <w:r w:rsidR="00AE4575" w:rsidRPr="002468C8">
        <w:rPr>
          <w:bCs/>
          <w:spacing w:val="-1"/>
          <w:kern w:val="1"/>
          <w:lang w:val="x-none" w:eastAsia="zh-CN"/>
        </w:rPr>
        <w:t xml:space="preserve"> </w:t>
      </w:r>
    </w:p>
    <w:p w14:paraId="290B3859" w14:textId="2A25D343" w:rsidR="00AE4575" w:rsidRPr="002468C8" w:rsidRDefault="000A69E1" w:rsidP="00D57CA4">
      <w:pPr>
        <w:shd w:val="clear" w:color="auto" w:fill="FFFFFF"/>
        <w:tabs>
          <w:tab w:val="left" w:pos="0"/>
          <w:tab w:val="left" w:pos="142"/>
        </w:tabs>
        <w:ind w:firstLine="567"/>
        <w:contextualSpacing/>
        <w:jc w:val="both"/>
        <w:rPr>
          <w:lang w:val="x-none" w:eastAsia="x-none"/>
        </w:rPr>
      </w:pPr>
      <w:r>
        <w:rPr>
          <w:bCs/>
        </w:rPr>
        <w:t>5.2.9</w:t>
      </w:r>
      <w:r w:rsidR="00AE4575" w:rsidRPr="002468C8">
        <w:rPr>
          <w:bCs/>
        </w:rPr>
        <w:t xml:space="preserve">. </w:t>
      </w:r>
      <w:r w:rsidR="00AE4575" w:rsidRPr="002468C8">
        <w:rPr>
          <w:rFonts w:eastAsia="Calibri"/>
          <w:lang w:val="x-none" w:eastAsia="x-none"/>
        </w:rPr>
        <w:t>В</w:t>
      </w:r>
      <w:r w:rsidR="00AE4575" w:rsidRPr="002468C8">
        <w:rPr>
          <w:lang w:val="x-none" w:eastAsia="x-none"/>
        </w:rPr>
        <w:t>ыполн</w:t>
      </w:r>
      <w:r w:rsidR="00AE4575" w:rsidRPr="002468C8">
        <w:rPr>
          <w:lang w:eastAsia="x-none"/>
        </w:rPr>
        <w:t>ять</w:t>
      </w:r>
      <w:r w:rsidR="00AE4575" w:rsidRPr="002468C8">
        <w:rPr>
          <w:lang w:val="x-none" w:eastAsia="x-none"/>
        </w:rPr>
        <w:t xml:space="preserve"> требовани</w:t>
      </w:r>
      <w:r w:rsidR="00AE4575" w:rsidRPr="002468C8">
        <w:rPr>
          <w:lang w:eastAsia="x-none"/>
        </w:rPr>
        <w:t>я</w:t>
      </w:r>
      <w:r w:rsidR="00AE4575" w:rsidRPr="002468C8">
        <w:rPr>
          <w:lang w:val="x-none" w:eastAsia="x-none"/>
        </w:rPr>
        <w:t xml:space="preserve"> Заказчика, а также уполномоченных представителей контролирующих и надзорных органов при осуществлении контроля за ходом</w:t>
      </w:r>
      <w:r w:rsidR="00AE4575" w:rsidRPr="002468C8">
        <w:rPr>
          <w:lang w:eastAsia="x-none"/>
        </w:rPr>
        <w:t xml:space="preserve"> и</w:t>
      </w:r>
      <w:r w:rsidR="00AE4575" w:rsidRPr="002468C8">
        <w:rPr>
          <w:lang w:val="x-none" w:eastAsia="x-none"/>
        </w:rPr>
        <w:t xml:space="preserve"> качеством оказания Услуг.</w:t>
      </w:r>
    </w:p>
    <w:p w14:paraId="2E7D7571" w14:textId="17C00418" w:rsidR="00AE4575" w:rsidRPr="002468C8" w:rsidRDefault="000A69E1" w:rsidP="00D57CA4">
      <w:pPr>
        <w:shd w:val="clear" w:color="auto" w:fill="FFFFFF"/>
        <w:tabs>
          <w:tab w:val="left" w:pos="-426"/>
          <w:tab w:val="left" w:pos="284"/>
        </w:tabs>
        <w:ind w:firstLine="567"/>
        <w:contextualSpacing/>
        <w:jc w:val="both"/>
        <w:rPr>
          <w:lang w:val="x-none" w:eastAsia="x-none"/>
        </w:rPr>
      </w:pPr>
      <w:r>
        <w:rPr>
          <w:bCs/>
        </w:rPr>
        <w:t>5.2.10</w:t>
      </w:r>
      <w:r w:rsidR="00AE4575" w:rsidRPr="002468C8">
        <w:rPr>
          <w:bCs/>
        </w:rPr>
        <w:t xml:space="preserve">. </w:t>
      </w:r>
      <w:r w:rsidR="00AE4575" w:rsidRPr="002468C8">
        <w:rPr>
          <w:bCs/>
          <w:spacing w:val="-1"/>
          <w:kern w:val="1"/>
          <w:lang w:eastAsia="zh-CN"/>
        </w:rPr>
        <w:t>Оплачивать</w:t>
      </w:r>
      <w:r w:rsidR="00AE4575" w:rsidRPr="002468C8">
        <w:rPr>
          <w:bCs/>
          <w:spacing w:val="-1"/>
          <w:kern w:val="1"/>
          <w:lang w:val="x-none" w:eastAsia="zh-CN"/>
        </w:rPr>
        <w:t xml:space="preserve"> выставленные надзорными органами штрафы, по основаниям, связанным с оказанием Услуг ненадлежащего качества или несвоевременным оказанием Услуг и/или в результате виновных действий </w:t>
      </w:r>
      <w:r w:rsidR="00AE4575" w:rsidRPr="002468C8">
        <w:rPr>
          <w:bCs/>
          <w:spacing w:val="-1"/>
          <w:kern w:val="1"/>
          <w:lang w:eastAsia="zh-CN"/>
        </w:rPr>
        <w:t xml:space="preserve">Персонала </w:t>
      </w:r>
      <w:r w:rsidR="00AE4575" w:rsidRPr="002468C8">
        <w:rPr>
          <w:bCs/>
          <w:spacing w:val="-1"/>
          <w:kern w:val="1"/>
          <w:lang w:val="x-none" w:eastAsia="zh-CN"/>
        </w:rPr>
        <w:t>Исполнителя.</w:t>
      </w:r>
    </w:p>
    <w:p w14:paraId="1E0F31FD" w14:textId="53259799" w:rsidR="00AE4575" w:rsidRPr="002468C8" w:rsidRDefault="000A69E1" w:rsidP="00D57CA4">
      <w:pPr>
        <w:ind w:firstLine="567"/>
        <w:jc w:val="both"/>
      </w:pPr>
      <w:r>
        <w:rPr>
          <w:bCs/>
        </w:rPr>
        <w:t>5.2.11</w:t>
      </w:r>
      <w:r w:rsidR="00AE4575" w:rsidRPr="002468C8">
        <w:rPr>
          <w:bCs/>
        </w:rPr>
        <w:t>. Н</w:t>
      </w:r>
      <w:r w:rsidR="00AE4575" w:rsidRPr="002468C8">
        <w:t xml:space="preserve">ести полную ответственность за допуск к оказанию Услуг, специалистов с соответствующей квалификацией и опытом. </w:t>
      </w:r>
    </w:p>
    <w:p w14:paraId="47FD8AC1" w14:textId="459BE60F" w:rsidR="00AE4575" w:rsidRPr="002468C8" w:rsidRDefault="000A69E1" w:rsidP="00D57CA4">
      <w:pPr>
        <w:ind w:firstLine="567"/>
        <w:jc w:val="both"/>
        <w:rPr>
          <w:bCs/>
        </w:rPr>
      </w:pPr>
      <w:r>
        <w:rPr>
          <w:bCs/>
        </w:rPr>
        <w:t>5.2.12</w:t>
      </w:r>
      <w:r w:rsidR="00AE4575" w:rsidRPr="002468C8">
        <w:rPr>
          <w:bCs/>
        </w:rPr>
        <w:t xml:space="preserve">. </w:t>
      </w:r>
      <w:r w:rsidR="00AE4575" w:rsidRPr="002468C8">
        <w:rPr>
          <w:lang w:val="x-none" w:eastAsia="x-none"/>
        </w:rPr>
        <w:t>Осуществл</w:t>
      </w:r>
      <w:r w:rsidR="00AE4575" w:rsidRPr="002468C8">
        <w:rPr>
          <w:lang w:eastAsia="x-none"/>
        </w:rPr>
        <w:t>ять</w:t>
      </w:r>
      <w:r w:rsidR="00AE4575" w:rsidRPr="002468C8">
        <w:rPr>
          <w:lang w:val="x-none" w:eastAsia="x-none"/>
        </w:rPr>
        <w:t xml:space="preserve"> планово-предупредительны</w:t>
      </w:r>
      <w:r w:rsidR="00AE4575" w:rsidRPr="002468C8">
        <w:rPr>
          <w:lang w:eastAsia="x-none"/>
        </w:rPr>
        <w:t>е</w:t>
      </w:r>
      <w:r w:rsidR="00AE4575" w:rsidRPr="002468C8">
        <w:rPr>
          <w:lang w:val="x-none" w:eastAsia="x-none"/>
        </w:rPr>
        <w:t xml:space="preserve"> осмотр</w:t>
      </w:r>
      <w:r w:rsidR="00AE4575" w:rsidRPr="002468C8">
        <w:rPr>
          <w:lang w:eastAsia="x-none"/>
        </w:rPr>
        <w:t>ы</w:t>
      </w:r>
      <w:r w:rsidR="00AE4575" w:rsidRPr="002468C8">
        <w:rPr>
          <w:lang w:val="x-none" w:eastAsia="x-none"/>
        </w:rPr>
        <w:t xml:space="preserve"> и ремонт</w:t>
      </w:r>
      <w:r w:rsidR="00AE4575" w:rsidRPr="002468C8">
        <w:rPr>
          <w:lang w:eastAsia="x-none"/>
        </w:rPr>
        <w:t>ы</w:t>
      </w:r>
      <w:r w:rsidR="00AE4575" w:rsidRPr="002468C8">
        <w:rPr>
          <w:lang w:val="x-none" w:eastAsia="x-none"/>
        </w:rPr>
        <w:t xml:space="preserve"> инженерн</w:t>
      </w:r>
      <w:r w:rsidR="00AE4575" w:rsidRPr="002468C8">
        <w:rPr>
          <w:lang w:eastAsia="x-none"/>
        </w:rPr>
        <w:t>ого</w:t>
      </w:r>
      <w:r w:rsidR="00AE4575" w:rsidRPr="002468C8">
        <w:rPr>
          <w:lang w:val="x-none" w:eastAsia="x-none"/>
        </w:rPr>
        <w:t xml:space="preserve"> </w:t>
      </w:r>
      <w:r w:rsidR="00AE4575" w:rsidRPr="002468C8">
        <w:rPr>
          <w:lang w:eastAsia="x-none"/>
        </w:rPr>
        <w:t>оборудования ЦТП и сети трубопроводов ТС и ГВС</w:t>
      </w:r>
      <w:r w:rsidR="00AE4575" w:rsidRPr="002468C8">
        <w:rPr>
          <w:lang w:val="x-none" w:eastAsia="x-none"/>
        </w:rPr>
        <w:t xml:space="preserve"> </w:t>
      </w:r>
      <w:r w:rsidR="00AE4575" w:rsidRPr="002468C8">
        <w:rPr>
          <w:lang w:eastAsia="x-none"/>
        </w:rPr>
        <w:t>О</w:t>
      </w:r>
      <w:proofErr w:type="spellStart"/>
      <w:r w:rsidR="00AE4575" w:rsidRPr="002468C8">
        <w:rPr>
          <w:lang w:val="x-none" w:eastAsia="x-none"/>
        </w:rPr>
        <w:t>бъекта</w:t>
      </w:r>
      <w:proofErr w:type="spellEnd"/>
      <w:r w:rsidR="00AE4575" w:rsidRPr="002468C8">
        <w:rPr>
          <w:bCs/>
        </w:rPr>
        <w:t xml:space="preserve">. </w:t>
      </w:r>
      <w:r w:rsidR="00AE4575" w:rsidRPr="002468C8">
        <w:rPr>
          <w:lang w:val="x-none" w:eastAsia="x-none"/>
        </w:rPr>
        <w:t>В</w:t>
      </w:r>
      <w:r w:rsidR="00AE4575" w:rsidRPr="002468C8">
        <w:rPr>
          <w:lang w:eastAsia="x-none"/>
        </w:rPr>
        <w:t>ести</w:t>
      </w:r>
      <w:r w:rsidR="00AE4575" w:rsidRPr="002468C8">
        <w:rPr>
          <w:lang w:val="x-none" w:eastAsia="x-none"/>
        </w:rPr>
        <w:t xml:space="preserve"> необходим</w:t>
      </w:r>
      <w:r w:rsidR="00AE4575" w:rsidRPr="002468C8">
        <w:rPr>
          <w:lang w:eastAsia="x-none"/>
        </w:rPr>
        <w:t>ую</w:t>
      </w:r>
      <w:r w:rsidR="00AE4575" w:rsidRPr="002468C8">
        <w:rPr>
          <w:lang w:val="x-none" w:eastAsia="x-none"/>
        </w:rPr>
        <w:t xml:space="preserve"> техническ</w:t>
      </w:r>
      <w:r w:rsidR="00AE4575" w:rsidRPr="002468C8">
        <w:rPr>
          <w:lang w:eastAsia="x-none"/>
        </w:rPr>
        <w:t>ую</w:t>
      </w:r>
      <w:r w:rsidR="00AE4575" w:rsidRPr="002468C8">
        <w:rPr>
          <w:lang w:val="x-none" w:eastAsia="x-none"/>
        </w:rPr>
        <w:t xml:space="preserve"> документаци</w:t>
      </w:r>
      <w:r w:rsidR="00AE4575" w:rsidRPr="002468C8">
        <w:rPr>
          <w:lang w:eastAsia="x-none"/>
        </w:rPr>
        <w:t>ю по эксплуатации и обслуживанию ЦТП.</w:t>
      </w:r>
    </w:p>
    <w:p w14:paraId="64C0F1C4" w14:textId="7AB6CB52" w:rsidR="00AE4575" w:rsidRPr="002468C8" w:rsidRDefault="000A69E1" w:rsidP="00D57CA4">
      <w:pPr>
        <w:widowControl w:val="0"/>
        <w:tabs>
          <w:tab w:val="left" w:pos="0"/>
          <w:tab w:val="left" w:pos="208"/>
          <w:tab w:val="left" w:pos="284"/>
          <w:tab w:val="left" w:pos="709"/>
        </w:tabs>
        <w:ind w:firstLine="567"/>
        <w:contextualSpacing/>
        <w:jc w:val="both"/>
        <w:rPr>
          <w:lang w:val="x-none" w:eastAsia="x-none"/>
        </w:rPr>
      </w:pPr>
      <w:r>
        <w:rPr>
          <w:bCs/>
        </w:rPr>
        <w:t>5.2.13</w:t>
      </w:r>
      <w:r w:rsidR="00AE4575" w:rsidRPr="002468C8">
        <w:t xml:space="preserve">. </w:t>
      </w:r>
      <w:r w:rsidR="00AE4575" w:rsidRPr="002468C8">
        <w:rPr>
          <w:lang w:val="x-none" w:eastAsia="x-none"/>
        </w:rPr>
        <w:t xml:space="preserve">При оказании Услуг </w:t>
      </w:r>
      <w:r w:rsidR="00AE4575" w:rsidRPr="002468C8">
        <w:rPr>
          <w:lang w:eastAsia="x-none"/>
        </w:rPr>
        <w:t>выполнять</w:t>
      </w:r>
      <w:r w:rsidR="00AE4575" w:rsidRPr="002468C8">
        <w:rPr>
          <w:lang w:val="x-none" w:eastAsia="x-none"/>
        </w:rPr>
        <w:t xml:space="preserve"> требования государственных стандартов, строительных и санитарных норм и правил, межотраслевых и отраслевых (по принадлежности) нормативных правовых актов.</w:t>
      </w:r>
    </w:p>
    <w:p w14:paraId="5907DC5F" w14:textId="1CC14E39" w:rsidR="00AE4575" w:rsidRPr="002468C8" w:rsidRDefault="000A69E1" w:rsidP="00D57CA4">
      <w:pPr>
        <w:widowControl w:val="0"/>
        <w:tabs>
          <w:tab w:val="left" w:pos="0"/>
          <w:tab w:val="left" w:pos="426"/>
          <w:tab w:val="left" w:pos="567"/>
        </w:tabs>
        <w:ind w:firstLine="567"/>
        <w:jc w:val="both"/>
      </w:pPr>
      <w:r>
        <w:rPr>
          <w:bCs/>
        </w:rPr>
        <w:t>5.2.14</w:t>
      </w:r>
      <w:r w:rsidR="00AE4575" w:rsidRPr="002468C8">
        <w:rPr>
          <w:bCs/>
        </w:rPr>
        <w:t xml:space="preserve">. </w:t>
      </w:r>
      <w:r w:rsidR="00AE4575" w:rsidRPr="002468C8">
        <w:t>При сбоях или отказах в функционировании системы ТС и ГВС на Объекте Заказчика, а также в других случаях, требующих вмешательства Персонала Исполнителя (устранение мелких неисправностей и поломок), Исполнитель обеспечивает выезд Персонала на объект, присутствие Персонала на объекте, а также полное устранение причин сбоя или отказа в течение 1,5 (полутора) часов после получения заявки от Заказчика (по устранению мелких неисправностей и поломок – в течение одного дня).</w:t>
      </w:r>
    </w:p>
    <w:p w14:paraId="1D9DFF22" w14:textId="3CA046BF" w:rsidR="00AE4575" w:rsidRPr="002468C8" w:rsidRDefault="000A69E1" w:rsidP="00D57CA4">
      <w:pPr>
        <w:ind w:firstLine="567"/>
        <w:jc w:val="both"/>
        <w:rPr>
          <w:lang w:eastAsia="ar-SA"/>
        </w:rPr>
      </w:pPr>
      <w:r>
        <w:rPr>
          <w:bCs/>
        </w:rPr>
        <w:t>5.2.15</w:t>
      </w:r>
      <w:r w:rsidR="00AE4575" w:rsidRPr="002468C8">
        <w:rPr>
          <w:bCs/>
        </w:rPr>
        <w:t xml:space="preserve">. </w:t>
      </w:r>
      <w:r w:rsidR="00AE4575" w:rsidRPr="002468C8">
        <w:rPr>
          <w:lang w:eastAsia="ar-SA"/>
        </w:rPr>
        <w:t>Обеспечить содержание и уборку зоны оказания Услуг и прилегающей непосредственно к ней территории с соблюдением норм технической безопасности, пожарной безопасности и производственной санитарии.</w:t>
      </w:r>
    </w:p>
    <w:p w14:paraId="51516DED" w14:textId="0DECCF1F" w:rsidR="00AE4575" w:rsidRPr="002468C8" w:rsidRDefault="000A69E1" w:rsidP="00D57CA4">
      <w:pPr>
        <w:ind w:firstLine="567"/>
        <w:jc w:val="both"/>
        <w:rPr>
          <w:lang w:eastAsia="ar-SA"/>
        </w:rPr>
      </w:pPr>
      <w:r>
        <w:rPr>
          <w:lang w:eastAsia="ar-SA"/>
        </w:rPr>
        <w:t>5.2.16</w:t>
      </w:r>
      <w:r w:rsidR="00AE4575" w:rsidRPr="002468C8">
        <w:rPr>
          <w:lang w:eastAsia="ar-SA"/>
        </w:rPr>
        <w:t xml:space="preserve">. Обеспечить </w:t>
      </w:r>
      <w:r w:rsidR="00AE4575" w:rsidRPr="002468C8">
        <w:rPr>
          <w:lang w:val="x-none" w:eastAsia="x-none"/>
        </w:rPr>
        <w:t xml:space="preserve">ведение необходимой технической документации на </w:t>
      </w:r>
      <w:r w:rsidR="00AE4575" w:rsidRPr="002468C8">
        <w:rPr>
          <w:lang w:eastAsia="x-none"/>
        </w:rPr>
        <w:t>О</w:t>
      </w:r>
      <w:proofErr w:type="spellStart"/>
      <w:r w:rsidR="00AE4575" w:rsidRPr="002468C8">
        <w:rPr>
          <w:lang w:val="x-none" w:eastAsia="x-none"/>
        </w:rPr>
        <w:t>бъекте</w:t>
      </w:r>
      <w:proofErr w:type="spellEnd"/>
      <w:r w:rsidR="00AE4575" w:rsidRPr="002468C8">
        <w:rPr>
          <w:lang w:eastAsia="x-none"/>
        </w:rPr>
        <w:t xml:space="preserve">, </w:t>
      </w:r>
      <w:r w:rsidR="00AE4575" w:rsidRPr="002468C8">
        <w:rPr>
          <w:lang w:val="x-none" w:eastAsia="x-none"/>
        </w:rPr>
        <w:t>предоставл</w:t>
      </w:r>
      <w:r w:rsidR="00AE4575" w:rsidRPr="002468C8">
        <w:rPr>
          <w:lang w:eastAsia="x-none"/>
        </w:rPr>
        <w:t>ять по требованию Заказчика</w:t>
      </w:r>
      <w:r w:rsidR="00AE4575" w:rsidRPr="002468C8">
        <w:rPr>
          <w:lang w:val="x-none" w:eastAsia="x-none"/>
        </w:rPr>
        <w:t xml:space="preserve"> отчет</w:t>
      </w:r>
      <w:r w:rsidR="00AE4575" w:rsidRPr="002468C8">
        <w:rPr>
          <w:lang w:eastAsia="x-none"/>
        </w:rPr>
        <w:t>ы</w:t>
      </w:r>
      <w:r w:rsidR="00AE4575" w:rsidRPr="002468C8">
        <w:rPr>
          <w:lang w:val="x-none" w:eastAsia="x-none"/>
        </w:rPr>
        <w:t xml:space="preserve"> о состоянии инженерных систем </w:t>
      </w:r>
      <w:r w:rsidR="00AE4575" w:rsidRPr="002468C8">
        <w:rPr>
          <w:lang w:eastAsia="x-none"/>
        </w:rPr>
        <w:t>ТС, ГВС О</w:t>
      </w:r>
      <w:proofErr w:type="spellStart"/>
      <w:r w:rsidR="00AE4575" w:rsidRPr="002468C8">
        <w:rPr>
          <w:noProof/>
          <w:lang w:val="x-none" w:eastAsia="x-none"/>
        </w:rPr>
        <w:t>б</w:t>
      </w:r>
      <w:r w:rsidR="00AE4575" w:rsidRPr="002468C8">
        <w:rPr>
          <w:lang w:val="x-none" w:eastAsia="x-none"/>
        </w:rPr>
        <w:t>ъекта</w:t>
      </w:r>
      <w:proofErr w:type="spellEnd"/>
      <w:r w:rsidR="00AE4575" w:rsidRPr="002468C8">
        <w:rPr>
          <w:lang w:val="x-none" w:eastAsia="x-none"/>
        </w:rPr>
        <w:t xml:space="preserve"> в целом</w:t>
      </w:r>
      <w:r w:rsidR="00AE4575" w:rsidRPr="002468C8">
        <w:rPr>
          <w:lang w:eastAsia="x-none"/>
        </w:rPr>
        <w:t>.</w:t>
      </w:r>
    </w:p>
    <w:p w14:paraId="3BF30E3D" w14:textId="3D30B1A2" w:rsidR="00AE4575" w:rsidRPr="002468C8" w:rsidRDefault="000A69E1" w:rsidP="00D57CA4">
      <w:pPr>
        <w:widowControl w:val="0"/>
        <w:tabs>
          <w:tab w:val="left" w:pos="0"/>
          <w:tab w:val="left" w:pos="284"/>
        </w:tabs>
        <w:ind w:firstLine="567"/>
        <w:jc w:val="both"/>
        <w:rPr>
          <w:lang w:eastAsia="ar-SA"/>
        </w:rPr>
      </w:pPr>
      <w:r>
        <w:rPr>
          <w:lang w:eastAsia="ar-SA"/>
        </w:rPr>
        <w:t>5.2.17</w:t>
      </w:r>
      <w:r w:rsidR="00AE4575" w:rsidRPr="002468C8">
        <w:rPr>
          <w:lang w:eastAsia="ar-SA"/>
        </w:rPr>
        <w:t>. При возникновении аварийной ситуации по вине Исполнителя, Услуги по восстановлению работоспособности осуществляются за счет Исполнителя.</w:t>
      </w:r>
    </w:p>
    <w:p w14:paraId="76761EA3" w14:textId="6A15D0EF" w:rsidR="00AE4575" w:rsidRPr="004F5BA4" w:rsidRDefault="000A69E1" w:rsidP="00D57CA4">
      <w:pPr>
        <w:widowControl w:val="0"/>
        <w:tabs>
          <w:tab w:val="left" w:pos="0"/>
          <w:tab w:val="left" w:pos="284"/>
        </w:tabs>
        <w:ind w:firstLine="567"/>
        <w:jc w:val="both"/>
      </w:pPr>
      <w:r>
        <w:rPr>
          <w:lang w:eastAsia="ar-SA"/>
        </w:rPr>
        <w:t xml:space="preserve"> 5.2.18</w:t>
      </w:r>
      <w:r w:rsidR="00AE4575" w:rsidRPr="002468C8">
        <w:rPr>
          <w:lang w:eastAsia="ar-SA"/>
        </w:rPr>
        <w:t xml:space="preserve">. </w:t>
      </w:r>
      <w:r w:rsidR="00AE4575" w:rsidRPr="002468C8">
        <w:rPr>
          <w:lang w:eastAsia="zh-CN"/>
        </w:rPr>
        <w:t>Если в результате оказания Услуг Исполнителем было повреждено оборудование или имущество Заказчика (или имущество третьих лиц, принятое Заказчиком на хранение), то Исполнитель обязан возместить нанесенный ущерб.</w:t>
      </w:r>
      <w:r w:rsidR="00153015">
        <w:rPr>
          <w:lang w:eastAsia="zh-CN"/>
        </w:rPr>
        <w:t xml:space="preserve"> </w:t>
      </w:r>
    </w:p>
    <w:p w14:paraId="2C82434F" w14:textId="61819E6D" w:rsidR="00AE4575" w:rsidRPr="000A69E1" w:rsidRDefault="000A69E1" w:rsidP="00D57CA4">
      <w:pPr>
        <w:widowControl w:val="0"/>
        <w:tabs>
          <w:tab w:val="left" w:pos="0"/>
          <w:tab w:val="left" w:pos="284"/>
          <w:tab w:val="left" w:pos="1134"/>
        </w:tabs>
        <w:ind w:firstLine="567"/>
        <w:jc w:val="both"/>
      </w:pPr>
      <w:r w:rsidRPr="000A69E1">
        <w:rPr>
          <w:lang w:eastAsia="ar-SA"/>
        </w:rPr>
        <w:t>5.2.19</w:t>
      </w:r>
      <w:r w:rsidR="00AE4575" w:rsidRPr="000A69E1">
        <w:rPr>
          <w:lang w:eastAsia="ar-SA"/>
        </w:rPr>
        <w:t xml:space="preserve">. </w:t>
      </w:r>
      <w:r w:rsidR="00AE4575" w:rsidRPr="000A69E1">
        <w:t>До начала оказания Услуг Исполнитель представляет Заказчику следующую информацию:</w:t>
      </w:r>
      <w:r w:rsidR="00153015" w:rsidRPr="000A69E1">
        <w:t xml:space="preserve"> </w:t>
      </w:r>
    </w:p>
    <w:p w14:paraId="1C5CFD5A" w14:textId="4DDB18C3" w:rsidR="00AE4575" w:rsidRPr="002468C8" w:rsidRDefault="00AE4575" w:rsidP="00D57CA4">
      <w:pPr>
        <w:widowControl w:val="0"/>
        <w:numPr>
          <w:ilvl w:val="0"/>
          <w:numId w:val="37"/>
        </w:numPr>
        <w:tabs>
          <w:tab w:val="left" w:pos="0"/>
        </w:tabs>
        <w:ind w:left="0" w:firstLine="567"/>
        <w:jc w:val="both"/>
      </w:pPr>
      <w:r w:rsidRPr="002468C8">
        <w:t>о лицах, ответственных за оказание Услуг на Объекте, с указанием представляемых им полномочий и номерами телефонов;</w:t>
      </w:r>
      <w:r w:rsidR="00153015">
        <w:t xml:space="preserve"> </w:t>
      </w:r>
    </w:p>
    <w:p w14:paraId="36701C65" w14:textId="420CED0B" w:rsidR="00AE4575" w:rsidRPr="002468C8" w:rsidRDefault="00AE4575" w:rsidP="00D57CA4">
      <w:pPr>
        <w:numPr>
          <w:ilvl w:val="0"/>
          <w:numId w:val="37"/>
        </w:numPr>
        <w:tabs>
          <w:tab w:val="left" w:pos="0"/>
          <w:tab w:val="left" w:pos="284"/>
          <w:tab w:val="left" w:pos="709"/>
        </w:tabs>
        <w:ind w:left="0" w:firstLine="567"/>
        <w:jc w:val="both"/>
      </w:pPr>
      <w:r w:rsidRPr="002468C8">
        <w:t>о руководителе Исполнителя с номером телефона для оперативной (экстренной) связи;</w:t>
      </w:r>
      <w:r w:rsidR="00153015">
        <w:t xml:space="preserve"> </w:t>
      </w:r>
    </w:p>
    <w:p w14:paraId="05FE1919" w14:textId="51A1DBA1" w:rsidR="00AE4575" w:rsidRPr="002468C8" w:rsidRDefault="000A69E1" w:rsidP="00D57CA4">
      <w:pPr>
        <w:numPr>
          <w:ilvl w:val="0"/>
          <w:numId w:val="37"/>
        </w:numPr>
        <w:tabs>
          <w:tab w:val="left" w:pos="0"/>
          <w:tab w:val="left" w:pos="284"/>
          <w:tab w:val="left" w:pos="709"/>
        </w:tabs>
        <w:ind w:left="0" w:firstLine="567"/>
        <w:jc w:val="both"/>
      </w:pPr>
      <w:r>
        <w:t xml:space="preserve">в течении 2 (двух) рабочих дней предоставить </w:t>
      </w:r>
      <w:r w:rsidR="00AE4575" w:rsidRPr="002468C8">
        <w:t xml:space="preserve">список Персонала для согласования, который будет задействован при оказании Услуг на Объекте, с указанием паспортных данных и разрешений на работу (в случае привлечения граждан, не имеющих гражданства Российской Федерации). При изменении состава Персонала Исполнитель обязан не менее, чем за </w:t>
      </w:r>
      <w:r>
        <w:t>2 (</w:t>
      </w:r>
      <w:r w:rsidR="00AE4575" w:rsidRPr="002468C8">
        <w:t>два</w:t>
      </w:r>
      <w:r>
        <w:t>)</w:t>
      </w:r>
      <w:r w:rsidR="00AE4575" w:rsidRPr="002468C8">
        <w:t xml:space="preserve"> дня уведомить об этом Заказчика.</w:t>
      </w:r>
      <w:r w:rsidR="00153015">
        <w:t xml:space="preserve"> </w:t>
      </w:r>
    </w:p>
    <w:p w14:paraId="001595B9" w14:textId="7E09965D" w:rsidR="00AE4575" w:rsidRPr="002468C8" w:rsidRDefault="00574D76" w:rsidP="00D57CA4">
      <w:pPr>
        <w:widowControl w:val="0"/>
        <w:tabs>
          <w:tab w:val="left" w:pos="0"/>
          <w:tab w:val="left" w:pos="284"/>
          <w:tab w:val="left" w:pos="567"/>
        </w:tabs>
        <w:ind w:firstLine="567"/>
        <w:jc w:val="both"/>
        <w:rPr>
          <w:b/>
        </w:rPr>
      </w:pPr>
      <w:r>
        <w:t xml:space="preserve">   5.2.20</w:t>
      </w:r>
      <w:r w:rsidR="00AE4575" w:rsidRPr="002468C8">
        <w:t>.</w:t>
      </w:r>
      <w:r w:rsidR="00AE4575" w:rsidRPr="002468C8">
        <w:rPr>
          <w:b/>
        </w:rPr>
        <w:t xml:space="preserve">  Требования к Персоналу</w:t>
      </w:r>
      <w:r w:rsidR="00414F9A">
        <w:rPr>
          <w:b/>
        </w:rPr>
        <w:t>:</w:t>
      </w:r>
    </w:p>
    <w:p w14:paraId="571D922D" w14:textId="50DA6F8F" w:rsidR="00AE4575" w:rsidRPr="002468C8" w:rsidRDefault="00AE4575" w:rsidP="00D57CA4">
      <w:pPr>
        <w:widowControl w:val="0"/>
        <w:numPr>
          <w:ilvl w:val="0"/>
          <w:numId w:val="39"/>
        </w:numPr>
        <w:tabs>
          <w:tab w:val="left" w:pos="0"/>
          <w:tab w:val="left" w:pos="284"/>
        </w:tabs>
        <w:ind w:left="0" w:firstLine="567"/>
        <w:jc w:val="both"/>
      </w:pPr>
      <w:r w:rsidRPr="002468C8">
        <w:t>Персонал должен соблюдать противопожарный режим, установленный на Объекте Заказчика</w:t>
      </w:r>
      <w:r w:rsidR="00414F9A">
        <w:t>;</w:t>
      </w:r>
      <w:r w:rsidR="00153015">
        <w:t xml:space="preserve"> </w:t>
      </w:r>
    </w:p>
    <w:p w14:paraId="247DBC7D" w14:textId="66F6B1DD" w:rsidR="00AE4575" w:rsidRPr="002468C8" w:rsidRDefault="00AE4575" w:rsidP="00D57CA4">
      <w:pPr>
        <w:widowControl w:val="0"/>
        <w:numPr>
          <w:ilvl w:val="0"/>
          <w:numId w:val="39"/>
        </w:numPr>
        <w:tabs>
          <w:tab w:val="left" w:pos="0"/>
          <w:tab w:val="left" w:pos="284"/>
        </w:tabs>
        <w:ind w:left="0" w:firstLine="567"/>
        <w:jc w:val="both"/>
      </w:pPr>
      <w:r w:rsidRPr="002468C8">
        <w:t>Персонал при оказании Услуг на Объекте должен соблюдать нормы и правила техники безопасности, охраны окружающей среды, пожарной и электробезопасности. Ответственность за соблюдение Персоналом указанных норм и правил несет Исполнитель. Инструкции по технике безопасности на объекте разрабатывает Исполнитель</w:t>
      </w:r>
      <w:r w:rsidR="00414F9A">
        <w:t>;</w:t>
      </w:r>
      <w:r w:rsidR="00153015">
        <w:t xml:space="preserve"> </w:t>
      </w:r>
    </w:p>
    <w:p w14:paraId="06B4DD5B" w14:textId="21126139" w:rsidR="00AE4575" w:rsidRPr="002468C8" w:rsidRDefault="00AE4575" w:rsidP="00D57CA4">
      <w:pPr>
        <w:widowControl w:val="0"/>
        <w:numPr>
          <w:ilvl w:val="0"/>
          <w:numId w:val="39"/>
        </w:numPr>
        <w:tabs>
          <w:tab w:val="left" w:pos="0"/>
          <w:tab w:val="left" w:pos="284"/>
        </w:tabs>
        <w:ind w:left="0" w:firstLine="567"/>
        <w:jc w:val="both"/>
      </w:pPr>
      <w:r w:rsidRPr="002468C8">
        <w:rPr>
          <w:rFonts w:eastAsia="Calibri"/>
        </w:rPr>
        <w:t>Персонал должен иметь необходимую квалификацию для оказания Услуг, а также необходимые допуски и разрешения для их оказания</w:t>
      </w:r>
      <w:r w:rsidR="00414F9A">
        <w:t>;</w:t>
      </w:r>
      <w:r w:rsidR="00153015">
        <w:t xml:space="preserve"> </w:t>
      </w:r>
    </w:p>
    <w:p w14:paraId="639CACA5" w14:textId="59289DCC" w:rsidR="00AE4575" w:rsidRPr="002468C8" w:rsidRDefault="00AE4575" w:rsidP="00D57CA4">
      <w:pPr>
        <w:widowControl w:val="0"/>
        <w:numPr>
          <w:ilvl w:val="0"/>
          <w:numId w:val="39"/>
        </w:numPr>
        <w:tabs>
          <w:tab w:val="left" w:pos="0"/>
          <w:tab w:val="left" w:pos="284"/>
        </w:tabs>
        <w:ind w:left="0" w:firstLine="567"/>
        <w:jc w:val="both"/>
      </w:pPr>
      <w:r w:rsidRPr="002468C8">
        <w:t>Персонал должен быть обеспечен Исполнителем спецодеждой, инвентарем, инструментом, а также другими средствами, необходимыми для оказания Услуг</w:t>
      </w:r>
      <w:r w:rsidR="00414F9A">
        <w:t>;</w:t>
      </w:r>
    </w:p>
    <w:p w14:paraId="0C9825D0" w14:textId="063A9000" w:rsidR="00AE4575" w:rsidRPr="002468C8" w:rsidRDefault="00AE4575" w:rsidP="00D57CA4">
      <w:pPr>
        <w:widowControl w:val="0"/>
        <w:numPr>
          <w:ilvl w:val="0"/>
          <w:numId w:val="39"/>
        </w:numPr>
        <w:tabs>
          <w:tab w:val="left" w:pos="0"/>
          <w:tab w:val="left" w:pos="284"/>
        </w:tabs>
        <w:ind w:left="0" w:firstLine="567"/>
        <w:jc w:val="both"/>
      </w:pPr>
      <w:r w:rsidRPr="002468C8">
        <w:rPr>
          <w:rFonts w:eastAsia="Calibri"/>
        </w:rPr>
        <w:t>Персонал при оказании Услуг на Объекте должен находиться в спецодежде и иметь при себе исправные необходимые средства защиты (органов дыхания, зрения и т.д.)</w:t>
      </w:r>
      <w:r w:rsidR="00414F9A">
        <w:rPr>
          <w:rFonts w:eastAsia="Calibri"/>
        </w:rPr>
        <w:t>;</w:t>
      </w:r>
    </w:p>
    <w:p w14:paraId="43EF574E" w14:textId="767324C2" w:rsidR="00AE4575" w:rsidRPr="002468C8" w:rsidRDefault="00AE4575" w:rsidP="00D57CA4">
      <w:pPr>
        <w:widowControl w:val="0"/>
        <w:numPr>
          <w:ilvl w:val="0"/>
          <w:numId w:val="39"/>
        </w:numPr>
        <w:tabs>
          <w:tab w:val="left" w:pos="0"/>
          <w:tab w:val="left" w:pos="284"/>
        </w:tabs>
        <w:ind w:left="0" w:firstLine="567"/>
        <w:jc w:val="both"/>
        <w:rPr>
          <w:rFonts w:eastAsia="Calibri"/>
        </w:rPr>
      </w:pPr>
      <w:r w:rsidRPr="002468C8">
        <w:rPr>
          <w:rFonts w:eastAsia="Calibri"/>
        </w:rPr>
        <w:t>Персонал не должен иметь медицинских противопоказаний, препятствующих оказанию Услуг</w:t>
      </w:r>
      <w:r w:rsidR="00414F9A">
        <w:rPr>
          <w:rFonts w:eastAsia="Calibri"/>
        </w:rPr>
        <w:t xml:space="preserve">. </w:t>
      </w:r>
    </w:p>
    <w:p w14:paraId="4FF534C2" w14:textId="0FB31144" w:rsidR="00AE4575" w:rsidRPr="002468C8" w:rsidRDefault="00574D76" w:rsidP="00D57CA4">
      <w:pPr>
        <w:widowControl w:val="0"/>
        <w:tabs>
          <w:tab w:val="left" w:pos="0"/>
          <w:tab w:val="left" w:pos="284"/>
          <w:tab w:val="left" w:pos="567"/>
          <w:tab w:val="left" w:pos="709"/>
        </w:tabs>
        <w:ind w:firstLine="567"/>
        <w:contextualSpacing/>
        <w:jc w:val="both"/>
        <w:rPr>
          <w:rFonts w:eastAsia="Calibri"/>
          <w:b/>
        </w:rPr>
      </w:pPr>
      <w:r>
        <w:t>5.2.21.</w:t>
      </w:r>
      <w:r w:rsidR="00AE4575" w:rsidRPr="002468C8">
        <w:rPr>
          <w:b/>
        </w:rPr>
        <w:t xml:space="preserve"> При техническом обслуживании:</w:t>
      </w:r>
    </w:p>
    <w:p w14:paraId="0CF5E620" w14:textId="77777777" w:rsidR="00AE4575" w:rsidRPr="002468C8" w:rsidRDefault="00AE4575" w:rsidP="00D57CA4">
      <w:pPr>
        <w:numPr>
          <w:ilvl w:val="0"/>
          <w:numId w:val="40"/>
        </w:numPr>
        <w:tabs>
          <w:tab w:val="left" w:pos="0"/>
          <w:tab w:val="left" w:pos="709"/>
        </w:tabs>
        <w:ind w:left="0" w:firstLine="567"/>
        <w:contextualSpacing/>
        <w:jc w:val="both"/>
        <w:rPr>
          <w:lang w:val="x-none" w:eastAsia="x-none"/>
        </w:rPr>
      </w:pPr>
      <w:r w:rsidRPr="002468C8">
        <w:rPr>
          <w:lang w:val="x-none" w:eastAsia="x-none"/>
        </w:rPr>
        <w:t>проводить контроль над работой оборудования, трубопроводов и арматуры;</w:t>
      </w:r>
    </w:p>
    <w:p w14:paraId="5089FF77" w14:textId="77777777" w:rsidR="00AE4575" w:rsidRPr="002468C8" w:rsidRDefault="00AE4575" w:rsidP="00D57CA4">
      <w:pPr>
        <w:numPr>
          <w:ilvl w:val="0"/>
          <w:numId w:val="40"/>
        </w:numPr>
        <w:tabs>
          <w:tab w:val="left" w:pos="0"/>
          <w:tab w:val="left" w:pos="709"/>
        </w:tabs>
        <w:ind w:left="0" w:firstLine="567"/>
        <w:contextualSpacing/>
        <w:jc w:val="both"/>
        <w:rPr>
          <w:lang w:val="x-none" w:eastAsia="x-none"/>
        </w:rPr>
      </w:pPr>
      <w:r w:rsidRPr="002468C8">
        <w:rPr>
          <w:lang w:val="x-none" w:eastAsia="x-none"/>
        </w:rPr>
        <w:t xml:space="preserve">обеспечить необходимые параметры сетевой воды, поступающей на </w:t>
      </w:r>
      <w:proofErr w:type="spellStart"/>
      <w:r w:rsidRPr="002468C8">
        <w:rPr>
          <w:lang w:val="x-none" w:eastAsia="x-none"/>
        </w:rPr>
        <w:t>теплопотребляющие</w:t>
      </w:r>
      <w:proofErr w:type="spellEnd"/>
      <w:r w:rsidRPr="002468C8">
        <w:rPr>
          <w:lang w:val="x-none" w:eastAsia="x-none"/>
        </w:rPr>
        <w:t xml:space="preserve"> установки и обратной сетевой воды, возвращаемой ими в тепловую сеть;</w:t>
      </w:r>
    </w:p>
    <w:p w14:paraId="591A47A7" w14:textId="77777777" w:rsidR="00AE4575" w:rsidRPr="002468C8" w:rsidRDefault="00AE4575" w:rsidP="00D57CA4">
      <w:pPr>
        <w:numPr>
          <w:ilvl w:val="0"/>
          <w:numId w:val="40"/>
        </w:numPr>
        <w:tabs>
          <w:tab w:val="left" w:pos="0"/>
          <w:tab w:val="left" w:pos="709"/>
        </w:tabs>
        <w:ind w:left="0" w:firstLine="567"/>
        <w:contextualSpacing/>
        <w:jc w:val="both"/>
        <w:rPr>
          <w:lang w:val="x-none" w:eastAsia="x-none"/>
        </w:rPr>
      </w:pPr>
      <w:r w:rsidRPr="002468C8">
        <w:rPr>
          <w:lang w:val="x-none" w:eastAsia="x-none"/>
        </w:rPr>
        <w:t>регулировать отпуск тепловой энергии на отопительные нужды в зависимости от метеоусловий, а также на нужды водоснабжения в соответствии с СНиП;</w:t>
      </w:r>
    </w:p>
    <w:p w14:paraId="603BC030" w14:textId="77777777" w:rsidR="00AE4575" w:rsidRPr="002468C8" w:rsidRDefault="00AE4575" w:rsidP="00D57CA4">
      <w:pPr>
        <w:numPr>
          <w:ilvl w:val="0"/>
          <w:numId w:val="40"/>
        </w:numPr>
        <w:tabs>
          <w:tab w:val="left" w:pos="0"/>
          <w:tab w:val="left" w:pos="709"/>
        </w:tabs>
        <w:ind w:left="0" w:firstLine="567"/>
        <w:contextualSpacing/>
        <w:jc w:val="both"/>
        <w:rPr>
          <w:lang w:val="x-none" w:eastAsia="x-none"/>
        </w:rPr>
      </w:pPr>
      <w:r w:rsidRPr="002468C8">
        <w:rPr>
          <w:lang w:val="x-none" w:eastAsia="x-none"/>
        </w:rPr>
        <w:t>обеспечить надежную и экономичную работу всего оборудования ЦТП;</w:t>
      </w:r>
    </w:p>
    <w:p w14:paraId="6F48C834" w14:textId="77777777" w:rsidR="00AE4575" w:rsidRPr="002468C8" w:rsidRDefault="00AE4575" w:rsidP="00D57CA4">
      <w:pPr>
        <w:numPr>
          <w:ilvl w:val="0"/>
          <w:numId w:val="40"/>
        </w:numPr>
        <w:tabs>
          <w:tab w:val="left" w:pos="0"/>
          <w:tab w:val="left" w:pos="709"/>
        </w:tabs>
        <w:ind w:left="0" w:firstLine="567"/>
        <w:contextualSpacing/>
        <w:jc w:val="both"/>
        <w:rPr>
          <w:lang w:val="x-none" w:eastAsia="x-none"/>
        </w:rPr>
      </w:pPr>
      <w:r w:rsidRPr="002468C8">
        <w:rPr>
          <w:lang w:val="x-none" w:eastAsia="x-none"/>
        </w:rPr>
        <w:t xml:space="preserve">поддерживать в работоспособном состоянии средства контроля, учета и регулирования, укомплектовывать ЦТП КИП, прошедшими </w:t>
      </w:r>
      <w:proofErr w:type="spellStart"/>
      <w:r w:rsidRPr="002468C8">
        <w:rPr>
          <w:lang w:val="x-none" w:eastAsia="x-none"/>
        </w:rPr>
        <w:t>Госповерку</w:t>
      </w:r>
      <w:proofErr w:type="spellEnd"/>
      <w:r w:rsidRPr="002468C8">
        <w:rPr>
          <w:lang w:val="x-none" w:eastAsia="x-none"/>
        </w:rPr>
        <w:t xml:space="preserve">, в </w:t>
      </w:r>
      <w:proofErr w:type="spellStart"/>
      <w:r w:rsidRPr="002468C8">
        <w:rPr>
          <w:lang w:val="x-none" w:eastAsia="x-none"/>
        </w:rPr>
        <w:t>т.ч</w:t>
      </w:r>
      <w:proofErr w:type="spellEnd"/>
      <w:r w:rsidRPr="002468C8">
        <w:rPr>
          <w:lang w:val="x-none" w:eastAsia="x-none"/>
        </w:rPr>
        <w:t xml:space="preserve">. манометрами, термометрами (просроченные приборы должны быть заменены поверенными приборами). </w:t>
      </w:r>
    </w:p>
    <w:p w14:paraId="563559C4" w14:textId="77777777" w:rsidR="00AE4575" w:rsidRPr="002468C8" w:rsidRDefault="00AE4575" w:rsidP="00D57CA4">
      <w:pPr>
        <w:numPr>
          <w:ilvl w:val="0"/>
          <w:numId w:val="40"/>
        </w:numPr>
        <w:tabs>
          <w:tab w:val="left" w:pos="0"/>
          <w:tab w:val="left" w:pos="709"/>
        </w:tabs>
        <w:ind w:left="0" w:firstLine="567"/>
        <w:contextualSpacing/>
        <w:jc w:val="both"/>
        <w:rPr>
          <w:lang w:val="x-none" w:eastAsia="x-none"/>
        </w:rPr>
      </w:pPr>
      <w:r w:rsidRPr="002468C8">
        <w:rPr>
          <w:lang w:val="x-none" w:eastAsia="x-none"/>
        </w:rPr>
        <w:t xml:space="preserve">оказание Услуг производятся круглосуточно в рабочие, выходные, праздничные дни из материалов, запчастей и комплектующих </w:t>
      </w:r>
      <w:r w:rsidRPr="002468C8">
        <w:t>Исполнителя</w:t>
      </w:r>
      <w:r w:rsidRPr="002468C8">
        <w:rPr>
          <w:lang w:val="x-none" w:eastAsia="x-none"/>
        </w:rPr>
        <w:t xml:space="preserve">. </w:t>
      </w:r>
    </w:p>
    <w:p w14:paraId="57C19D2D" w14:textId="77777777" w:rsidR="00AE4575" w:rsidRPr="002468C8" w:rsidRDefault="00AE4575" w:rsidP="00D57CA4">
      <w:pPr>
        <w:numPr>
          <w:ilvl w:val="0"/>
          <w:numId w:val="40"/>
        </w:numPr>
        <w:tabs>
          <w:tab w:val="left" w:pos="0"/>
          <w:tab w:val="left" w:pos="709"/>
        </w:tabs>
        <w:ind w:left="0" w:firstLine="567"/>
        <w:contextualSpacing/>
        <w:jc w:val="both"/>
        <w:rPr>
          <w:lang w:val="x-none" w:eastAsia="x-none"/>
        </w:rPr>
      </w:pPr>
      <w:r w:rsidRPr="002468C8">
        <w:rPr>
          <w:lang w:eastAsia="x-none"/>
        </w:rPr>
        <w:t>И</w:t>
      </w:r>
      <w:proofErr w:type="spellStart"/>
      <w:r w:rsidRPr="002468C8">
        <w:rPr>
          <w:lang w:val="x-none" w:eastAsia="x-none"/>
        </w:rPr>
        <w:t>сполнитель</w:t>
      </w:r>
      <w:proofErr w:type="spellEnd"/>
      <w:r w:rsidRPr="002468C8">
        <w:rPr>
          <w:lang w:val="x-none" w:eastAsia="x-none"/>
        </w:rPr>
        <w:t xml:space="preserve"> во исполнение Договора в случае необходимости, производит согласование и сдачу выполненных Услуг органам государственного надзора (получение Акта готовности и др.)</w:t>
      </w:r>
    </w:p>
    <w:p w14:paraId="576FC06C" w14:textId="1B05B93C" w:rsidR="00AE4575" w:rsidRPr="002468C8" w:rsidRDefault="00AE4575" w:rsidP="00D57CA4">
      <w:pPr>
        <w:numPr>
          <w:ilvl w:val="0"/>
          <w:numId w:val="40"/>
        </w:numPr>
        <w:tabs>
          <w:tab w:val="left" w:pos="0"/>
        </w:tabs>
        <w:ind w:left="0" w:firstLine="567"/>
        <w:contextualSpacing/>
        <w:jc w:val="both"/>
        <w:rPr>
          <w:lang w:val="x-none" w:eastAsia="x-none"/>
        </w:rPr>
      </w:pPr>
      <w:r w:rsidRPr="002468C8">
        <w:rPr>
          <w:lang w:val="x-none" w:eastAsia="x-none"/>
        </w:rPr>
        <w:t xml:space="preserve">производить огневые работы на системах горячего, холодного, пожарного водоснабжения, отопления в пределах наружных стен ЦТП по оформленным нарядам-допускам на выполнение огневых работ на временных местах (в </w:t>
      </w:r>
      <w:r w:rsidR="00EF76DA" w:rsidRPr="002468C8">
        <w:rPr>
          <w:lang w:val="x-none" w:eastAsia="x-none"/>
        </w:rPr>
        <w:t>соответствии</w:t>
      </w:r>
      <w:r w:rsidR="00EF76DA">
        <w:rPr>
          <w:lang w:eastAsia="x-none"/>
        </w:rPr>
        <w:t xml:space="preserve"> с Постановлением Правительства РФ </w:t>
      </w:r>
      <w:r w:rsidR="00EF76DA" w:rsidRPr="002468C8">
        <w:rPr>
          <w:color w:val="000000" w:themeColor="text1"/>
        </w:rPr>
        <w:t>от 16.09.2020№ 1479</w:t>
      </w:r>
      <w:r w:rsidR="00EF76DA">
        <w:rPr>
          <w:color w:val="000000" w:themeColor="text1"/>
        </w:rPr>
        <w:t xml:space="preserve"> </w:t>
      </w:r>
      <w:r w:rsidR="00B9341D">
        <w:rPr>
          <w:lang w:eastAsia="x-none"/>
        </w:rPr>
        <w:t>«</w:t>
      </w:r>
      <w:r w:rsidR="00EF76DA">
        <w:rPr>
          <w:lang w:eastAsia="x-none"/>
        </w:rPr>
        <w:t>Об утверждении</w:t>
      </w:r>
      <w:r w:rsidRPr="002468C8">
        <w:rPr>
          <w:lang w:val="x-none" w:eastAsia="x-none"/>
        </w:rPr>
        <w:t xml:space="preserve"> </w:t>
      </w:r>
      <w:r w:rsidR="00EF76DA">
        <w:rPr>
          <w:lang w:eastAsia="x-none"/>
        </w:rPr>
        <w:t>Правил противопожарного режима</w:t>
      </w:r>
      <w:r w:rsidR="00B9341D">
        <w:rPr>
          <w:lang w:val="x-none" w:eastAsia="x-none"/>
        </w:rPr>
        <w:t xml:space="preserve"> в РФ</w:t>
      </w:r>
      <w:r w:rsidR="00B9341D">
        <w:rPr>
          <w:lang w:eastAsia="x-none"/>
        </w:rPr>
        <w:t>»</w:t>
      </w:r>
      <w:r w:rsidRPr="002468C8">
        <w:rPr>
          <w:lang w:val="x-none" w:eastAsia="x-none"/>
        </w:rPr>
        <w:t>.</w:t>
      </w:r>
    </w:p>
    <w:p w14:paraId="7535E2C5" w14:textId="77777777" w:rsidR="00AE4575" w:rsidRPr="002468C8" w:rsidRDefault="00AE4575" w:rsidP="00D57CA4">
      <w:pPr>
        <w:numPr>
          <w:ilvl w:val="0"/>
          <w:numId w:val="40"/>
        </w:numPr>
        <w:tabs>
          <w:tab w:val="left" w:pos="0"/>
        </w:tabs>
        <w:ind w:left="0" w:firstLine="567"/>
        <w:contextualSpacing/>
        <w:jc w:val="both"/>
        <w:rPr>
          <w:spacing w:val="-1"/>
          <w:lang w:val="x-none" w:eastAsia="x-none"/>
        </w:rPr>
      </w:pPr>
      <w:r w:rsidRPr="002468C8">
        <w:rPr>
          <w:lang w:val="x-none" w:eastAsia="x-none"/>
        </w:rPr>
        <w:t xml:space="preserve">производить Услуги по восстановлению окраски и утеплению трубопроводов; </w:t>
      </w:r>
    </w:p>
    <w:p w14:paraId="2F49A337" w14:textId="6F27DC04" w:rsidR="00AE4575" w:rsidRPr="002468C8" w:rsidRDefault="00AE4575" w:rsidP="00D57CA4">
      <w:pPr>
        <w:numPr>
          <w:ilvl w:val="0"/>
          <w:numId w:val="40"/>
        </w:numPr>
        <w:tabs>
          <w:tab w:val="left" w:pos="0"/>
        </w:tabs>
        <w:ind w:left="0" w:firstLine="567"/>
        <w:contextualSpacing/>
        <w:jc w:val="both"/>
        <w:rPr>
          <w:spacing w:val="-1"/>
          <w:lang w:val="x-none" w:eastAsia="x-none"/>
        </w:rPr>
      </w:pPr>
      <w:r w:rsidRPr="002468C8">
        <w:rPr>
          <w:lang w:val="x-none" w:eastAsia="x-none"/>
        </w:rPr>
        <w:t>соблюдать правила техники безопасности и пожарной безопасности, нести ответственность за их соблюдение в период выполнения Договора;</w:t>
      </w:r>
    </w:p>
    <w:p w14:paraId="3707545D" w14:textId="77777777" w:rsidR="00AE4575" w:rsidRPr="002468C8" w:rsidRDefault="00AE4575" w:rsidP="00D57CA4">
      <w:pPr>
        <w:numPr>
          <w:ilvl w:val="0"/>
          <w:numId w:val="40"/>
        </w:numPr>
        <w:tabs>
          <w:tab w:val="left" w:pos="0"/>
        </w:tabs>
        <w:ind w:left="0" w:firstLine="567"/>
        <w:contextualSpacing/>
        <w:jc w:val="both"/>
        <w:rPr>
          <w:spacing w:val="-1"/>
          <w:lang w:val="x-none" w:eastAsia="x-none"/>
        </w:rPr>
      </w:pPr>
      <w:r w:rsidRPr="002468C8">
        <w:rPr>
          <w:lang w:val="x-none" w:eastAsia="x-none"/>
        </w:rPr>
        <w:t>контролировать параметры и производить записи в оперативный журнал.</w:t>
      </w:r>
    </w:p>
    <w:p w14:paraId="2F3C5664" w14:textId="77777777" w:rsidR="00AE4575" w:rsidRPr="002468C8" w:rsidRDefault="00AE4575" w:rsidP="00D57CA4">
      <w:pPr>
        <w:numPr>
          <w:ilvl w:val="0"/>
          <w:numId w:val="40"/>
        </w:numPr>
        <w:tabs>
          <w:tab w:val="left" w:pos="0"/>
        </w:tabs>
        <w:ind w:left="0" w:firstLine="567"/>
        <w:contextualSpacing/>
        <w:jc w:val="both"/>
        <w:rPr>
          <w:spacing w:val="-1"/>
          <w:lang w:val="x-none" w:eastAsia="x-none"/>
        </w:rPr>
      </w:pPr>
      <w:r w:rsidRPr="002468C8">
        <w:rPr>
          <w:lang w:val="x-none" w:eastAsia="x-none"/>
        </w:rPr>
        <w:t>не захламлять, не использовать для хранения посторонних предметов помещения Заказчика.</w:t>
      </w:r>
    </w:p>
    <w:p w14:paraId="38CB15AB" w14:textId="600B33B0" w:rsidR="00AE4575" w:rsidRPr="002468C8" w:rsidRDefault="00574D76" w:rsidP="00D57CA4">
      <w:pPr>
        <w:numPr>
          <w:ilvl w:val="0"/>
          <w:numId w:val="40"/>
        </w:numPr>
        <w:tabs>
          <w:tab w:val="left" w:pos="0"/>
        </w:tabs>
        <w:ind w:left="0" w:firstLine="567"/>
        <w:contextualSpacing/>
        <w:jc w:val="both"/>
        <w:rPr>
          <w:spacing w:val="-1"/>
          <w:lang w:val="x-none" w:eastAsia="x-none"/>
        </w:rPr>
      </w:pPr>
      <w:r>
        <w:rPr>
          <w:lang w:eastAsia="x-none"/>
        </w:rPr>
        <w:t xml:space="preserve"> </w:t>
      </w:r>
      <w:r w:rsidR="00AE4575" w:rsidRPr="002468C8">
        <w:rPr>
          <w:lang w:val="x-none" w:eastAsia="x-none"/>
        </w:rPr>
        <w:t>производить замену перегоревшего освещения внутри ЦТП (с заменой лампочек, дросселей, стартеров, колпаков, выключателей и т.д.)</w:t>
      </w:r>
      <w:r w:rsidR="00AE4575" w:rsidRPr="002468C8">
        <w:rPr>
          <w:lang w:eastAsia="x-none"/>
        </w:rPr>
        <w:t>.</w:t>
      </w:r>
    </w:p>
    <w:p w14:paraId="620B04B4" w14:textId="13F71821" w:rsidR="00AE4575" w:rsidRPr="00574D76" w:rsidRDefault="00574D76" w:rsidP="00574D76">
      <w:pPr>
        <w:pStyle w:val="aa"/>
        <w:numPr>
          <w:ilvl w:val="0"/>
          <w:numId w:val="49"/>
        </w:numPr>
        <w:shd w:val="clear" w:color="auto" w:fill="FFFFFF"/>
        <w:tabs>
          <w:tab w:val="left" w:pos="0"/>
          <w:tab w:val="left" w:pos="360"/>
        </w:tabs>
        <w:ind w:left="0" w:firstLine="567"/>
        <w:jc w:val="both"/>
        <w:rPr>
          <w:bCs/>
        </w:rPr>
      </w:pPr>
      <w:r>
        <w:rPr>
          <w:bCs/>
        </w:rPr>
        <w:t xml:space="preserve"> </w:t>
      </w:r>
      <w:r w:rsidRPr="00574D76">
        <w:rPr>
          <w:bCs/>
        </w:rPr>
        <w:t>с</w:t>
      </w:r>
      <w:r w:rsidR="00AE4575" w:rsidRPr="00574D76">
        <w:rPr>
          <w:bCs/>
        </w:rPr>
        <w:t>ообщать Заказчику, а также соответствующим муниципальным службам (пожарная охрана, полиция, скорая медицинская помощь, служба спасения, Мосэнерго и т.п. после уведомления руководства Заказчика) о возникновении (угрозе возникновения) нештатных аварийных ситуаций, противоправных действий, угрозы жизни и здоровью людей, сохранности имущества и предпринимать действенные меры к их устранению.</w:t>
      </w:r>
    </w:p>
    <w:p w14:paraId="5BC06773" w14:textId="6E52C0B9" w:rsidR="00AE4575" w:rsidRPr="002468C8" w:rsidRDefault="00574D76" w:rsidP="00574D76">
      <w:pPr>
        <w:pStyle w:val="aa"/>
        <w:numPr>
          <w:ilvl w:val="0"/>
          <w:numId w:val="49"/>
        </w:numPr>
        <w:tabs>
          <w:tab w:val="left" w:pos="360"/>
          <w:tab w:val="left" w:pos="426"/>
          <w:tab w:val="left" w:pos="1080"/>
        </w:tabs>
        <w:ind w:left="0" w:firstLine="567"/>
        <w:jc w:val="both"/>
      </w:pPr>
      <w:r>
        <w:t>е</w:t>
      </w:r>
      <w:r w:rsidR="00AE4575" w:rsidRPr="002468C8">
        <w:t>жемесячно осуществлять контроль расходования тепла, водоснабжения. Контролировать работу приборов учета. В случае выявления недостатков в работе приборов незамедлительно сообщать о необходимости их ремонта или замены Заказчику.</w:t>
      </w:r>
    </w:p>
    <w:p w14:paraId="7F4D7C7E" w14:textId="5BD83A27" w:rsidR="00AE4575" w:rsidRPr="00574D76" w:rsidRDefault="00574D76" w:rsidP="00574D76">
      <w:pPr>
        <w:pStyle w:val="aa"/>
        <w:numPr>
          <w:ilvl w:val="0"/>
          <w:numId w:val="49"/>
        </w:numPr>
        <w:tabs>
          <w:tab w:val="left" w:pos="0"/>
          <w:tab w:val="left" w:pos="360"/>
        </w:tabs>
        <w:ind w:left="0" w:firstLine="567"/>
        <w:jc w:val="both"/>
        <w:rPr>
          <w:lang w:val="x-none" w:eastAsia="x-none"/>
        </w:rPr>
      </w:pPr>
      <w:r>
        <w:t xml:space="preserve"> у</w:t>
      </w:r>
      <w:r w:rsidR="00AE4575" w:rsidRPr="002468C8">
        <w:t xml:space="preserve">слуги </w:t>
      </w:r>
      <w:r w:rsidR="00AE4575" w:rsidRPr="00574D76">
        <w:rPr>
          <w:lang w:val="x-none" w:eastAsia="x-none"/>
        </w:rPr>
        <w:t>выполнять своим инструментом, прис</w:t>
      </w:r>
      <w:r>
        <w:rPr>
          <w:lang w:val="x-none" w:eastAsia="x-none"/>
        </w:rPr>
        <w:t xml:space="preserve">пособлениями, материалом, </w:t>
      </w:r>
      <w:r w:rsidR="00AE4575" w:rsidRPr="00574D76">
        <w:rPr>
          <w:lang w:val="x-none" w:eastAsia="x-none"/>
        </w:rPr>
        <w:t>комплектующими, на своём оборудовании.</w:t>
      </w:r>
    </w:p>
    <w:p w14:paraId="5AADE62F" w14:textId="2D596923" w:rsidR="00AE4575" w:rsidRPr="002468C8" w:rsidRDefault="00574D76" w:rsidP="00D57CA4">
      <w:pPr>
        <w:numPr>
          <w:ilvl w:val="0"/>
          <w:numId w:val="40"/>
        </w:numPr>
        <w:tabs>
          <w:tab w:val="left" w:pos="0"/>
        </w:tabs>
        <w:ind w:left="0" w:firstLine="567"/>
        <w:contextualSpacing/>
        <w:jc w:val="both"/>
        <w:rPr>
          <w:lang w:val="x-none" w:eastAsia="x-none"/>
        </w:rPr>
      </w:pPr>
      <w:r>
        <w:rPr>
          <w:lang w:eastAsia="x-none"/>
        </w:rPr>
        <w:t xml:space="preserve"> з</w:t>
      </w:r>
      <w:proofErr w:type="spellStart"/>
      <w:r w:rsidR="00AE4575" w:rsidRPr="002468C8">
        <w:rPr>
          <w:lang w:val="x-none" w:eastAsia="x-none"/>
        </w:rPr>
        <w:t>аписывать</w:t>
      </w:r>
      <w:proofErr w:type="spellEnd"/>
      <w:r w:rsidR="00AE4575" w:rsidRPr="002468C8">
        <w:rPr>
          <w:lang w:val="x-none" w:eastAsia="x-none"/>
        </w:rPr>
        <w:t xml:space="preserve"> все Услуги, осуществляемые оперативно-ремонтным персоналом Исполнителя в оперативный журнал, который ведет Исполнитель.</w:t>
      </w:r>
    </w:p>
    <w:p w14:paraId="5C646F04" w14:textId="4F73CFD3" w:rsidR="00AE4575" w:rsidRPr="00574D76" w:rsidRDefault="00AE4575" w:rsidP="00574D76">
      <w:pPr>
        <w:tabs>
          <w:tab w:val="left" w:pos="0"/>
        </w:tabs>
        <w:ind w:firstLine="709"/>
        <w:jc w:val="both"/>
        <w:rPr>
          <w:lang w:val="x-none" w:eastAsia="x-none"/>
        </w:rPr>
      </w:pPr>
      <w:r w:rsidRPr="00574D76">
        <w:rPr>
          <w:b/>
          <w:lang w:val="x-none" w:eastAsia="x-none"/>
        </w:rPr>
        <w:t>Исполнитель обязан иметь и вести техническую и эксплуатационную документацию</w:t>
      </w:r>
      <w:r w:rsidRPr="00574D76">
        <w:rPr>
          <w:lang w:val="x-none" w:eastAsia="x-none"/>
        </w:rPr>
        <w:t>:</w:t>
      </w:r>
    </w:p>
    <w:p w14:paraId="1403D368" w14:textId="77777777" w:rsidR="00AE4575" w:rsidRPr="002468C8" w:rsidRDefault="00AE4575" w:rsidP="00D57CA4">
      <w:pPr>
        <w:numPr>
          <w:ilvl w:val="0"/>
          <w:numId w:val="36"/>
        </w:numPr>
        <w:tabs>
          <w:tab w:val="left" w:pos="0"/>
          <w:tab w:val="left" w:pos="284"/>
        </w:tabs>
        <w:ind w:left="0" w:firstLine="567"/>
        <w:contextualSpacing/>
        <w:jc w:val="both"/>
        <w:rPr>
          <w:lang w:val="x-none" w:eastAsia="x-none"/>
        </w:rPr>
      </w:pPr>
      <w:r w:rsidRPr="002468C8">
        <w:rPr>
          <w:lang w:val="x-none" w:eastAsia="x-none"/>
        </w:rPr>
        <w:t>оперативный журнал;</w:t>
      </w:r>
    </w:p>
    <w:p w14:paraId="71D20648" w14:textId="77777777" w:rsidR="00AE4575" w:rsidRPr="002468C8" w:rsidRDefault="00AE4575" w:rsidP="00D57CA4">
      <w:pPr>
        <w:numPr>
          <w:ilvl w:val="0"/>
          <w:numId w:val="36"/>
        </w:numPr>
        <w:tabs>
          <w:tab w:val="left" w:pos="0"/>
        </w:tabs>
        <w:ind w:left="0" w:firstLine="567"/>
        <w:contextualSpacing/>
        <w:jc w:val="both"/>
        <w:rPr>
          <w:lang w:val="x-none" w:eastAsia="x-none"/>
        </w:rPr>
      </w:pPr>
      <w:r w:rsidRPr="002468C8">
        <w:rPr>
          <w:lang w:val="x-none" w:eastAsia="x-none"/>
        </w:rPr>
        <w:t>приказ о назначении ответственных лиц за исправное состояние и безопасную эксплуатацию ЦТП;</w:t>
      </w:r>
    </w:p>
    <w:p w14:paraId="2147FFA1" w14:textId="77777777" w:rsidR="00AE4575" w:rsidRPr="002468C8" w:rsidRDefault="00AE4575" w:rsidP="00D57CA4">
      <w:pPr>
        <w:numPr>
          <w:ilvl w:val="0"/>
          <w:numId w:val="36"/>
        </w:numPr>
        <w:tabs>
          <w:tab w:val="left" w:pos="0"/>
        </w:tabs>
        <w:ind w:left="0" w:firstLine="567"/>
        <w:contextualSpacing/>
        <w:jc w:val="both"/>
        <w:rPr>
          <w:lang w:val="x-none" w:eastAsia="x-none"/>
        </w:rPr>
      </w:pPr>
      <w:r w:rsidRPr="002468C8">
        <w:rPr>
          <w:lang w:val="x-none" w:eastAsia="x-none"/>
        </w:rPr>
        <w:t>распоряжение о наделении ответственных лиц правом выдачи нарядов, распоряжений, допусков;</w:t>
      </w:r>
    </w:p>
    <w:p w14:paraId="6226868C"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lang w:val="x-none" w:eastAsia="x-none"/>
        </w:rPr>
        <w:t xml:space="preserve">журнал учета проверки знаний </w:t>
      </w:r>
      <w:r w:rsidRPr="002468C8">
        <w:rPr>
          <w:spacing w:val="-1"/>
          <w:lang w:val="x-none" w:eastAsia="x-none"/>
        </w:rPr>
        <w:t xml:space="preserve">«Правил эксплуатации </w:t>
      </w:r>
      <w:proofErr w:type="spellStart"/>
      <w:r w:rsidRPr="002468C8">
        <w:rPr>
          <w:spacing w:val="-1"/>
          <w:lang w:val="x-none" w:eastAsia="x-none"/>
        </w:rPr>
        <w:t>теплопотребляющих</w:t>
      </w:r>
      <w:proofErr w:type="spellEnd"/>
      <w:r w:rsidRPr="002468C8">
        <w:rPr>
          <w:spacing w:val="-1"/>
          <w:lang w:val="x-none" w:eastAsia="x-none"/>
        </w:rPr>
        <w:t xml:space="preserve"> установок и тепловых сетей потребителей», «Правил техники безопасности при эксплуатации </w:t>
      </w:r>
      <w:proofErr w:type="spellStart"/>
      <w:r w:rsidRPr="002468C8">
        <w:rPr>
          <w:spacing w:val="-1"/>
          <w:lang w:val="x-none" w:eastAsia="x-none"/>
        </w:rPr>
        <w:t>теплопотребляющих</w:t>
      </w:r>
      <w:proofErr w:type="spellEnd"/>
      <w:r w:rsidRPr="002468C8">
        <w:rPr>
          <w:spacing w:val="-1"/>
          <w:lang w:val="x-none" w:eastAsia="x-none"/>
        </w:rPr>
        <w:t xml:space="preserve"> установок и тепловых сетей потребителей»;</w:t>
      </w:r>
    </w:p>
    <w:p w14:paraId="7B049880"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журнал регистрации инструктажа на рабочем месте;</w:t>
      </w:r>
    </w:p>
    <w:p w14:paraId="7A5B5910"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журнал вводного инструктажа по охране труда;</w:t>
      </w:r>
    </w:p>
    <w:p w14:paraId="1D74B0AD"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журнал учета и содержания средств защиты;</w:t>
      </w:r>
    </w:p>
    <w:p w14:paraId="20AAAC0D"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журнал дефектов и неполадок теплового оборудования;</w:t>
      </w:r>
    </w:p>
    <w:p w14:paraId="4E9721F9"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 xml:space="preserve">журнал учета работ на </w:t>
      </w:r>
      <w:proofErr w:type="spellStart"/>
      <w:r w:rsidRPr="002468C8">
        <w:rPr>
          <w:spacing w:val="-1"/>
          <w:lang w:val="x-none" w:eastAsia="x-none"/>
        </w:rPr>
        <w:t>теплоустановках</w:t>
      </w:r>
      <w:proofErr w:type="spellEnd"/>
      <w:r w:rsidRPr="002468C8">
        <w:rPr>
          <w:spacing w:val="-1"/>
          <w:lang w:val="x-none" w:eastAsia="x-none"/>
        </w:rPr>
        <w:t xml:space="preserve"> и тепловых сетях по нарядам и распоряжениям;</w:t>
      </w:r>
    </w:p>
    <w:p w14:paraId="16FF3097"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журнал учета противоаварийных тренировок;</w:t>
      </w:r>
    </w:p>
    <w:p w14:paraId="56F7D03E"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режимная карта работы оборудования;</w:t>
      </w:r>
    </w:p>
    <w:p w14:paraId="7BFCCDFC"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температурный и гидравлический график центрального регулирования системы теплоснабжения;</w:t>
      </w:r>
    </w:p>
    <w:p w14:paraId="2C77393B" w14:textId="6AFC1AB4"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принципиальные (оперативные) схемы технологического оборудования ЦТП;</w:t>
      </w:r>
    </w:p>
    <w:p w14:paraId="74DB497F"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 xml:space="preserve">оперативная схема </w:t>
      </w:r>
      <w:proofErr w:type="spellStart"/>
      <w:r w:rsidRPr="002468C8">
        <w:rPr>
          <w:spacing w:val="-1"/>
          <w:lang w:val="x-none" w:eastAsia="x-none"/>
        </w:rPr>
        <w:t>внутридворовой</w:t>
      </w:r>
      <w:proofErr w:type="spellEnd"/>
      <w:r w:rsidRPr="002468C8">
        <w:rPr>
          <w:spacing w:val="-1"/>
          <w:lang w:val="x-none" w:eastAsia="x-none"/>
        </w:rPr>
        <w:t xml:space="preserve"> (разводящей) тепловой сети;</w:t>
      </w:r>
    </w:p>
    <w:p w14:paraId="1B9F8EC4"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однолинейная схема электрооборудования;</w:t>
      </w:r>
    </w:p>
    <w:p w14:paraId="5334B1F8"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однолинейная схема автоматизации ЦТП;</w:t>
      </w:r>
    </w:p>
    <w:p w14:paraId="279C5CD9"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инструкция по эксплуатации ЦТП;</w:t>
      </w:r>
    </w:p>
    <w:p w14:paraId="34A2BDEF"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инструкция о мерах пожарной безопасности в ЦТП;</w:t>
      </w:r>
    </w:p>
    <w:p w14:paraId="625D5024"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инструкцию по оказанию первой (доврачебной) помощи при несчастных случаях;</w:t>
      </w:r>
    </w:p>
    <w:p w14:paraId="30D85882"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инструкция по эксплуатации автоматики;</w:t>
      </w:r>
    </w:p>
    <w:p w14:paraId="76C84E7C"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инструкция по производству переключений;</w:t>
      </w:r>
    </w:p>
    <w:p w14:paraId="7D77F463"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инструкция по эксплуатации систем отопления и вентиляции ЦТП;</w:t>
      </w:r>
    </w:p>
    <w:p w14:paraId="7DE77837"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производственная инструкция рабочих профессии которых осуществляют обслуживание ЦТП</w:t>
      </w:r>
    </w:p>
    <w:p w14:paraId="33FBD8BB"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инструкция по охране труда для рабочих профессии которых осуществляют обслуживание ЦТП</w:t>
      </w:r>
    </w:p>
    <w:p w14:paraId="5FB6566C"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 xml:space="preserve">копии удостоверений лиц, допущенных к работам по организации эксплуатации и </w:t>
      </w:r>
      <w:r w:rsidRPr="002468C8">
        <w:rPr>
          <w:spacing w:val="-1"/>
        </w:rPr>
        <w:t xml:space="preserve">оказании Услуг </w:t>
      </w:r>
      <w:r w:rsidRPr="002468C8">
        <w:rPr>
          <w:spacing w:val="-1"/>
          <w:lang w:val="x-none" w:eastAsia="x-none"/>
        </w:rPr>
        <w:t>на ЦТП в т. ч. и электробезопасности в соответствии с ПУЭ;</w:t>
      </w:r>
    </w:p>
    <w:p w14:paraId="711E5AED" w14:textId="77777777" w:rsidR="00AE4575" w:rsidRPr="002468C8" w:rsidRDefault="00AE4575" w:rsidP="00D57CA4">
      <w:pPr>
        <w:numPr>
          <w:ilvl w:val="0"/>
          <w:numId w:val="36"/>
        </w:numPr>
        <w:tabs>
          <w:tab w:val="left" w:pos="0"/>
        </w:tabs>
        <w:ind w:left="0" w:firstLine="567"/>
        <w:contextualSpacing/>
        <w:jc w:val="both"/>
        <w:rPr>
          <w:spacing w:val="-1"/>
          <w:lang w:val="x-none" w:eastAsia="x-none"/>
        </w:rPr>
      </w:pPr>
      <w:r w:rsidRPr="002468C8">
        <w:rPr>
          <w:spacing w:val="-1"/>
          <w:lang w:val="x-none" w:eastAsia="x-none"/>
        </w:rPr>
        <w:t>принципиальная (оперативная) схема технологического оборудования ЦТП;</w:t>
      </w:r>
    </w:p>
    <w:p w14:paraId="3493334E" w14:textId="77777777" w:rsidR="00AE4575" w:rsidRPr="002468C8" w:rsidRDefault="00AE4575" w:rsidP="00D57CA4">
      <w:pPr>
        <w:numPr>
          <w:ilvl w:val="0"/>
          <w:numId w:val="41"/>
        </w:numPr>
        <w:tabs>
          <w:tab w:val="left" w:pos="0"/>
        </w:tabs>
        <w:ind w:left="0" w:firstLine="567"/>
        <w:contextualSpacing/>
        <w:jc w:val="both"/>
        <w:rPr>
          <w:spacing w:val="-1"/>
          <w:lang w:val="x-none" w:eastAsia="x-none"/>
        </w:rPr>
      </w:pPr>
      <w:r w:rsidRPr="002468C8">
        <w:rPr>
          <w:spacing w:val="-1"/>
          <w:lang w:val="x-none" w:eastAsia="x-none"/>
        </w:rPr>
        <w:t xml:space="preserve">при отсутствии документов из вышеперечисленных, </w:t>
      </w:r>
      <w:r w:rsidRPr="002468C8">
        <w:rPr>
          <w:spacing w:val="-1"/>
          <w:lang w:eastAsia="x-none"/>
        </w:rPr>
        <w:t>Исполнитель</w:t>
      </w:r>
      <w:r w:rsidRPr="002468C8">
        <w:rPr>
          <w:spacing w:val="-1"/>
          <w:lang w:val="x-none" w:eastAsia="x-none"/>
        </w:rPr>
        <w:t xml:space="preserve"> обязан их оформить в установленном порядке и предоставить их Заказчику;</w:t>
      </w:r>
    </w:p>
    <w:p w14:paraId="0E23FEE5" w14:textId="77777777" w:rsidR="00AE4575" w:rsidRPr="002468C8" w:rsidRDefault="00AE4575" w:rsidP="00D57CA4">
      <w:pPr>
        <w:numPr>
          <w:ilvl w:val="0"/>
          <w:numId w:val="41"/>
        </w:numPr>
        <w:tabs>
          <w:tab w:val="left" w:pos="0"/>
        </w:tabs>
        <w:ind w:left="0" w:firstLine="567"/>
        <w:contextualSpacing/>
        <w:jc w:val="both"/>
        <w:rPr>
          <w:spacing w:val="-1"/>
          <w:lang w:val="x-none" w:eastAsia="x-none"/>
        </w:rPr>
      </w:pPr>
      <w:r w:rsidRPr="002468C8">
        <w:rPr>
          <w:lang w:val="x-none" w:eastAsia="x-none"/>
        </w:rPr>
        <w:t xml:space="preserve">производить подготовку к гос. поверке, сдачу на очередную гос. поверку приборов учета расхода тепловой энергии абонента (в </w:t>
      </w:r>
      <w:proofErr w:type="spellStart"/>
      <w:r w:rsidRPr="002468C8">
        <w:rPr>
          <w:lang w:val="x-none" w:eastAsia="x-none"/>
        </w:rPr>
        <w:t>т.ч</w:t>
      </w:r>
      <w:proofErr w:type="spellEnd"/>
      <w:r w:rsidRPr="002468C8">
        <w:rPr>
          <w:lang w:val="x-none" w:eastAsia="x-none"/>
        </w:rPr>
        <w:t>. со счетчиками воды), и установку приборов после гос. поверки с заменых прокладок;</w:t>
      </w:r>
    </w:p>
    <w:p w14:paraId="15F65C94" w14:textId="77777777" w:rsidR="00AE4575" w:rsidRPr="002468C8" w:rsidRDefault="00AE4575" w:rsidP="00D57CA4">
      <w:pPr>
        <w:numPr>
          <w:ilvl w:val="0"/>
          <w:numId w:val="41"/>
        </w:numPr>
        <w:tabs>
          <w:tab w:val="left" w:pos="0"/>
        </w:tabs>
        <w:ind w:left="0" w:firstLine="567"/>
        <w:contextualSpacing/>
        <w:jc w:val="both"/>
        <w:rPr>
          <w:spacing w:val="-1"/>
          <w:lang w:val="x-none" w:eastAsia="x-none"/>
        </w:rPr>
      </w:pPr>
      <w:r w:rsidRPr="002468C8">
        <w:rPr>
          <w:lang w:val="x-none" w:eastAsia="x-none"/>
        </w:rPr>
        <w:t>получение актов повторного допуска в эксплуатацию узлов учета расхода тепловой энергии</w:t>
      </w:r>
      <w:r w:rsidRPr="002468C8">
        <w:rPr>
          <w:lang w:eastAsia="x-none"/>
        </w:rPr>
        <w:t>;</w:t>
      </w:r>
    </w:p>
    <w:p w14:paraId="274A54E3" w14:textId="77777777" w:rsidR="00AE4575" w:rsidRPr="002468C8" w:rsidRDefault="00AE4575" w:rsidP="00D57CA4">
      <w:pPr>
        <w:numPr>
          <w:ilvl w:val="0"/>
          <w:numId w:val="41"/>
        </w:numPr>
        <w:tabs>
          <w:tab w:val="left" w:pos="0"/>
        </w:tabs>
        <w:ind w:left="0" w:firstLine="567"/>
        <w:contextualSpacing/>
        <w:jc w:val="both"/>
        <w:rPr>
          <w:spacing w:val="-1"/>
          <w:lang w:val="x-none" w:eastAsia="x-none"/>
        </w:rPr>
      </w:pPr>
      <w:r w:rsidRPr="002468C8">
        <w:rPr>
          <w:lang w:val="x-none" w:eastAsia="x-none"/>
        </w:rPr>
        <w:t xml:space="preserve">ежемесячно составлять отчетную ведомость за потребленное тепло и теплоноситель (распечатка с принтера) в 3 (трех) экземплярах и отдавать в теплоснабжающую организацию (согласно графика). За не сдачу, за не своевременную сдачу Протоколов учета тепловой энергии и теплоносителя, Исполнитель несет ответственность перед Теплоснабжающей организацией в </w:t>
      </w:r>
      <w:proofErr w:type="spellStart"/>
      <w:r w:rsidRPr="002468C8">
        <w:rPr>
          <w:lang w:val="x-none" w:eastAsia="x-none"/>
        </w:rPr>
        <w:t>т.ч</w:t>
      </w:r>
      <w:proofErr w:type="spellEnd"/>
      <w:r w:rsidRPr="002468C8">
        <w:rPr>
          <w:lang w:val="x-none" w:eastAsia="x-none"/>
        </w:rPr>
        <w:t>. и за штрафные санкции, предъявленные Заказчику по вине Исполнителя (Исполнитель обязан компенсировать все затраты, понесенные Заказчиком). Подписанные теплоснабжающей организацией отчетные ведомости предоставлять Заказчику в течении 2-х рабочих дней после подписания;</w:t>
      </w:r>
    </w:p>
    <w:p w14:paraId="69A74800" w14:textId="77777777" w:rsidR="00AE4575" w:rsidRPr="002468C8" w:rsidRDefault="00AE4575" w:rsidP="00D57CA4">
      <w:pPr>
        <w:numPr>
          <w:ilvl w:val="0"/>
          <w:numId w:val="41"/>
        </w:numPr>
        <w:tabs>
          <w:tab w:val="left" w:pos="0"/>
        </w:tabs>
        <w:ind w:left="0" w:firstLine="567"/>
        <w:contextualSpacing/>
        <w:jc w:val="both"/>
        <w:rPr>
          <w:spacing w:val="-1"/>
          <w:lang w:val="x-none" w:eastAsia="x-none"/>
        </w:rPr>
      </w:pPr>
      <w:r w:rsidRPr="002468C8">
        <w:rPr>
          <w:lang w:val="x-none" w:eastAsia="x-none"/>
        </w:rPr>
        <w:t>содержать представленные Заказчиком помещения, оборудование, трубопроводы, арматуру и имущество в исправном состоянии, не допускать их порчу, повреждение, кражу, ежедневно производить уборку;</w:t>
      </w:r>
    </w:p>
    <w:p w14:paraId="51822967" w14:textId="77777777" w:rsidR="00AE4575" w:rsidRPr="002468C8" w:rsidRDefault="00AE4575" w:rsidP="00D57CA4">
      <w:pPr>
        <w:ind w:firstLine="567"/>
        <w:jc w:val="both"/>
        <w:rPr>
          <w:b/>
          <w:bCs/>
        </w:rPr>
      </w:pPr>
      <w:r w:rsidRPr="002468C8">
        <w:rPr>
          <w:b/>
          <w:bCs/>
        </w:rPr>
        <w:t>5.3. Взаимодействие Заказчика и Исполнителя</w:t>
      </w:r>
    </w:p>
    <w:p w14:paraId="097B227F" w14:textId="52B896ED" w:rsidR="00AE4575" w:rsidRPr="002468C8" w:rsidRDefault="00AE4575" w:rsidP="00D57CA4">
      <w:pPr>
        <w:tabs>
          <w:tab w:val="left" w:pos="284"/>
        </w:tabs>
        <w:autoSpaceDE w:val="0"/>
        <w:autoSpaceDN w:val="0"/>
        <w:adjustRightInd w:val="0"/>
        <w:ind w:firstLine="567"/>
        <w:jc w:val="both"/>
      </w:pPr>
      <w:r w:rsidRPr="002468C8">
        <w:t>5.3.1. В целях осуществления взаимодействия с Исполнителем Заказчик назначает лиц, которые полномочны от имени Заказчика осуществлять проверки и оценивать качество оказываемых Исполнителем Услуг по Договору и письменно извещает об этом Исполнителя.</w:t>
      </w:r>
    </w:p>
    <w:p w14:paraId="53E71FF4" w14:textId="0E82D0C7" w:rsidR="00AE4575" w:rsidRPr="002468C8" w:rsidRDefault="00AE4575" w:rsidP="00D57CA4">
      <w:pPr>
        <w:tabs>
          <w:tab w:val="left" w:pos="284"/>
        </w:tabs>
        <w:autoSpaceDE w:val="0"/>
        <w:autoSpaceDN w:val="0"/>
        <w:adjustRightInd w:val="0"/>
        <w:ind w:firstLine="567"/>
        <w:jc w:val="both"/>
      </w:pPr>
      <w:r w:rsidRPr="002468C8">
        <w:t>5.3.2. Заказчик вправе осуществлять контроль и проверку оказания Услуг Исполнителем в любое время путем периодического осмотра Объекта и оборудования.</w:t>
      </w:r>
    </w:p>
    <w:p w14:paraId="64C1A7DC" w14:textId="4B900B21" w:rsidR="00AE4575" w:rsidRPr="002468C8" w:rsidRDefault="00AE4575" w:rsidP="00D57CA4">
      <w:pPr>
        <w:tabs>
          <w:tab w:val="left" w:pos="284"/>
        </w:tabs>
        <w:autoSpaceDE w:val="0"/>
        <w:autoSpaceDN w:val="0"/>
        <w:adjustRightInd w:val="0"/>
        <w:ind w:firstLine="567"/>
        <w:jc w:val="both"/>
      </w:pPr>
      <w:r w:rsidRPr="002468C8">
        <w:t>5.3.3. В случае обнаружения каких-либо недостатков, нарушений, низкого качества   оказания Услуг, несоблюдения сроков оказания Услуг, ненадлежащего выполнения Исполнителем своих обязательств по Договору Заказчик направляет Исполнителю требование об устранении и/или исправлении обнаруженных недостатков с указанием сроков их устранения и/или исправления.</w:t>
      </w:r>
    </w:p>
    <w:p w14:paraId="7451830D" w14:textId="7007CA9A" w:rsidR="00AE4575" w:rsidRPr="002468C8" w:rsidRDefault="00AE4575" w:rsidP="00D57CA4">
      <w:pPr>
        <w:tabs>
          <w:tab w:val="left" w:pos="284"/>
        </w:tabs>
        <w:autoSpaceDE w:val="0"/>
        <w:autoSpaceDN w:val="0"/>
        <w:adjustRightInd w:val="0"/>
        <w:ind w:firstLine="567"/>
        <w:jc w:val="both"/>
      </w:pPr>
      <w:r w:rsidRPr="002468C8">
        <w:t xml:space="preserve">5.3.4. Исполнитель обеспечивает соответствие вновь установленного оборудования внутренним системам сетей теплоснабжения и водоснабжения, условиям эксплуатации и существующим нагрузкам Объекта. </w:t>
      </w:r>
    </w:p>
    <w:p w14:paraId="761D8BA5" w14:textId="75F45913" w:rsidR="00AE4575" w:rsidRPr="002468C8" w:rsidRDefault="00AE4575" w:rsidP="00D57CA4">
      <w:pPr>
        <w:tabs>
          <w:tab w:val="left" w:pos="284"/>
        </w:tabs>
        <w:autoSpaceDE w:val="0"/>
        <w:autoSpaceDN w:val="0"/>
        <w:adjustRightInd w:val="0"/>
        <w:ind w:firstLine="567"/>
        <w:jc w:val="both"/>
      </w:pPr>
      <w:r w:rsidRPr="002468C8">
        <w:t>5.3.5. Устранение недостатков, выявленных в ходе ПТО производится Исполнителем в сроки, указанные в Приложение №5 Технического задания.</w:t>
      </w:r>
    </w:p>
    <w:p w14:paraId="668337F1" w14:textId="3A0A13BB" w:rsidR="00AE4575" w:rsidRPr="002468C8" w:rsidRDefault="00AE4575" w:rsidP="00D57CA4">
      <w:pPr>
        <w:tabs>
          <w:tab w:val="left" w:pos="284"/>
        </w:tabs>
        <w:autoSpaceDE w:val="0"/>
        <w:autoSpaceDN w:val="0"/>
        <w:adjustRightInd w:val="0"/>
        <w:ind w:firstLine="567"/>
        <w:jc w:val="both"/>
      </w:pPr>
      <w:r w:rsidRPr="002468C8">
        <w:t>5.3.6. Во всех случаях, когда выполнение Исполнителем каких-либо из своих обязательств обусловлено получением предварительного согласия или одобрения Заказчика, такое письменное согласие или отказ в его предоставлении должны быть даны Заказчиком не менее чем за одни сутки до начала исполнения обязательств Исполнителем.</w:t>
      </w:r>
    </w:p>
    <w:p w14:paraId="53061442" w14:textId="77777777" w:rsidR="00AE4575" w:rsidRPr="002468C8" w:rsidRDefault="00AE4575" w:rsidP="00D57CA4">
      <w:pPr>
        <w:tabs>
          <w:tab w:val="left" w:pos="284"/>
        </w:tabs>
        <w:autoSpaceDE w:val="0"/>
        <w:autoSpaceDN w:val="0"/>
        <w:adjustRightInd w:val="0"/>
        <w:ind w:firstLine="567"/>
        <w:jc w:val="both"/>
      </w:pPr>
      <w:r w:rsidRPr="002468C8">
        <w:t>5.3.7. В случаях, если Исполнитель своими силами не может устранить нештатную (аварийную) ситуацию, он обязан немедленно информировать аварийные и прочие специализированные городские или федеральные службы, в функции или обязанности которых входит соответствующее реагирование на возникшую аварийную ситуацию.</w:t>
      </w:r>
    </w:p>
    <w:p w14:paraId="2B43FD8C" w14:textId="77777777" w:rsidR="00AE4575" w:rsidRPr="002468C8" w:rsidRDefault="00AE4575" w:rsidP="00D57CA4">
      <w:pPr>
        <w:tabs>
          <w:tab w:val="left" w:pos="284"/>
        </w:tabs>
        <w:autoSpaceDE w:val="0"/>
        <w:autoSpaceDN w:val="0"/>
        <w:adjustRightInd w:val="0"/>
        <w:ind w:firstLine="567"/>
        <w:jc w:val="both"/>
      </w:pPr>
      <w:r w:rsidRPr="002468C8">
        <w:t>5.3.8. Исполнитель обязуется письменно согласовывать с Заказчиком работы, связанные с необходимостью отключения каких-либо инженерных систем не менее чем за 72 (семьдесят два) часа до начала выполнения этих работ, за исключением нештатных (аварийных) ситуаций. Отключение любых инженерных систем и оборудования Заказчика не должно препятствовать нормальной (обычной) работе Объекта (за исключением нештатных (аварийных) ситуаций).</w:t>
      </w:r>
    </w:p>
    <w:p w14:paraId="6A62A7F8" w14:textId="58B5599D" w:rsidR="00AE4575" w:rsidRPr="002468C8" w:rsidRDefault="00AE4575" w:rsidP="00D57CA4">
      <w:pPr>
        <w:tabs>
          <w:tab w:val="left" w:pos="284"/>
        </w:tabs>
        <w:autoSpaceDE w:val="0"/>
        <w:autoSpaceDN w:val="0"/>
        <w:adjustRightInd w:val="0"/>
        <w:ind w:firstLine="567"/>
        <w:jc w:val="both"/>
      </w:pPr>
      <w:r w:rsidRPr="002468C8">
        <w:t>5.3.9. Исполнитель в течение 2 (двух) рабочих дней с даты заключения Договора обязан направить на авторизированный адрес электронной почты Заказчика официальное письмо о допуске на Объект привлекаемых сотрудников с указанием их паспортных данных и список автотранспорта. Допуск на Объект осуществляется только согласованного персонала Исполнителя.</w:t>
      </w:r>
    </w:p>
    <w:p w14:paraId="65D2B334" w14:textId="77777777" w:rsidR="00AE4575" w:rsidRPr="002468C8" w:rsidRDefault="00AE4575" w:rsidP="00AE4575">
      <w:pPr>
        <w:rPr>
          <w:b/>
          <w:bCs/>
        </w:rPr>
      </w:pPr>
    </w:p>
    <w:p w14:paraId="5F31B11F" w14:textId="77777777" w:rsidR="00AE4575" w:rsidRPr="002468C8" w:rsidRDefault="00AE4575" w:rsidP="00AE4575">
      <w:pPr>
        <w:jc w:val="center"/>
        <w:rPr>
          <w:b/>
          <w:bCs/>
        </w:rPr>
      </w:pPr>
      <w:r w:rsidRPr="002468C8">
        <w:rPr>
          <w:b/>
          <w:bCs/>
        </w:rPr>
        <w:t>6. ТРЕБОВАНИЯ К ПОРЯДКУ ОКАЗАНИЯ УСЛУГ</w:t>
      </w:r>
    </w:p>
    <w:p w14:paraId="1064ED4C" w14:textId="77777777" w:rsidR="00AE4575" w:rsidRPr="002468C8" w:rsidRDefault="00AE4575" w:rsidP="00AE4575">
      <w:pPr>
        <w:autoSpaceDE w:val="0"/>
        <w:autoSpaceDN w:val="0"/>
        <w:adjustRightInd w:val="0"/>
        <w:rPr>
          <w:rFonts w:eastAsia="Calibri"/>
          <w:b/>
          <w:bCs/>
        </w:rPr>
      </w:pPr>
    </w:p>
    <w:p w14:paraId="0AF039D4" w14:textId="77777777" w:rsidR="00AE4575" w:rsidRPr="002468C8" w:rsidRDefault="00AE4575" w:rsidP="00A35D38">
      <w:pPr>
        <w:autoSpaceDE w:val="0"/>
        <w:autoSpaceDN w:val="0"/>
        <w:adjustRightInd w:val="0"/>
        <w:ind w:firstLine="567"/>
        <w:rPr>
          <w:rFonts w:eastAsia="Calibri"/>
          <w:b/>
          <w:bCs/>
        </w:rPr>
      </w:pPr>
      <w:r w:rsidRPr="002468C8">
        <w:rPr>
          <w:rFonts w:eastAsia="Calibri"/>
          <w:b/>
          <w:bCs/>
        </w:rPr>
        <w:t>6.1. Требования к качеству оказываемых Услуг</w:t>
      </w:r>
    </w:p>
    <w:p w14:paraId="3CE73CDA" w14:textId="77777777" w:rsidR="00AE4575" w:rsidRPr="002468C8" w:rsidRDefault="00AE4575" w:rsidP="00A35D38">
      <w:pPr>
        <w:ind w:firstLine="567"/>
        <w:jc w:val="both"/>
      </w:pPr>
      <w:r w:rsidRPr="002468C8">
        <w:t>Услуги должны оказываться в соответствии с требованиями:</w:t>
      </w:r>
    </w:p>
    <w:p w14:paraId="0E1651F0" w14:textId="6EF8E603" w:rsidR="00AE4575" w:rsidRPr="002468C8" w:rsidRDefault="00AE4575" w:rsidP="00A35D38">
      <w:pPr>
        <w:widowControl w:val="0"/>
        <w:numPr>
          <w:ilvl w:val="0"/>
          <w:numId w:val="30"/>
        </w:numPr>
        <w:autoSpaceDE w:val="0"/>
        <w:autoSpaceDN w:val="0"/>
        <w:adjustRightInd w:val="0"/>
        <w:ind w:left="0" w:firstLine="567"/>
        <w:jc w:val="both"/>
      </w:pPr>
      <w:r w:rsidRPr="002468C8">
        <w:t>Приказ</w:t>
      </w:r>
      <w:r w:rsidR="00601F21">
        <w:t>а</w:t>
      </w:r>
      <w:r w:rsidRPr="002468C8">
        <w:t xml:space="preserve"> Минэнерго России от 08 июля 2002 г. №204</w:t>
      </w:r>
      <w:r w:rsidR="00601F21">
        <w:t xml:space="preserve"> «Об утверждении глав Правил устройства электроустановок»</w:t>
      </w:r>
      <w:r w:rsidRPr="002468C8">
        <w:t>;</w:t>
      </w:r>
    </w:p>
    <w:p w14:paraId="09521665" w14:textId="28A9EA8B" w:rsidR="00AE4575" w:rsidRPr="002468C8" w:rsidRDefault="00B9341D" w:rsidP="00574D76">
      <w:pPr>
        <w:widowControl w:val="0"/>
        <w:numPr>
          <w:ilvl w:val="0"/>
          <w:numId w:val="30"/>
        </w:numPr>
        <w:tabs>
          <w:tab w:val="left" w:pos="709"/>
        </w:tabs>
        <w:autoSpaceDE w:val="0"/>
        <w:autoSpaceDN w:val="0"/>
        <w:adjustRightInd w:val="0"/>
        <w:ind w:left="0" w:firstLine="567"/>
        <w:jc w:val="both"/>
      </w:pPr>
      <w:r w:rsidRPr="00B9341D">
        <w:t>Приказ</w:t>
      </w:r>
      <w:r w:rsidR="00601F21">
        <w:t>а</w:t>
      </w:r>
      <w:r w:rsidRPr="00B9341D">
        <w:t xml:space="preserve"> Минэне</w:t>
      </w:r>
      <w:r>
        <w:t>рго России от 12.08.2022 N 811 «</w:t>
      </w:r>
      <w:r w:rsidRPr="00B9341D">
        <w:t>Об утверждении Правил технической эксплуатации электроустановок пот</w:t>
      </w:r>
      <w:r>
        <w:t>ребителей электрической энергии»</w:t>
      </w:r>
      <w:r w:rsidR="00AE4575" w:rsidRPr="002468C8">
        <w:t>;</w:t>
      </w:r>
    </w:p>
    <w:p w14:paraId="2D31C8A1" w14:textId="4EC0ABC9" w:rsidR="00AE4575" w:rsidRPr="002468C8" w:rsidRDefault="00601F21" w:rsidP="00574D76">
      <w:pPr>
        <w:widowControl w:val="0"/>
        <w:numPr>
          <w:ilvl w:val="0"/>
          <w:numId w:val="30"/>
        </w:numPr>
        <w:tabs>
          <w:tab w:val="left" w:pos="851"/>
        </w:tabs>
        <w:autoSpaceDE w:val="0"/>
        <w:autoSpaceDN w:val="0"/>
        <w:adjustRightInd w:val="0"/>
        <w:ind w:left="0" w:firstLine="567"/>
        <w:jc w:val="both"/>
      </w:pPr>
      <w:r>
        <w:t>П</w:t>
      </w:r>
      <w:r w:rsidR="00AE4575" w:rsidRPr="002468C8">
        <w:t>риказ</w:t>
      </w:r>
      <w:r>
        <w:t>а</w:t>
      </w:r>
      <w:r w:rsidR="00AE4575" w:rsidRPr="002468C8">
        <w:t xml:space="preserve"> Министерства труда и социальной защиты РФ от 15 декабря 2020 года №903</w:t>
      </w:r>
      <w:r w:rsidR="00B9341D">
        <w:t>н</w:t>
      </w:r>
      <w:r w:rsidR="00574D76">
        <w:t xml:space="preserve"> «</w:t>
      </w:r>
      <w:r w:rsidR="00574D76" w:rsidRPr="00574D76">
        <w:t>Об утверждении Правил по охране труда пр</w:t>
      </w:r>
      <w:r w:rsidR="00574D76">
        <w:t>и эксплуатации электроустановок»</w:t>
      </w:r>
      <w:r w:rsidR="00B9341D">
        <w:t>;</w:t>
      </w:r>
    </w:p>
    <w:p w14:paraId="69EA9B35" w14:textId="05698A37" w:rsidR="00AE4575" w:rsidRPr="002468C8" w:rsidRDefault="00B9341D" w:rsidP="00574D76">
      <w:pPr>
        <w:widowControl w:val="0"/>
        <w:numPr>
          <w:ilvl w:val="0"/>
          <w:numId w:val="30"/>
        </w:numPr>
        <w:tabs>
          <w:tab w:val="left" w:pos="709"/>
        </w:tabs>
        <w:autoSpaceDE w:val="0"/>
        <w:autoSpaceDN w:val="0"/>
        <w:adjustRightInd w:val="0"/>
        <w:ind w:left="0" w:firstLine="567"/>
        <w:jc w:val="both"/>
      </w:pPr>
      <w:r w:rsidRPr="00B9341D">
        <w:t>Приказ</w:t>
      </w:r>
      <w:r w:rsidR="00601F21">
        <w:t>а</w:t>
      </w:r>
      <w:r w:rsidRPr="00B9341D">
        <w:t xml:space="preserve"> Минэне</w:t>
      </w:r>
      <w:r>
        <w:t>рго России от 14.05.2025 N 511 «</w:t>
      </w:r>
      <w:r w:rsidRPr="00B9341D">
        <w:t>Об утверждении Правил технической эксплуатации объектов теплоснабжени</w:t>
      </w:r>
      <w:r>
        <w:t xml:space="preserve">я и </w:t>
      </w:r>
      <w:proofErr w:type="spellStart"/>
      <w:r>
        <w:t>теплопотребляющих</w:t>
      </w:r>
      <w:proofErr w:type="spellEnd"/>
      <w:r>
        <w:t xml:space="preserve"> установок»</w:t>
      </w:r>
      <w:r w:rsidR="00AE4575" w:rsidRPr="002468C8">
        <w:t>;</w:t>
      </w:r>
    </w:p>
    <w:p w14:paraId="68512E79" w14:textId="5B03D8A0" w:rsidR="00AE4575" w:rsidRPr="002468C8" w:rsidRDefault="00AE4575" w:rsidP="00574D76">
      <w:pPr>
        <w:widowControl w:val="0"/>
        <w:numPr>
          <w:ilvl w:val="0"/>
          <w:numId w:val="30"/>
        </w:numPr>
        <w:tabs>
          <w:tab w:val="left" w:pos="709"/>
        </w:tabs>
        <w:autoSpaceDE w:val="0"/>
        <w:autoSpaceDN w:val="0"/>
        <w:adjustRightInd w:val="0"/>
        <w:ind w:left="0" w:firstLine="567"/>
        <w:jc w:val="both"/>
      </w:pPr>
      <w:r w:rsidRPr="002468C8">
        <w:t>Правила противопожарного режима в РФ, утвержденные Постановлением Правительства от 16.09.2020 №1479</w:t>
      </w:r>
      <w:r w:rsidR="006E35EF">
        <w:t>;</w:t>
      </w:r>
      <w:r w:rsidRPr="002468C8">
        <w:t xml:space="preserve"> </w:t>
      </w:r>
    </w:p>
    <w:p w14:paraId="0D70B938" w14:textId="55C76B5C" w:rsidR="00AE4575" w:rsidRPr="002468C8" w:rsidRDefault="00AE4575" w:rsidP="00574D76">
      <w:pPr>
        <w:widowControl w:val="0"/>
        <w:numPr>
          <w:ilvl w:val="0"/>
          <w:numId w:val="30"/>
        </w:numPr>
        <w:tabs>
          <w:tab w:val="left" w:pos="709"/>
        </w:tabs>
        <w:autoSpaceDE w:val="0"/>
        <w:autoSpaceDN w:val="0"/>
        <w:adjustRightInd w:val="0"/>
        <w:ind w:left="0" w:firstLine="567"/>
        <w:jc w:val="both"/>
      </w:pPr>
      <w:r w:rsidRPr="002468C8">
        <w:t xml:space="preserve">СП 255.1325800.2016 </w:t>
      </w:r>
      <w:r w:rsidR="00574D76">
        <w:t>«</w:t>
      </w:r>
      <w:r w:rsidRPr="002468C8">
        <w:t>Свод правил. Здания и сооружения. Правила эксплуатации. Основные положения</w:t>
      </w:r>
      <w:r w:rsidR="00574D76">
        <w:t>»</w:t>
      </w:r>
      <w:r w:rsidRPr="002468C8">
        <w:t>;</w:t>
      </w:r>
    </w:p>
    <w:p w14:paraId="387E43FB" w14:textId="58ABEC97" w:rsidR="00AE4575" w:rsidRPr="002468C8" w:rsidRDefault="00AE4575" w:rsidP="00574D76">
      <w:pPr>
        <w:widowControl w:val="0"/>
        <w:numPr>
          <w:ilvl w:val="0"/>
          <w:numId w:val="30"/>
        </w:numPr>
        <w:tabs>
          <w:tab w:val="left" w:pos="709"/>
        </w:tabs>
        <w:autoSpaceDE w:val="0"/>
        <w:autoSpaceDN w:val="0"/>
        <w:adjustRightInd w:val="0"/>
        <w:ind w:left="0" w:firstLine="567"/>
        <w:jc w:val="both"/>
      </w:pPr>
      <w:r w:rsidRPr="002468C8">
        <w:t>Федерально</w:t>
      </w:r>
      <w:r w:rsidR="007E269D">
        <w:t>го</w:t>
      </w:r>
      <w:r w:rsidRPr="002468C8">
        <w:t xml:space="preserve"> закон</w:t>
      </w:r>
      <w:r w:rsidR="007E269D">
        <w:t>а</w:t>
      </w:r>
      <w:r w:rsidRPr="002468C8">
        <w:t xml:space="preserve"> от 22 июля 2008 г. №123-ФЗ «Технический регламент о требованиях пожарной безопасности»;</w:t>
      </w:r>
    </w:p>
    <w:p w14:paraId="5F02B538" w14:textId="77777777" w:rsidR="00AE4575" w:rsidRPr="002468C8" w:rsidRDefault="00AE4575" w:rsidP="00574D76">
      <w:pPr>
        <w:widowControl w:val="0"/>
        <w:numPr>
          <w:ilvl w:val="0"/>
          <w:numId w:val="30"/>
        </w:numPr>
        <w:tabs>
          <w:tab w:val="left" w:pos="709"/>
        </w:tabs>
        <w:autoSpaceDE w:val="0"/>
        <w:autoSpaceDN w:val="0"/>
        <w:adjustRightInd w:val="0"/>
        <w:ind w:left="0" w:firstLine="567"/>
        <w:jc w:val="both"/>
      </w:pPr>
      <w:r w:rsidRPr="002468C8">
        <w:t>СП 30.13330.2020 «Внутренний водопровод и канализация зданий СНИП 2.04.01-85*»;</w:t>
      </w:r>
    </w:p>
    <w:p w14:paraId="05EF18AA" w14:textId="319B6672" w:rsidR="00AE4575" w:rsidRPr="002468C8" w:rsidRDefault="00B9341D" w:rsidP="00574D76">
      <w:pPr>
        <w:widowControl w:val="0"/>
        <w:numPr>
          <w:ilvl w:val="0"/>
          <w:numId w:val="30"/>
        </w:numPr>
        <w:tabs>
          <w:tab w:val="left" w:pos="709"/>
        </w:tabs>
        <w:autoSpaceDE w:val="0"/>
        <w:autoSpaceDN w:val="0"/>
        <w:adjustRightInd w:val="0"/>
        <w:ind w:left="0" w:firstLine="567"/>
        <w:jc w:val="both"/>
      </w:pPr>
      <w:r w:rsidRPr="00B9341D">
        <w:t xml:space="preserve">ГОСТ 31937-2024. </w:t>
      </w:r>
      <w:r w:rsidR="00B60B97">
        <w:t>«</w:t>
      </w:r>
      <w:r w:rsidRPr="00B9341D">
        <w:t>Межгосударственный стандарт. Здания и сооружения. Правила обследования и мон</w:t>
      </w:r>
      <w:r>
        <w:t>иторинга технического состояния</w:t>
      </w:r>
      <w:r w:rsidR="00B60B97">
        <w:t>»</w:t>
      </w:r>
      <w:r w:rsidR="00AE4575" w:rsidRPr="002468C8">
        <w:t xml:space="preserve">. </w:t>
      </w:r>
    </w:p>
    <w:p w14:paraId="4091D3C7" w14:textId="77777777" w:rsidR="00AE4575" w:rsidRPr="002468C8" w:rsidRDefault="00AE4575" w:rsidP="00A35D38">
      <w:pPr>
        <w:widowControl w:val="0"/>
        <w:tabs>
          <w:tab w:val="left" w:pos="6297"/>
        </w:tabs>
        <w:autoSpaceDE w:val="0"/>
        <w:autoSpaceDN w:val="0"/>
        <w:adjustRightInd w:val="0"/>
        <w:ind w:firstLine="567"/>
        <w:jc w:val="both"/>
      </w:pPr>
      <w:r w:rsidRPr="002468C8">
        <w:rPr>
          <w:b/>
        </w:rPr>
        <w:t>6.2. Условия оказания Услуг</w:t>
      </w:r>
    </w:p>
    <w:p w14:paraId="35763E9A" w14:textId="74D245FA" w:rsidR="00AE4575" w:rsidRPr="002468C8" w:rsidRDefault="00AE4575" w:rsidP="00A35D38">
      <w:pPr>
        <w:widowControl w:val="0"/>
        <w:autoSpaceDE w:val="0"/>
        <w:autoSpaceDN w:val="0"/>
        <w:adjustRightInd w:val="0"/>
        <w:ind w:firstLine="567"/>
        <w:jc w:val="both"/>
      </w:pPr>
      <w:r w:rsidRPr="002468C8">
        <w:t xml:space="preserve">Оказание Услуг </w:t>
      </w:r>
      <w:r w:rsidR="00923FE0">
        <w:t>по эксплуатации и техническому обслуживанию центрального теплового пункта автотранспортного подразделения УФПС Московской области</w:t>
      </w:r>
      <w:r w:rsidRPr="002468C8">
        <w:t xml:space="preserve"> должно осуществляться круглосуточно, включая выходные и праздничные дни.</w:t>
      </w:r>
    </w:p>
    <w:p w14:paraId="144C7476" w14:textId="77777777" w:rsidR="00AE4575" w:rsidRPr="002468C8" w:rsidRDefault="00AE4575" w:rsidP="00A35D38">
      <w:pPr>
        <w:widowControl w:val="0"/>
        <w:autoSpaceDE w:val="0"/>
        <w:autoSpaceDN w:val="0"/>
        <w:adjustRightInd w:val="0"/>
        <w:ind w:firstLine="567"/>
        <w:rPr>
          <w:b/>
        </w:rPr>
      </w:pPr>
      <w:r w:rsidRPr="002468C8">
        <w:rPr>
          <w:b/>
        </w:rPr>
        <w:t>6.3. Требования к безопасности</w:t>
      </w:r>
    </w:p>
    <w:p w14:paraId="541C9687" w14:textId="77777777" w:rsidR="00AE4575" w:rsidRPr="002468C8" w:rsidRDefault="00AE4575" w:rsidP="00A35D38">
      <w:pPr>
        <w:widowControl w:val="0"/>
        <w:tabs>
          <w:tab w:val="left" w:pos="1134"/>
        </w:tabs>
        <w:autoSpaceDE w:val="0"/>
        <w:autoSpaceDN w:val="0"/>
        <w:adjustRightInd w:val="0"/>
        <w:ind w:firstLine="567"/>
        <w:jc w:val="both"/>
      </w:pPr>
      <w:r w:rsidRPr="002468C8">
        <w:t xml:space="preserve">6.3.1. Вся полнота ответственности при оказании Услуг на Объекте за соблюдением норм и правил по технике безопасности и пожарной безопасности возлагается на Исполнителя. </w:t>
      </w:r>
    </w:p>
    <w:p w14:paraId="67C793B4" w14:textId="795D12AC" w:rsidR="00AE4575" w:rsidRPr="002468C8" w:rsidRDefault="00AE4575" w:rsidP="00A35D38">
      <w:pPr>
        <w:widowControl w:val="0"/>
        <w:tabs>
          <w:tab w:val="left" w:pos="1134"/>
        </w:tabs>
        <w:autoSpaceDE w:val="0"/>
        <w:autoSpaceDN w:val="0"/>
        <w:adjustRightInd w:val="0"/>
        <w:ind w:firstLine="567"/>
        <w:jc w:val="both"/>
      </w:pPr>
      <w:r w:rsidRPr="002468C8">
        <w:t>6.3.2. Услуги должны оказываться Исполнителем при соблюдении</w:t>
      </w:r>
      <w:r w:rsidR="00DD106C">
        <w:t xml:space="preserve"> Постановления</w:t>
      </w:r>
      <w:r w:rsidR="00DD106C" w:rsidRPr="00DD106C">
        <w:t xml:space="preserve"> Правительства РФ</w:t>
      </w:r>
      <w:r w:rsidR="00DD106C">
        <w:t xml:space="preserve"> от 26.02.2022 N 255 «</w:t>
      </w:r>
      <w:r w:rsidR="00DD106C" w:rsidRPr="00DD106C">
        <w:t>О разработке, утверждении и изменении нормативных правовых актов федеральных органов исполнительной власти, содержащих государственные норм</w:t>
      </w:r>
      <w:r w:rsidR="00DD106C">
        <w:t>ативные требования охраны труда»</w:t>
      </w:r>
      <w:r w:rsidRPr="002468C8">
        <w:t>:</w:t>
      </w:r>
    </w:p>
    <w:p w14:paraId="54FDC833" w14:textId="77777777" w:rsidR="00AE4575" w:rsidRPr="002468C8" w:rsidRDefault="00AE4575" w:rsidP="00A35D38">
      <w:pPr>
        <w:widowControl w:val="0"/>
        <w:tabs>
          <w:tab w:val="left" w:pos="1134"/>
        </w:tabs>
        <w:autoSpaceDE w:val="0"/>
        <w:autoSpaceDN w:val="0"/>
        <w:adjustRightInd w:val="0"/>
        <w:ind w:firstLine="567"/>
        <w:jc w:val="both"/>
      </w:pPr>
      <w:r w:rsidRPr="002468C8">
        <w:t xml:space="preserve">6.3.3. Ответственность за пожарную безопасность на Объекте, своевременное выполнение противопожарных мероприятий, несет персонально руководитель организации, оказывающий Услуги по эксплуатации и ЦТП или лицо его замещающее. </w:t>
      </w:r>
    </w:p>
    <w:p w14:paraId="26F64217" w14:textId="77777777" w:rsidR="00AE4575" w:rsidRPr="00DD1716" w:rsidRDefault="00AE4575" w:rsidP="00A35D38">
      <w:pPr>
        <w:widowControl w:val="0"/>
        <w:tabs>
          <w:tab w:val="left" w:pos="1134"/>
        </w:tabs>
        <w:autoSpaceDE w:val="0"/>
        <w:autoSpaceDN w:val="0"/>
        <w:adjustRightInd w:val="0"/>
        <w:ind w:firstLine="567"/>
        <w:jc w:val="both"/>
      </w:pPr>
      <w:r w:rsidRPr="002468C8">
        <w:t xml:space="preserve">6.3.4. Перед началом оказания Услуг Исполнитель для своих работников обязан провести инструктаж о методах оказания Услуг, их последовательности, применении </w:t>
      </w:r>
      <w:r w:rsidRPr="00DD1716">
        <w:t>необходимых средств индивидуальной защиты.</w:t>
      </w:r>
    </w:p>
    <w:p w14:paraId="505245F8" w14:textId="208F0D4B" w:rsidR="00AE4575" w:rsidRPr="00DD1716" w:rsidRDefault="00AE4575" w:rsidP="00A35D38">
      <w:pPr>
        <w:widowControl w:val="0"/>
        <w:tabs>
          <w:tab w:val="left" w:pos="1134"/>
        </w:tabs>
        <w:autoSpaceDE w:val="0"/>
        <w:autoSpaceDN w:val="0"/>
        <w:adjustRightInd w:val="0"/>
        <w:ind w:firstLine="567"/>
        <w:jc w:val="both"/>
      </w:pPr>
      <w:r w:rsidRPr="00DD1716">
        <w:t>6.3.5. Безопасность оказываемых Услуг должна обеспечиваться в соответствии</w:t>
      </w:r>
      <w:r w:rsidR="0084459A">
        <w:t xml:space="preserve"> с</w:t>
      </w:r>
      <w:r w:rsidRPr="00DD1716">
        <w:t>:</w:t>
      </w:r>
    </w:p>
    <w:p w14:paraId="287B6F39" w14:textId="5252C680" w:rsidR="00DD1716" w:rsidRPr="00DD1716" w:rsidRDefault="00615DA1" w:rsidP="00A35D38">
      <w:pPr>
        <w:widowControl w:val="0"/>
        <w:numPr>
          <w:ilvl w:val="0"/>
          <w:numId w:val="30"/>
        </w:numPr>
        <w:tabs>
          <w:tab w:val="left" w:pos="1134"/>
        </w:tabs>
        <w:autoSpaceDE w:val="0"/>
        <w:autoSpaceDN w:val="0"/>
        <w:adjustRightInd w:val="0"/>
        <w:ind w:left="0" w:firstLine="567"/>
        <w:jc w:val="both"/>
      </w:pPr>
      <w:r w:rsidRPr="00E43FF1">
        <w:t>Приказ</w:t>
      </w:r>
      <w:r w:rsidR="00023DB6">
        <w:t>ом</w:t>
      </w:r>
      <w:r w:rsidRPr="00E43FF1">
        <w:t xml:space="preserve"> Минэнерго России от 12.08.2022 № 811 «Об утверждении Правил технической эксплуатации электроустановок потребителей электрической энергии»</w:t>
      </w:r>
      <w:r w:rsidR="00DD1716" w:rsidRPr="00DD1716">
        <w:t xml:space="preserve">; </w:t>
      </w:r>
    </w:p>
    <w:p w14:paraId="32BB5676" w14:textId="701AAD0E" w:rsidR="00AE4575" w:rsidRPr="002468C8" w:rsidRDefault="00AE4575" w:rsidP="00A35D38">
      <w:pPr>
        <w:numPr>
          <w:ilvl w:val="0"/>
          <w:numId w:val="30"/>
        </w:numPr>
        <w:ind w:left="0" w:firstLine="567"/>
        <w:contextualSpacing/>
      </w:pPr>
      <w:r w:rsidRPr="00DD1716">
        <w:t>Приказ</w:t>
      </w:r>
      <w:r w:rsidR="00023DB6">
        <w:t>ом</w:t>
      </w:r>
      <w:r w:rsidRPr="00DD1716">
        <w:t xml:space="preserve"> Минтруда России</w:t>
      </w:r>
      <w:r w:rsidRPr="002468C8">
        <w:t xml:space="preserve"> от 16 ноября 2020 года №782н</w:t>
      </w:r>
      <w:r w:rsidR="00023DB6">
        <w:t xml:space="preserve"> </w:t>
      </w:r>
      <w:r w:rsidR="00B60B97">
        <w:t>«</w:t>
      </w:r>
      <w:r w:rsidR="00023DB6" w:rsidRPr="0084459A">
        <w:t>Об утверждении Правил по ох</w:t>
      </w:r>
      <w:r w:rsidR="00B60B97">
        <w:t>ране труда при работе на высоте»</w:t>
      </w:r>
      <w:r w:rsidRPr="002468C8">
        <w:t xml:space="preserve">;  </w:t>
      </w:r>
    </w:p>
    <w:p w14:paraId="57F0BA1E" w14:textId="1A01AC51" w:rsidR="00AE4575" w:rsidRPr="002468C8" w:rsidRDefault="00AE4575" w:rsidP="00A35D38">
      <w:pPr>
        <w:widowControl w:val="0"/>
        <w:numPr>
          <w:ilvl w:val="0"/>
          <w:numId w:val="30"/>
        </w:numPr>
        <w:tabs>
          <w:tab w:val="left" w:pos="1134"/>
        </w:tabs>
        <w:autoSpaceDE w:val="0"/>
        <w:autoSpaceDN w:val="0"/>
        <w:adjustRightInd w:val="0"/>
        <w:ind w:left="0" w:firstLine="567"/>
        <w:jc w:val="both"/>
      </w:pPr>
      <w:r w:rsidRPr="002468C8">
        <w:t>СП 255.1325800.2016 Свод правил. Здания и сооружения. Правила эксплуатации. Основные положения;</w:t>
      </w:r>
    </w:p>
    <w:p w14:paraId="4920F527" w14:textId="474C7510" w:rsidR="00AE4575" w:rsidRPr="002468C8" w:rsidRDefault="00AE4575" w:rsidP="00A35D38">
      <w:pPr>
        <w:widowControl w:val="0"/>
        <w:numPr>
          <w:ilvl w:val="0"/>
          <w:numId w:val="30"/>
        </w:numPr>
        <w:tabs>
          <w:tab w:val="left" w:pos="1134"/>
        </w:tabs>
        <w:autoSpaceDE w:val="0"/>
        <w:autoSpaceDN w:val="0"/>
        <w:adjustRightInd w:val="0"/>
        <w:ind w:left="0" w:firstLine="567"/>
        <w:jc w:val="both"/>
      </w:pPr>
      <w:r w:rsidRPr="002468C8">
        <w:t>Федеральн</w:t>
      </w:r>
      <w:r w:rsidR="00023DB6">
        <w:t>ым</w:t>
      </w:r>
      <w:r w:rsidRPr="002468C8">
        <w:t xml:space="preserve"> закон</w:t>
      </w:r>
      <w:r w:rsidR="00023DB6">
        <w:t>ом</w:t>
      </w:r>
      <w:r w:rsidRPr="002468C8">
        <w:t xml:space="preserve"> от 22 июля 2008 г. №123-ФЗ «Технический регламент о требованиях пожарной безопасности» </w:t>
      </w:r>
    </w:p>
    <w:p w14:paraId="1069B45C" w14:textId="62E3F726" w:rsidR="00AE4575" w:rsidRPr="002468C8" w:rsidRDefault="00801CDE" w:rsidP="00A35D38">
      <w:pPr>
        <w:shd w:val="clear" w:color="auto" w:fill="FFFFFF"/>
        <w:ind w:firstLine="567"/>
        <w:contextualSpacing/>
        <w:jc w:val="both"/>
        <w:rPr>
          <w:bCs/>
        </w:rPr>
      </w:pPr>
      <w:r>
        <w:rPr>
          <w:bCs/>
        </w:rPr>
        <w:t xml:space="preserve">   </w:t>
      </w:r>
      <w:r w:rsidR="00AE4575" w:rsidRPr="002468C8">
        <w:rPr>
          <w:bCs/>
        </w:rPr>
        <w:t xml:space="preserve">  6.3.6.  В случаях, если Исполнитель своими сила</w:t>
      </w:r>
      <w:r>
        <w:rPr>
          <w:bCs/>
        </w:rPr>
        <w:t xml:space="preserve">ми не может устранить нештатную </w:t>
      </w:r>
      <w:r w:rsidR="00AE4575" w:rsidRPr="002468C8">
        <w:rPr>
          <w:bCs/>
        </w:rPr>
        <w:t>(аварийную) ситуацию, он обязан немедленно информировать аварийные и прочие специализированные городские или федеральные службы, в функции или обязанности которых входит соответствующее реагирование на возникшую аварийную ситуацию.</w:t>
      </w:r>
    </w:p>
    <w:p w14:paraId="4238E312" w14:textId="77777777" w:rsidR="00AE4575" w:rsidRPr="002468C8" w:rsidRDefault="00AE4575" w:rsidP="00B13DC5">
      <w:pPr>
        <w:shd w:val="clear" w:color="auto" w:fill="FFFFFF"/>
        <w:ind w:firstLine="567"/>
        <w:contextualSpacing/>
        <w:jc w:val="both"/>
        <w:rPr>
          <w:bCs/>
        </w:rPr>
      </w:pPr>
      <w:r w:rsidRPr="002468C8">
        <w:rPr>
          <w:bCs/>
        </w:rPr>
        <w:t>Допуск персонала Исполнителя на Объект осуществлять в строгом соответствии с требованиями службы безопасности Заказчика.</w:t>
      </w:r>
    </w:p>
    <w:p w14:paraId="6716A638" w14:textId="02BE86AB" w:rsidR="00AE4575" w:rsidRPr="002468C8" w:rsidRDefault="00495CF9" w:rsidP="00A35D38">
      <w:pPr>
        <w:widowControl w:val="0"/>
        <w:autoSpaceDE w:val="0"/>
        <w:autoSpaceDN w:val="0"/>
        <w:adjustRightInd w:val="0"/>
        <w:ind w:firstLine="567"/>
        <w:rPr>
          <w:b/>
        </w:rPr>
      </w:pPr>
      <w:r>
        <w:rPr>
          <w:b/>
        </w:rPr>
        <w:t>6.4</w:t>
      </w:r>
      <w:r w:rsidR="00AE4575" w:rsidRPr="002468C8">
        <w:rPr>
          <w:b/>
        </w:rPr>
        <w:t xml:space="preserve">. </w:t>
      </w:r>
      <w:r>
        <w:rPr>
          <w:b/>
        </w:rPr>
        <w:t>Условия сдачи-приемки услуг</w:t>
      </w:r>
    </w:p>
    <w:p w14:paraId="6AF3A342" w14:textId="66F00B59" w:rsidR="00AE4575" w:rsidRPr="002468C8" w:rsidRDefault="00AE4575" w:rsidP="00A35D38">
      <w:pPr>
        <w:widowControl w:val="0"/>
        <w:autoSpaceDE w:val="0"/>
        <w:autoSpaceDN w:val="0"/>
        <w:adjustRightInd w:val="0"/>
        <w:ind w:firstLine="567"/>
        <w:jc w:val="both"/>
        <w:rPr>
          <w:bCs/>
        </w:rPr>
      </w:pPr>
      <w:r w:rsidRPr="002468C8">
        <w:rPr>
          <w:bCs/>
        </w:rPr>
        <w:t>Исполнитель ежемесячно в течение 5 (пяти) рабочих дней после окончания отчетного периода направляет Заказчику подписанный Акт сдачи-приемки оказанных Услуг в 2 (двух) экземплярах, а также отчетные материалы, указанные в п. 6.6 Технического задания.</w:t>
      </w:r>
    </w:p>
    <w:p w14:paraId="1FCB10EA" w14:textId="6A4CF152" w:rsidR="00AE4575" w:rsidRPr="002468C8" w:rsidRDefault="00AE4575" w:rsidP="00A35D38">
      <w:pPr>
        <w:widowControl w:val="0"/>
        <w:autoSpaceDE w:val="0"/>
        <w:autoSpaceDN w:val="0"/>
        <w:adjustRightInd w:val="0"/>
        <w:ind w:firstLine="567"/>
        <w:jc w:val="both"/>
        <w:rPr>
          <w:bCs/>
        </w:rPr>
      </w:pPr>
      <w:r w:rsidRPr="002468C8">
        <w:rPr>
          <w:bCs/>
        </w:rPr>
        <w:t>Приемка Услуг осуществляется Заказчиком не позднее 1</w:t>
      </w:r>
      <w:r w:rsidR="00023DB6">
        <w:rPr>
          <w:bCs/>
        </w:rPr>
        <w:t>5</w:t>
      </w:r>
      <w:r w:rsidRPr="002468C8">
        <w:rPr>
          <w:bCs/>
        </w:rPr>
        <w:t xml:space="preserve"> (</w:t>
      </w:r>
      <w:r w:rsidR="00023DB6">
        <w:rPr>
          <w:bCs/>
        </w:rPr>
        <w:t>пятнадцати</w:t>
      </w:r>
      <w:r w:rsidRPr="002468C8">
        <w:rPr>
          <w:bCs/>
        </w:rPr>
        <w:t xml:space="preserve">) рабочих дней со дня получения Заказчиком подписанного Исполнителем Акта сдачи-приемки оказанных Услуг и отчетных материалов. Указанный срок может продлеваться на срок проведения экспертизы, если Заказчиком проводится экспертиза оказываемых Услуг. Заказчик осуществляет приемку на соответствие количества, объема и качества требованиям, установленным в настоящем Техническом задании. </w:t>
      </w:r>
      <w:r w:rsidRPr="002468C8">
        <w:t>При этом принимается одно из решений:</w:t>
      </w:r>
    </w:p>
    <w:p w14:paraId="4C54B740" w14:textId="77777777" w:rsidR="00AE4575" w:rsidRPr="002468C8" w:rsidRDefault="00AE4575" w:rsidP="00A35D38">
      <w:pPr>
        <w:widowControl w:val="0"/>
        <w:numPr>
          <w:ilvl w:val="0"/>
          <w:numId w:val="30"/>
        </w:numPr>
        <w:tabs>
          <w:tab w:val="left" w:pos="1134"/>
        </w:tabs>
        <w:autoSpaceDE w:val="0"/>
        <w:autoSpaceDN w:val="0"/>
        <w:adjustRightInd w:val="0"/>
        <w:ind w:left="0" w:firstLine="567"/>
        <w:jc w:val="both"/>
      </w:pPr>
      <w:r w:rsidRPr="002468C8">
        <w:t>Услуги оказаны в соответствии с условиями Технического задания, Заказчик не имеет замечаний к оказанным Услугам. Фактом оказания Услуг является Акт сдачи-приемки оказанных Услуг, подписанный обеими Сторонами;</w:t>
      </w:r>
    </w:p>
    <w:p w14:paraId="6906EEB6" w14:textId="77777777" w:rsidR="00AE4575" w:rsidRPr="002468C8" w:rsidRDefault="00AE4575" w:rsidP="00A35D38">
      <w:pPr>
        <w:widowControl w:val="0"/>
        <w:numPr>
          <w:ilvl w:val="0"/>
          <w:numId w:val="30"/>
        </w:numPr>
        <w:tabs>
          <w:tab w:val="left" w:pos="1134"/>
        </w:tabs>
        <w:autoSpaceDE w:val="0"/>
        <w:autoSpaceDN w:val="0"/>
        <w:adjustRightInd w:val="0"/>
        <w:ind w:left="0" w:firstLine="567"/>
        <w:jc w:val="both"/>
      </w:pPr>
      <w:r w:rsidRPr="002468C8">
        <w:t>Услуги оказаны с нарушением условий Технического задания. Заказчик направляет Исполнителю Акт о выявленных недостатках и устанавливает срок для устранения Исполнителем выявленных замечаний/недостатков. Акт подписывается Сторонами после устранения Исполнителем замечаний, выявленных Заказчиком;</w:t>
      </w:r>
    </w:p>
    <w:p w14:paraId="4A009B80" w14:textId="77777777" w:rsidR="00AE4575" w:rsidRPr="002468C8" w:rsidRDefault="00AE4575" w:rsidP="00A35D38">
      <w:pPr>
        <w:widowControl w:val="0"/>
        <w:numPr>
          <w:ilvl w:val="0"/>
          <w:numId w:val="30"/>
        </w:numPr>
        <w:tabs>
          <w:tab w:val="left" w:pos="1134"/>
        </w:tabs>
        <w:autoSpaceDE w:val="0"/>
        <w:autoSpaceDN w:val="0"/>
        <w:adjustRightInd w:val="0"/>
        <w:ind w:left="0" w:firstLine="567"/>
        <w:jc w:val="both"/>
        <w:rPr>
          <w:bCs/>
        </w:rPr>
      </w:pPr>
      <w:r w:rsidRPr="002468C8">
        <w:t>Услуги не оказаны или оказаны Исполнителем с ненадлежащим качеством, с недостатками, которые не могут быть устранены в приемлемый для Заказчика срок. В указанном случае Услуги не подлежат приемке Заказчиком. Заказчик направляет Исполнителю мотивированный отказ от подписания Акта сдачи-приемки оказанных Услуг.</w:t>
      </w:r>
    </w:p>
    <w:p w14:paraId="145A601C" w14:textId="737C4399" w:rsidR="00AE4575" w:rsidRPr="002468C8" w:rsidRDefault="00AE4575" w:rsidP="00B60B97">
      <w:pPr>
        <w:ind w:firstLine="567"/>
        <w:jc w:val="both"/>
        <w:rPr>
          <w:b/>
          <w:bCs/>
        </w:rPr>
      </w:pPr>
      <w:r w:rsidRPr="002468C8">
        <w:rPr>
          <w:b/>
          <w:bCs/>
        </w:rPr>
        <w:t>6.</w:t>
      </w:r>
      <w:r w:rsidR="004F5BA4">
        <w:rPr>
          <w:b/>
          <w:bCs/>
        </w:rPr>
        <w:t>5</w:t>
      </w:r>
      <w:r w:rsidRPr="002468C8">
        <w:rPr>
          <w:b/>
          <w:bCs/>
        </w:rPr>
        <w:t xml:space="preserve"> </w:t>
      </w:r>
      <w:r w:rsidR="00495CF9">
        <w:rPr>
          <w:b/>
          <w:bCs/>
        </w:rPr>
        <w:t>Требования к передаче заказчику технических и иных документов (оформление</w:t>
      </w:r>
      <w:r w:rsidR="00495CF9" w:rsidRPr="00E43FF1">
        <w:rPr>
          <w:b/>
          <w:bCs/>
        </w:rPr>
        <w:t xml:space="preserve"> результатов оказанных услуг</w:t>
      </w:r>
      <w:r w:rsidR="00495CF9">
        <w:rPr>
          <w:b/>
          <w:bCs/>
        </w:rPr>
        <w:t>)</w:t>
      </w:r>
    </w:p>
    <w:p w14:paraId="6A25C725" w14:textId="3035088F" w:rsidR="00AE4575" w:rsidRPr="002468C8" w:rsidRDefault="00AE4575" w:rsidP="00A35D38">
      <w:pPr>
        <w:widowControl w:val="0"/>
        <w:tabs>
          <w:tab w:val="left" w:pos="709"/>
        </w:tabs>
        <w:autoSpaceDE w:val="0"/>
        <w:autoSpaceDN w:val="0"/>
        <w:adjustRightInd w:val="0"/>
        <w:ind w:firstLine="567"/>
        <w:jc w:val="both"/>
      </w:pPr>
      <w:r w:rsidRPr="001527DC">
        <w:t xml:space="preserve">Ежемесячно, </w:t>
      </w:r>
      <w:r w:rsidRPr="001527DC">
        <w:rPr>
          <w:bCs/>
        </w:rPr>
        <w:t>в течение 5 (пяти) рабочих дней после окончания</w:t>
      </w:r>
      <w:r w:rsidRPr="002468C8">
        <w:rPr>
          <w:bCs/>
        </w:rPr>
        <w:t xml:space="preserve"> отчетного периода</w:t>
      </w:r>
      <w:r w:rsidRPr="002468C8">
        <w:t xml:space="preserve"> Исполнитель оформляет, подписывает и удостоверяет печатью в 2 (двух) экземплярах Акт сдачи-приемки оказанных Услуг вместе с приложенным к нему отчетом в 2 (двух) экземплярах Исполнителя об оказанных Услугах (с обязательным указанием даты и времени оказания Услуг, перечня оказанных Услуг, должности, Ф.И.О и подписи работников, осуществлявших оказание Услуг со стороны Исполнителя)</w:t>
      </w:r>
      <w:r w:rsidR="00B60B97">
        <w:t xml:space="preserve"> и направляет Заказчику</w:t>
      </w:r>
      <w:r w:rsidRPr="002468C8">
        <w:t xml:space="preserve">. </w:t>
      </w:r>
    </w:p>
    <w:p w14:paraId="4655C064" w14:textId="77777777" w:rsidR="00AE4575" w:rsidRPr="002468C8" w:rsidRDefault="00AE4575" w:rsidP="00AE4575">
      <w:pPr>
        <w:widowControl w:val="0"/>
        <w:autoSpaceDE w:val="0"/>
        <w:autoSpaceDN w:val="0"/>
        <w:adjustRightInd w:val="0"/>
        <w:ind w:firstLine="708"/>
        <w:jc w:val="both"/>
      </w:pPr>
    </w:p>
    <w:p w14:paraId="62C29005" w14:textId="11FB6CAC" w:rsidR="00AE4575" w:rsidRPr="002468C8" w:rsidRDefault="00AE4575" w:rsidP="00495CF9">
      <w:pPr>
        <w:spacing w:after="240"/>
        <w:jc w:val="center"/>
        <w:rPr>
          <w:b/>
          <w:bCs/>
        </w:rPr>
      </w:pPr>
      <w:r w:rsidRPr="002468C8">
        <w:rPr>
          <w:b/>
          <w:bCs/>
        </w:rPr>
        <w:t xml:space="preserve">7. </w:t>
      </w:r>
      <w:r w:rsidR="00495CF9" w:rsidRPr="00495CF9">
        <w:rPr>
          <w:b/>
          <w:bCs/>
        </w:rPr>
        <w:t>ТРЕБОВАНИЯ К СРОКУ И (ИЛИ) ОБЪЕМУ ПРЕДОСТАВЛЕНИЯ ГАРАНТИЙНЫХ ОБЯЗАТЕЛЬСТВ</w:t>
      </w:r>
    </w:p>
    <w:p w14:paraId="203AFB8D" w14:textId="77777777" w:rsidR="006E35EF" w:rsidRPr="002468C8" w:rsidRDefault="006E35EF" w:rsidP="00694A7E">
      <w:pPr>
        <w:tabs>
          <w:tab w:val="left" w:pos="284"/>
        </w:tabs>
        <w:autoSpaceDE w:val="0"/>
        <w:autoSpaceDN w:val="0"/>
        <w:adjustRightInd w:val="0"/>
        <w:ind w:firstLine="567"/>
        <w:jc w:val="both"/>
      </w:pPr>
      <w:r w:rsidRPr="002468C8">
        <w:t>7.1. Исполнитель гарантирует качество оказанных Услуг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оказания Услуг определенного вида.</w:t>
      </w:r>
    </w:p>
    <w:p w14:paraId="11D11DA0" w14:textId="77777777" w:rsidR="006E35EF" w:rsidRPr="002468C8" w:rsidRDefault="006E35EF" w:rsidP="00694A7E">
      <w:pPr>
        <w:tabs>
          <w:tab w:val="left" w:pos="284"/>
        </w:tabs>
        <w:autoSpaceDE w:val="0"/>
        <w:autoSpaceDN w:val="0"/>
        <w:adjustRightInd w:val="0"/>
        <w:ind w:firstLine="567"/>
        <w:jc w:val="both"/>
      </w:pPr>
      <w:r w:rsidRPr="002468C8">
        <w:t>7.2. Исполнитель обязуется оказать Услуги в соответствии с обычно предъявляемыми требованиями к выполнению Услуг данного вида, а также в соответствии с обычно предъявляемыми требованиями к качеству Услуг данного вида.</w:t>
      </w:r>
    </w:p>
    <w:p w14:paraId="1E6A4EF4" w14:textId="77777777" w:rsidR="006E35EF" w:rsidRPr="002468C8" w:rsidRDefault="006E35EF" w:rsidP="00694A7E">
      <w:pPr>
        <w:tabs>
          <w:tab w:val="left" w:pos="284"/>
        </w:tabs>
        <w:autoSpaceDE w:val="0"/>
        <w:autoSpaceDN w:val="0"/>
        <w:adjustRightInd w:val="0"/>
        <w:ind w:firstLine="567"/>
        <w:jc w:val="both"/>
      </w:pPr>
      <w:r w:rsidRPr="002468C8">
        <w:t>7.3. Исполнитель гарантирует Заказчику своевременное устранение недостатков и дефектов, выявленных при приемке оказанных Услуг.</w:t>
      </w:r>
    </w:p>
    <w:p w14:paraId="6F63B995" w14:textId="77777777" w:rsidR="006E35EF" w:rsidRPr="002468C8" w:rsidRDefault="006E35EF" w:rsidP="00694A7E">
      <w:pPr>
        <w:tabs>
          <w:tab w:val="left" w:pos="284"/>
        </w:tabs>
        <w:autoSpaceDE w:val="0"/>
        <w:autoSpaceDN w:val="0"/>
        <w:adjustRightInd w:val="0"/>
        <w:ind w:firstLine="567"/>
        <w:jc w:val="both"/>
      </w:pPr>
      <w:r w:rsidRPr="002468C8">
        <w:t>7.4. Срок действия гарантии на установленные в процессе эксплуатации и технического обслуживания, материалы, оборудование и запасные части должен быть не менее, чем срок действия гарантии производителя материалов, оборудования и запасных частей, но не менее 12 (двенадцати) месяцев.</w:t>
      </w:r>
    </w:p>
    <w:p w14:paraId="5FD38C40" w14:textId="77777777" w:rsidR="006E35EF" w:rsidRPr="002468C8" w:rsidRDefault="006E35EF" w:rsidP="00694A7E">
      <w:pPr>
        <w:tabs>
          <w:tab w:val="left" w:pos="284"/>
        </w:tabs>
        <w:autoSpaceDE w:val="0"/>
        <w:autoSpaceDN w:val="0"/>
        <w:adjustRightInd w:val="0"/>
        <w:ind w:firstLine="567"/>
        <w:jc w:val="both"/>
      </w:pPr>
      <w:r w:rsidRPr="002468C8">
        <w:t>7.5. Исполнитель предоставляет Заказчику гарантию на оказанные Услуги по эксплуатации и техническому обслуживанию в течение 3 (трех) месяцев со дня подписания Акта сдачи-приёмки оказанных Услуг.</w:t>
      </w:r>
    </w:p>
    <w:p w14:paraId="468815C7" w14:textId="77777777" w:rsidR="00AE4575" w:rsidRPr="002468C8" w:rsidRDefault="00AE4575" w:rsidP="00AE4575">
      <w:pPr>
        <w:tabs>
          <w:tab w:val="left" w:pos="284"/>
        </w:tabs>
        <w:autoSpaceDE w:val="0"/>
        <w:autoSpaceDN w:val="0"/>
        <w:adjustRightInd w:val="0"/>
        <w:ind w:firstLine="720"/>
        <w:jc w:val="both"/>
      </w:pPr>
    </w:p>
    <w:p w14:paraId="6DB86050" w14:textId="64DD2F00" w:rsidR="00AE4575" w:rsidRPr="001527DC" w:rsidRDefault="0094234F" w:rsidP="00AE4575">
      <w:pPr>
        <w:widowControl w:val="0"/>
        <w:numPr>
          <w:ilvl w:val="0"/>
          <w:numId w:val="29"/>
        </w:numPr>
        <w:autoSpaceDE w:val="0"/>
        <w:autoSpaceDN w:val="0"/>
        <w:adjustRightInd w:val="0"/>
        <w:jc w:val="center"/>
        <w:rPr>
          <w:b/>
          <w:sz w:val="26"/>
          <w:szCs w:val="26"/>
        </w:rPr>
      </w:pPr>
      <w:r>
        <w:rPr>
          <w:b/>
          <w:sz w:val="26"/>
          <w:szCs w:val="26"/>
        </w:rPr>
        <w:t>СПЕЦИАЛЬНЫЕ</w:t>
      </w:r>
      <w:r w:rsidR="00AE4575" w:rsidRPr="001527DC">
        <w:rPr>
          <w:b/>
          <w:sz w:val="26"/>
          <w:szCs w:val="26"/>
        </w:rPr>
        <w:t xml:space="preserve"> ТРЕБОВАНИЯ</w:t>
      </w:r>
    </w:p>
    <w:p w14:paraId="5553C1EA" w14:textId="77777777" w:rsidR="00AE4575" w:rsidRPr="002468C8" w:rsidRDefault="00AE4575" w:rsidP="00AE4575">
      <w:pPr>
        <w:widowControl w:val="0"/>
        <w:autoSpaceDE w:val="0"/>
        <w:autoSpaceDN w:val="0"/>
        <w:adjustRightInd w:val="0"/>
        <w:ind w:firstLine="709"/>
      </w:pPr>
    </w:p>
    <w:p w14:paraId="09431ABC" w14:textId="1DC70938" w:rsidR="00AE4575" w:rsidRPr="002468C8" w:rsidRDefault="00A16A05" w:rsidP="00694A7E">
      <w:pPr>
        <w:pStyle w:val="afffb"/>
        <w:spacing w:before="0" w:beforeAutospacing="0" w:after="0" w:afterAutospacing="0"/>
        <w:ind w:firstLine="567"/>
        <w:jc w:val="both"/>
      </w:pPr>
      <w:r>
        <w:t>Не предусмотрены.</w:t>
      </w:r>
    </w:p>
    <w:p w14:paraId="6E6540E9" w14:textId="22860340" w:rsidR="00AE4575" w:rsidRDefault="00AE4575" w:rsidP="00AE4575">
      <w:pPr>
        <w:widowControl w:val="0"/>
        <w:autoSpaceDE w:val="0"/>
        <w:autoSpaceDN w:val="0"/>
        <w:adjustRightInd w:val="0"/>
        <w:ind w:firstLine="709"/>
        <w:jc w:val="both"/>
      </w:pPr>
      <w:r w:rsidRPr="002468C8">
        <w:t xml:space="preserve"> </w:t>
      </w:r>
    </w:p>
    <w:p w14:paraId="3D7827B3" w14:textId="77777777" w:rsidR="00AE4575" w:rsidRPr="002468C8" w:rsidRDefault="00AE4575" w:rsidP="00AE4575">
      <w:pPr>
        <w:widowControl w:val="0"/>
        <w:autoSpaceDE w:val="0"/>
        <w:autoSpaceDN w:val="0"/>
        <w:adjustRightInd w:val="0"/>
        <w:jc w:val="both"/>
        <w:rPr>
          <w:sz w:val="12"/>
        </w:rPr>
      </w:pPr>
    </w:p>
    <w:p w14:paraId="4597DE03" w14:textId="77777777" w:rsidR="00AE4575" w:rsidRPr="001527DC" w:rsidRDefault="00AE4575" w:rsidP="00AE4575">
      <w:pPr>
        <w:jc w:val="center"/>
        <w:rPr>
          <w:b/>
          <w:bCs/>
          <w:sz w:val="26"/>
          <w:szCs w:val="26"/>
        </w:rPr>
      </w:pPr>
      <w:r w:rsidRPr="001527DC">
        <w:rPr>
          <w:b/>
          <w:bCs/>
          <w:sz w:val="26"/>
          <w:szCs w:val="26"/>
        </w:rPr>
        <w:t>9. ПЕРЕЧЕНЬ ПРИЛОЖЕНИЙ</w:t>
      </w:r>
    </w:p>
    <w:p w14:paraId="6E2CE6B7" w14:textId="77777777" w:rsidR="00AE4575" w:rsidRPr="002468C8" w:rsidRDefault="00AE4575" w:rsidP="00AE4575">
      <w:pPr>
        <w:jc w:val="center"/>
        <w:rPr>
          <w:b/>
          <w:bCs/>
          <w:sz w:val="18"/>
          <w:szCs w:val="28"/>
        </w:rPr>
      </w:pPr>
    </w:p>
    <w:tbl>
      <w:tblPr>
        <w:tblStyle w:val="291"/>
        <w:tblW w:w="9344" w:type="dxa"/>
        <w:tblLook w:val="04A0" w:firstRow="1" w:lastRow="0" w:firstColumn="1" w:lastColumn="0" w:noHBand="0" w:noVBand="1"/>
      </w:tblPr>
      <w:tblGrid>
        <w:gridCol w:w="1923"/>
        <w:gridCol w:w="6010"/>
        <w:gridCol w:w="1411"/>
      </w:tblGrid>
      <w:tr w:rsidR="00AE4575" w:rsidRPr="002468C8" w14:paraId="0361ADC0" w14:textId="77777777" w:rsidTr="0027799A">
        <w:trPr>
          <w:trHeight w:val="599"/>
        </w:trPr>
        <w:tc>
          <w:tcPr>
            <w:tcW w:w="1923" w:type="dxa"/>
            <w:vAlign w:val="center"/>
          </w:tcPr>
          <w:p w14:paraId="4B9BDB36" w14:textId="77777777" w:rsidR="00AE4575" w:rsidRPr="002468C8" w:rsidRDefault="00AE4575" w:rsidP="0027799A">
            <w:pPr>
              <w:jc w:val="center"/>
              <w:rPr>
                <w:bCs/>
              </w:rPr>
            </w:pPr>
            <w:r w:rsidRPr="002468C8">
              <w:rPr>
                <w:bCs/>
              </w:rPr>
              <w:t>Номер приложения</w:t>
            </w:r>
          </w:p>
        </w:tc>
        <w:tc>
          <w:tcPr>
            <w:tcW w:w="6010" w:type="dxa"/>
            <w:vAlign w:val="center"/>
          </w:tcPr>
          <w:p w14:paraId="353593A4" w14:textId="77777777" w:rsidR="00AE4575" w:rsidRPr="002468C8" w:rsidRDefault="00AE4575" w:rsidP="0027799A">
            <w:pPr>
              <w:jc w:val="center"/>
              <w:rPr>
                <w:bCs/>
              </w:rPr>
            </w:pPr>
            <w:r w:rsidRPr="002468C8">
              <w:rPr>
                <w:bCs/>
              </w:rPr>
              <w:t>Наименование приложения</w:t>
            </w:r>
          </w:p>
        </w:tc>
        <w:tc>
          <w:tcPr>
            <w:tcW w:w="1411" w:type="dxa"/>
          </w:tcPr>
          <w:p w14:paraId="636DB911" w14:textId="77777777" w:rsidR="00AE4575" w:rsidRPr="002468C8" w:rsidRDefault="00AE4575" w:rsidP="0027799A">
            <w:pPr>
              <w:jc w:val="center"/>
              <w:rPr>
                <w:bCs/>
              </w:rPr>
            </w:pPr>
            <w:r w:rsidRPr="002468C8">
              <w:rPr>
                <w:bCs/>
              </w:rPr>
              <w:t>Номер страницы</w:t>
            </w:r>
          </w:p>
        </w:tc>
      </w:tr>
      <w:tr w:rsidR="00EF76DA" w:rsidRPr="002468C8" w14:paraId="412A7E0F" w14:textId="77777777" w:rsidTr="0027799A">
        <w:trPr>
          <w:trHeight w:val="599"/>
        </w:trPr>
        <w:tc>
          <w:tcPr>
            <w:tcW w:w="1923" w:type="dxa"/>
            <w:vAlign w:val="center"/>
          </w:tcPr>
          <w:p w14:paraId="555359CB" w14:textId="5C58D371" w:rsidR="00EF76DA" w:rsidRPr="002468C8" w:rsidRDefault="00EF76DA" w:rsidP="00EF76DA">
            <w:pPr>
              <w:jc w:val="center"/>
              <w:rPr>
                <w:bCs/>
              </w:rPr>
            </w:pPr>
            <w:r w:rsidRPr="002468C8">
              <w:rPr>
                <w:bCs/>
              </w:rPr>
              <w:t>№1</w:t>
            </w:r>
          </w:p>
        </w:tc>
        <w:tc>
          <w:tcPr>
            <w:tcW w:w="6010" w:type="dxa"/>
            <w:vAlign w:val="center"/>
          </w:tcPr>
          <w:p w14:paraId="5502B55E" w14:textId="56B47E0D" w:rsidR="00EF76DA" w:rsidRPr="002468C8" w:rsidRDefault="00EF76DA" w:rsidP="00EF76DA">
            <w:pPr>
              <w:spacing w:line="240" w:lineRule="exact"/>
            </w:pPr>
            <w:r w:rsidRPr="008F17A6">
              <w:rPr>
                <w:bCs/>
              </w:rPr>
              <w:t>Перечень инженерного оборудования ЦТП, систем ТС и ГВС, подлежащих техническому обслуживанию</w:t>
            </w:r>
          </w:p>
        </w:tc>
        <w:tc>
          <w:tcPr>
            <w:tcW w:w="1411" w:type="dxa"/>
            <w:vAlign w:val="center"/>
          </w:tcPr>
          <w:p w14:paraId="63F4CB5C" w14:textId="5D5048E7" w:rsidR="00EF76DA" w:rsidRPr="002468C8" w:rsidRDefault="00A16A05" w:rsidP="00EF76DA">
            <w:pPr>
              <w:spacing w:line="240" w:lineRule="exact"/>
              <w:jc w:val="center"/>
              <w:rPr>
                <w:bCs/>
              </w:rPr>
            </w:pPr>
            <w:r>
              <w:rPr>
                <w:bCs/>
              </w:rPr>
              <w:t>13</w:t>
            </w:r>
          </w:p>
        </w:tc>
      </w:tr>
      <w:tr w:rsidR="00EF76DA" w:rsidRPr="002468C8" w14:paraId="2E6F9A4C" w14:textId="77777777" w:rsidTr="0027799A">
        <w:trPr>
          <w:trHeight w:val="532"/>
        </w:trPr>
        <w:tc>
          <w:tcPr>
            <w:tcW w:w="1923" w:type="dxa"/>
            <w:vAlign w:val="center"/>
          </w:tcPr>
          <w:p w14:paraId="1632E609" w14:textId="35E764A8" w:rsidR="00EF76DA" w:rsidRPr="002468C8" w:rsidRDefault="00EF76DA" w:rsidP="00EF76DA">
            <w:pPr>
              <w:jc w:val="center"/>
              <w:rPr>
                <w:bCs/>
              </w:rPr>
            </w:pPr>
            <w:r w:rsidRPr="002468C8">
              <w:rPr>
                <w:bCs/>
              </w:rPr>
              <w:t>№2</w:t>
            </w:r>
          </w:p>
        </w:tc>
        <w:tc>
          <w:tcPr>
            <w:tcW w:w="6010" w:type="dxa"/>
          </w:tcPr>
          <w:p w14:paraId="39AF9FEB" w14:textId="1B878C3C" w:rsidR="00EF76DA" w:rsidRPr="002468C8" w:rsidRDefault="00EF76DA" w:rsidP="00EF76DA">
            <w:pPr>
              <w:spacing w:line="240" w:lineRule="exact"/>
              <w:rPr>
                <w:bCs/>
              </w:rPr>
            </w:pPr>
            <w:r w:rsidRPr="008F17A6">
              <w:rPr>
                <w:bCs/>
              </w:rPr>
              <w:t xml:space="preserve">Перечень </w:t>
            </w:r>
            <w:r w:rsidRPr="002468C8">
              <w:rPr>
                <w:bCs/>
              </w:rPr>
              <w:t>оборудования, комплектующих изделий и расходных материалов</w:t>
            </w:r>
            <w:r w:rsidRPr="008F17A6" w:rsidDel="00A4212D">
              <w:rPr>
                <w:bCs/>
              </w:rPr>
              <w:t xml:space="preserve"> </w:t>
            </w:r>
            <w:r w:rsidRPr="002468C8">
              <w:rPr>
                <w:bCs/>
              </w:rPr>
              <w:t xml:space="preserve">необходимых для оказания Услуг по эксплуатации и техническому обслуживанию </w:t>
            </w:r>
            <w:r>
              <w:rPr>
                <w:bCs/>
              </w:rPr>
              <w:t>ц</w:t>
            </w:r>
            <w:r w:rsidRPr="002468C8">
              <w:rPr>
                <w:bCs/>
              </w:rPr>
              <w:t>ентрального теплового пункта УФПС Московской области.</w:t>
            </w:r>
          </w:p>
        </w:tc>
        <w:tc>
          <w:tcPr>
            <w:tcW w:w="1411" w:type="dxa"/>
            <w:vAlign w:val="center"/>
          </w:tcPr>
          <w:p w14:paraId="2196BA23" w14:textId="2ECF182F" w:rsidR="00EF76DA" w:rsidRPr="002468C8" w:rsidRDefault="00A16A05" w:rsidP="00EF76DA">
            <w:pPr>
              <w:spacing w:line="240" w:lineRule="exact"/>
              <w:jc w:val="center"/>
              <w:rPr>
                <w:bCs/>
              </w:rPr>
            </w:pPr>
            <w:r>
              <w:rPr>
                <w:bCs/>
              </w:rPr>
              <w:t>15</w:t>
            </w:r>
          </w:p>
        </w:tc>
      </w:tr>
      <w:tr w:rsidR="00EF76DA" w:rsidRPr="002468C8" w14:paraId="41871F8E" w14:textId="77777777" w:rsidTr="0027799A">
        <w:trPr>
          <w:trHeight w:val="792"/>
        </w:trPr>
        <w:tc>
          <w:tcPr>
            <w:tcW w:w="1923" w:type="dxa"/>
            <w:vAlign w:val="center"/>
          </w:tcPr>
          <w:p w14:paraId="0A7F1753" w14:textId="0A3811AC" w:rsidR="00EF76DA" w:rsidRPr="002468C8" w:rsidRDefault="00EF76DA" w:rsidP="00EF76DA">
            <w:pPr>
              <w:jc w:val="center"/>
              <w:rPr>
                <w:bCs/>
              </w:rPr>
            </w:pPr>
            <w:r w:rsidRPr="002468C8">
              <w:rPr>
                <w:bCs/>
              </w:rPr>
              <w:t>№3</w:t>
            </w:r>
          </w:p>
        </w:tc>
        <w:tc>
          <w:tcPr>
            <w:tcW w:w="6010" w:type="dxa"/>
          </w:tcPr>
          <w:p w14:paraId="48AE8A18" w14:textId="0E7A09A3" w:rsidR="00EF76DA" w:rsidRPr="002468C8" w:rsidRDefault="00EF76DA" w:rsidP="00EF76DA">
            <w:pPr>
              <w:spacing w:line="240" w:lineRule="exact"/>
            </w:pPr>
            <w:r w:rsidRPr="008F17A6">
              <w:rPr>
                <w:bCs/>
              </w:rPr>
              <w:t xml:space="preserve">Перечень Услуг по эксплуатации и техническому обслуживанию </w:t>
            </w:r>
            <w:r>
              <w:rPr>
                <w:bCs/>
              </w:rPr>
              <w:t>ц</w:t>
            </w:r>
            <w:r w:rsidRPr="008F17A6">
              <w:rPr>
                <w:bCs/>
              </w:rPr>
              <w:t xml:space="preserve">ентрального теплового пункта </w:t>
            </w:r>
            <w:r>
              <w:rPr>
                <w:bCs/>
              </w:rPr>
              <w:t>а</w:t>
            </w:r>
            <w:r w:rsidRPr="008F17A6">
              <w:rPr>
                <w:bCs/>
              </w:rPr>
              <w:t>втотранспортного подразделения УФПС Московской области</w:t>
            </w:r>
          </w:p>
        </w:tc>
        <w:tc>
          <w:tcPr>
            <w:tcW w:w="1411" w:type="dxa"/>
            <w:vAlign w:val="center"/>
          </w:tcPr>
          <w:p w14:paraId="6AF4845F" w14:textId="5363BF3B" w:rsidR="00EF76DA" w:rsidRPr="002468C8" w:rsidRDefault="00A16A05" w:rsidP="00EF76DA">
            <w:pPr>
              <w:spacing w:line="240" w:lineRule="exact"/>
              <w:jc w:val="center"/>
            </w:pPr>
            <w:r>
              <w:t>17</w:t>
            </w:r>
          </w:p>
        </w:tc>
      </w:tr>
      <w:tr w:rsidR="00EF76DA" w:rsidRPr="002468C8" w14:paraId="376A6DBF" w14:textId="77777777" w:rsidTr="0027799A">
        <w:trPr>
          <w:trHeight w:val="299"/>
        </w:trPr>
        <w:tc>
          <w:tcPr>
            <w:tcW w:w="1923" w:type="dxa"/>
            <w:vAlign w:val="center"/>
          </w:tcPr>
          <w:p w14:paraId="77D26BEA" w14:textId="38470EF4" w:rsidR="00EF76DA" w:rsidRPr="002468C8" w:rsidRDefault="00EF76DA" w:rsidP="00EF76DA">
            <w:pPr>
              <w:jc w:val="center"/>
              <w:rPr>
                <w:bCs/>
              </w:rPr>
            </w:pPr>
            <w:r w:rsidRPr="002468C8">
              <w:rPr>
                <w:bCs/>
              </w:rPr>
              <w:t>№4</w:t>
            </w:r>
          </w:p>
        </w:tc>
        <w:tc>
          <w:tcPr>
            <w:tcW w:w="6010" w:type="dxa"/>
          </w:tcPr>
          <w:p w14:paraId="5E82EE56" w14:textId="659EC681" w:rsidR="00EF76DA" w:rsidRPr="002468C8" w:rsidRDefault="00EF76DA" w:rsidP="00EF76DA">
            <w:pPr>
              <w:spacing w:line="240" w:lineRule="exact"/>
            </w:pPr>
            <w:r w:rsidRPr="008F17A6">
              <w:rPr>
                <w:bCs/>
              </w:rPr>
              <w:t>Форма. Акт приема-передачи инженерной инфраструктуры ЦТП, ТС и ГВС, подлежащих техническому обслуживанию</w:t>
            </w:r>
          </w:p>
        </w:tc>
        <w:tc>
          <w:tcPr>
            <w:tcW w:w="1411" w:type="dxa"/>
            <w:vAlign w:val="center"/>
          </w:tcPr>
          <w:p w14:paraId="5FFE3CAC" w14:textId="2FAF0CD6" w:rsidR="00EF76DA" w:rsidRPr="002468C8" w:rsidRDefault="00A16A05" w:rsidP="00EF76DA">
            <w:pPr>
              <w:jc w:val="center"/>
            </w:pPr>
            <w:r>
              <w:t>22</w:t>
            </w:r>
          </w:p>
        </w:tc>
      </w:tr>
      <w:tr w:rsidR="00EF76DA" w:rsidRPr="002468C8" w14:paraId="299C1F79" w14:textId="77777777" w:rsidTr="0027799A">
        <w:trPr>
          <w:trHeight w:val="299"/>
        </w:trPr>
        <w:tc>
          <w:tcPr>
            <w:tcW w:w="1923" w:type="dxa"/>
            <w:vAlign w:val="center"/>
          </w:tcPr>
          <w:p w14:paraId="09011B5F" w14:textId="0161217B" w:rsidR="00EF76DA" w:rsidRPr="002468C8" w:rsidRDefault="00EF76DA" w:rsidP="00EF76DA">
            <w:pPr>
              <w:jc w:val="center"/>
              <w:rPr>
                <w:bCs/>
              </w:rPr>
            </w:pPr>
            <w:r w:rsidRPr="002468C8">
              <w:rPr>
                <w:bCs/>
              </w:rPr>
              <w:t>№5</w:t>
            </w:r>
          </w:p>
        </w:tc>
        <w:tc>
          <w:tcPr>
            <w:tcW w:w="6010" w:type="dxa"/>
          </w:tcPr>
          <w:p w14:paraId="0A83BCF8" w14:textId="513F5B10" w:rsidR="00EF76DA" w:rsidRPr="002468C8" w:rsidRDefault="00EF76DA" w:rsidP="00EF76DA">
            <w:pPr>
              <w:spacing w:line="240" w:lineRule="exact"/>
            </w:pPr>
            <w:r w:rsidRPr="008F17A6">
              <w:rPr>
                <w:bCs/>
              </w:rPr>
              <w:t xml:space="preserve">Акт о выявленных недостатках при оказание Услуг по эксплуатации и техническому обслуживанию </w:t>
            </w:r>
            <w:r>
              <w:rPr>
                <w:bCs/>
              </w:rPr>
              <w:t>ц</w:t>
            </w:r>
            <w:r w:rsidRPr="008F17A6">
              <w:rPr>
                <w:bCs/>
              </w:rPr>
              <w:t xml:space="preserve">ентрального теплового пункта </w:t>
            </w:r>
            <w:r>
              <w:rPr>
                <w:bCs/>
              </w:rPr>
              <w:t>а</w:t>
            </w:r>
            <w:r w:rsidRPr="008F17A6">
              <w:rPr>
                <w:bCs/>
              </w:rPr>
              <w:t>втотранспортного подразделения УФПС Московской области</w:t>
            </w:r>
          </w:p>
        </w:tc>
        <w:tc>
          <w:tcPr>
            <w:tcW w:w="1411" w:type="dxa"/>
            <w:vAlign w:val="center"/>
          </w:tcPr>
          <w:p w14:paraId="7AF52512" w14:textId="2B7CBDD2" w:rsidR="00EF76DA" w:rsidRPr="002468C8" w:rsidRDefault="00A16A05" w:rsidP="00EF76DA">
            <w:pPr>
              <w:jc w:val="center"/>
            </w:pPr>
            <w:r>
              <w:t>23</w:t>
            </w:r>
          </w:p>
        </w:tc>
      </w:tr>
    </w:tbl>
    <w:p w14:paraId="65702937" w14:textId="77777777" w:rsidR="00AE4575" w:rsidRPr="002468C8" w:rsidRDefault="00AE4575" w:rsidP="00AE4575">
      <w:pPr>
        <w:ind w:left="5103"/>
      </w:pPr>
    </w:p>
    <w:p w14:paraId="3BB41571" w14:textId="7D937408" w:rsidR="00B77185" w:rsidRPr="002468C8" w:rsidRDefault="00B77185" w:rsidP="00AE4575">
      <w:pPr>
        <w:spacing w:line="240" w:lineRule="exact"/>
        <w:jc w:val="right"/>
      </w:pPr>
    </w:p>
    <w:p w14:paraId="1CD7474D" w14:textId="6B1D2DB2" w:rsidR="00B77185" w:rsidRPr="002468C8" w:rsidRDefault="00B77185" w:rsidP="00B77185"/>
    <w:p w14:paraId="596F04AB" w14:textId="4B289ABB" w:rsidR="00B77185" w:rsidRPr="002468C8" w:rsidRDefault="00B77185" w:rsidP="00B77185"/>
    <w:p w14:paraId="6FC4C901" w14:textId="77777777" w:rsidR="00AE4575" w:rsidRPr="002468C8" w:rsidRDefault="00AE4575" w:rsidP="00B77185">
      <w:pPr>
        <w:sectPr w:rsidR="00AE4575" w:rsidRPr="002468C8" w:rsidSect="0027799A">
          <w:footerReference w:type="default" r:id="rId8"/>
          <w:pgSz w:w="11906" w:h="16838"/>
          <w:pgMar w:top="1134" w:right="851" w:bottom="1418" w:left="1701" w:header="720" w:footer="720" w:gutter="0"/>
          <w:cols w:space="720"/>
          <w:titlePg/>
          <w:docGrid w:linePitch="360"/>
        </w:sectPr>
      </w:pPr>
    </w:p>
    <w:p w14:paraId="06A76E9D" w14:textId="77777777" w:rsidR="00AE4575" w:rsidRPr="002468C8" w:rsidRDefault="00AE4575" w:rsidP="00AE4575">
      <w:pPr>
        <w:spacing w:line="240" w:lineRule="exact"/>
        <w:jc w:val="right"/>
        <w:rPr>
          <w:b/>
        </w:rPr>
      </w:pPr>
      <w:r w:rsidRPr="002468C8">
        <w:rPr>
          <w:b/>
        </w:rPr>
        <w:t>Приложение № 1</w:t>
      </w:r>
    </w:p>
    <w:p w14:paraId="604B395A" w14:textId="77777777" w:rsidR="00AE4575" w:rsidRPr="002468C8" w:rsidRDefault="00AE4575" w:rsidP="00AE4575">
      <w:pPr>
        <w:spacing w:line="240" w:lineRule="exact"/>
        <w:jc w:val="right"/>
        <w:rPr>
          <w:b/>
        </w:rPr>
      </w:pPr>
      <w:r w:rsidRPr="002468C8">
        <w:rPr>
          <w:b/>
        </w:rPr>
        <w:t>к Техническому заданию</w:t>
      </w:r>
    </w:p>
    <w:p w14:paraId="40E41400" w14:textId="77777777" w:rsidR="00AE4575" w:rsidRPr="002468C8" w:rsidRDefault="00AE4575" w:rsidP="00AE4575">
      <w:pPr>
        <w:spacing w:line="240" w:lineRule="exact"/>
        <w:jc w:val="right"/>
      </w:pPr>
    </w:p>
    <w:p w14:paraId="08E029D5" w14:textId="77777777" w:rsidR="00AE4575" w:rsidRPr="002468C8" w:rsidRDefault="00AE4575" w:rsidP="00AE4575">
      <w:pPr>
        <w:spacing w:line="240" w:lineRule="exact"/>
        <w:jc w:val="right"/>
      </w:pPr>
    </w:p>
    <w:p w14:paraId="1AB17E16" w14:textId="77777777" w:rsidR="00AE4575" w:rsidRPr="002468C8" w:rsidRDefault="00AE4575" w:rsidP="00AE4575">
      <w:pPr>
        <w:spacing w:line="240" w:lineRule="exact"/>
        <w:jc w:val="right"/>
      </w:pPr>
    </w:p>
    <w:p w14:paraId="263EE431" w14:textId="77777777" w:rsidR="00AE4575" w:rsidRPr="002468C8" w:rsidRDefault="00AE4575" w:rsidP="00AE4575">
      <w:pPr>
        <w:spacing w:line="240" w:lineRule="exact"/>
        <w:jc w:val="right"/>
      </w:pPr>
    </w:p>
    <w:p w14:paraId="55C4E93E" w14:textId="77777777" w:rsidR="00AE4575" w:rsidRPr="002468C8" w:rsidRDefault="00AE4575" w:rsidP="00AE4575">
      <w:pPr>
        <w:jc w:val="center"/>
        <w:rPr>
          <w:b/>
        </w:rPr>
      </w:pPr>
      <w:r w:rsidRPr="002468C8">
        <w:rPr>
          <w:b/>
        </w:rPr>
        <w:t>ПЕРЕЧЕНЬ</w:t>
      </w:r>
    </w:p>
    <w:p w14:paraId="7E34C743" w14:textId="77777777" w:rsidR="00AE4575" w:rsidRPr="002468C8" w:rsidRDefault="00AE4575" w:rsidP="00AE4575">
      <w:pPr>
        <w:jc w:val="center"/>
        <w:rPr>
          <w:b/>
        </w:rPr>
      </w:pPr>
      <w:r w:rsidRPr="002468C8">
        <w:rPr>
          <w:b/>
        </w:rPr>
        <w:t>инженерного оборудования ЦТП, систем ТС и ГВС, подлежащих техническому обслуживанию</w:t>
      </w:r>
    </w:p>
    <w:p w14:paraId="49CD4A14" w14:textId="77777777" w:rsidR="00AE4575" w:rsidRPr="002468C8" w:rsidRDefault="00AE4575" w:rsidP="00AE4575">
      <w:pPr>
        <w:jc w:val="center"/>
        <w:rPr>
          <w:b/>
        </w:rPr>
      </w:pPr>
    </w:p>
    <w:tbl>
      <w:tblPr>
        <w:tblW w:w="9662" w:type="dxa"/>
        <w:tblInd w:w="-318" w:type="dxa"/>
        <w:tblLook w:val="04A0" w:firstRow="1" w:lastRow="0" w:firstColumn="1" w:lastColumn="0" w:noHBand="0" w:noVBand="1"/>
      </w:tblPr>
      <w:tblGrid>
        <w:gridCol w:w="458"/>
        <w:gridCol w:w="7652"/>
        <w:gridCol w:w="1552"/>
      </w:tblGrid>
      <w:tr w:rsidR="00AE4575" w:rsidRPr="002468C8" w14:paraId="0DB9FB22" w14:textId="77777777" w:rsidTr="0027799A">
        <w:trPr>
          <w:trHeight w:val="337"/>
        </w:trPr>
        <w:tc>
          <w:tcPr>
            <w:tcW w:w="456" w:type="dxa"/>
            <w:tcBorders>
              <w:top w:val="single" w:sz="4" w:space="0" w:color="auto"/>
              <w:left w:val="single" w:sz="4" w:space="0" w:color="auto"/>
              <w:bottom w:val="single" w:sz="4" w:space="0" w:color="auto"/>
              <w:right w:val="single" w:sz="4" w:space="0" w:color="auto"/>
            </w:tcBorders>
            <w:vAlign w:val="center"/>
          </w:tcPr>
          <w:p w14:paraId="639FBB1A" w14:textId="77777777" w:rsidR="00AE4575" w:rsidRPr="002468C8" w:rsidRDefault="00AE4575" w:rsidP="0027799A">
            <w:pPr>
              <w:jc w:val="center"/>
              <w:rPr>
                <w:b/>
                <w:bCs/>
              </w:rPr>
            </w:pPr>
            <w:r w:rsidRPr="002468C8">
              <w:rPr>
                <w:b/>
                <w:bCs/>
              </w:rPr>
              <w:t>№</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9CC7C" w14:textId="77777777" w:rsidR="00AE4575" w:rsidRPr="002468C8" w:rsidRDefault="00AE4575" w:rsidP="0027799A">
            <w:pPr>
              <w:jc w:val="center"/>
              <w:rPr>
                <w:b/>
                <w:bCs/>
              </w:rPr>
            </w:pPr>
            <w:r w:rsidRPr="002468C8">
              <w:rPr>
                <w:b/>
                <w:bCs/>
              </w:rPr>
              <w:t>Наименование</w:t>
            </w:r>
          </w:p>
        </w:tc>
        <w:tc>
          <w:tcPr>
            <w:tcW w:w="1552" w:type="dxa"/>
            <w:tcBorders>
              <w:top w:val="single" w:sz="4" w:space="0" w:color="auto"/>
              <w:left w:val="nil"/>
              <w:bottom w:val="single" w:sz="4" w:space="0" w:color="auto"/>
              <w:right w:val="single" w:sz="4" w:space="0" w:color="auto"/>
            </w:tcBorders>
            <w:shd w:val="clear" w:color="auto" w:fill="auto"/>
            <w:noWrap/>
            <w:vAlign w:val="center"/>
            <w:hideMark/>
          </w:tcPr>
          <w:p w14:paraId="1B866413" w14:textId="77777777" w:rsidR="00AE4575" w:rsidRPr="002468C8" w:rsidRDefault="00AE4575" w:rsidP="0027799A">
            <w:pPr>
              <w:jc w:val="center"/>
              <w:rPr>
                <w:b/>
                <w:bCs/>
              </w:rPr>
            </w:pPr>
            <w:r w:rsidRPr="002468C8">
              <w:rPr>
                <w:b/>
                <w:bCs/>
              </w:rPr>
              <w:t>Количество (шт.)</w:t>
            </w:r>
          </w:p>
        </w:tc>
      </w:tr>
      <w:tr w:rsidR="00AE4575" w:rsidRPr="002468C8" w14:paraId="25CC09DF" w14:textId="77777777" w:rsidTr="0027799A">
        <w:trPr>
          <w:trHeight w:val="375"/>
        </w:trPr>
        <w:tc>
          <w:tcPr>
            <w:tcW w:w="456" w:type="dxa"/>
            <w:tcBorders>
              <w:top w:val="single" w:sz="4" w:space="0" w:color="auto"/>
              <w:left w:val="single" w:sz="4" w:space="0" w:color="auto"/>
              <w:bottom w:val="single" w:sz="4" w:space="0" w:color="auto"/>
              <w:right w:val="single" w:sz="4" w:space="0" w:color="auto"/>
            </w:tcBorders>
            <w:vAlign w:val="center"/>
          </w:tcPr>
          <w:p w14:paraId="32E403BF" w14:textId="77777777" w:rsidR="00AE4575" w:rsidRPr="002468C8" w:rsidRDefault="00AE4575" w:rsidP="0027799A">
            <w:pPr>
              <w:rPr>
                <w:rFonts w:eastAsia="Calibri"/>
              </w:rPr>
            </w:pPr>
            <w:r w:rsidRPr="002468C8">
              <w:rPr>
                <w:rFonts w:eastAsia="Calibri"/>
              </w:rPr>
              <w:t>1</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0794C" w14:textId="77777777" w:rsidR="00AE4575" w:rsidRPr="002468C8" w:rsidRDefault="00AE4575" w:rsidP="0027799A">
            <w:pPr>
              <w:rPr>
                <w:rFonts w:eastAsia="Calibri"/>
              </w:rPr>
            </w:pPr>
            <w:r w:rsidRPr="002468C8">
              <w:rPr>
                <w:rFonts w:eastAsia="Calibri"/>
              </w:rPr>
              <w:t xml:space="preserve">Регулирующий клапан (АРГОНАВТ), </w:t>
            </w:r>
            <w:proofErr w:type="spellStart"/>
            <w:r w:rsidRPr="002468C8">
              <w:rPr>
                <w:rFonts w:eastAsia="Calibri"/>
              </w:rPr>
              <w:t>Ду</w:t>
            </w:r>
            <w:proofErr w:type="spellEnd"/>
            <w:r w:rsidRPr="002468C8">
              <w:rPr>
                <w:rFonts w:eastAsia="Calibri"/>
              </w:rPr>
              <w:t xml:space="preserve"> 50мм, </w:t>
            </w:r>
            <w:proofErr w:type="spellStart"/>
            <w:r w:rsidRPr="002468C8">
              <w:rPr>
                <w:rFonts w:eastAsia="Calibri"/>
              </w:rPr>
              <w:t>Kvs</w:t>
            </w:r>
            <w:proofErr w:type="spellEnd"/>
            <w:r w:rsidRPr="002468C8">
              <w:rPr>
                <w:rFonts w:eastAsia="Calibri"/>
              </w:rPr>
              <w:t>=25</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25EA3A51" w14:textId="77777777" w:rsidR="00AE4575" w:rsidRPr="002468C8" w:rsidRDefault="00AE4575" w:rsidP="0027799A">
            <w:pPr>
              <w:jc w:val="center"/>
            </w:pPr>
            <w:r w:rsidRPr="002468C8">
              <w:t>1</w:t>
            </w:r>
          </w:p>
        </w:tc>
      </w:tr>
      <w:tr w:rsidR="00AE4575" w:rsidRPr="002468C8" w14:paraId="7DF135B1" w14:textId="77777777" w:rsidTr="0027799A">
        <w:trPr>
          <w:trHeight w:val="375"/>
        </w:trPr>
        <w:tc>
          <w:tcPr>
            <w:tcW w:w="456" w:type="dxa"/>
            <w:tcBorders>
              <w:top w:val="single" w:sz="4" w:space="0" w:color="auto"/>
              <w:left w:val="single" w:sz="4" w:space="0" w:color="auto"/>
              <w:bottom w:val="single" w:sz="4" w:space="0" w:color="auto"/>
              <w:right w:val="single" w:sz="4" w:space="0" w:color="auto"/>
            </w:tcBorders>
            <w:vAlign w:val="center"/>
          </w:tcPr>
          <w:p w14:paraId="1FA37EB0" w14:textId="77777777" w:rsidR="00AE4575" w:rsidRPr="002468C8" w:rsidRDefault="00AE4575" w:rsidP="0027799A">
            <w:pPr>
              <w:rPr>
                <w:rFonts w:eastAsia="Calibri"/>
              </w:rPr>
            </w:pPr>
            <w:r w:rsidRPr="002468C8">
              <w:rPr>
                <w:rFonts w:eastAsia="Calibri"/>
              </w:rPr>
              <w:t>2</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FF523" w14:textId="77777777" w:rsidR="00AE4575" w:rsidRPr="002468C8" w:rsidRDefault="00AE4575" w:rsidP="0027799A">
            <w:pPr>
              <w:rPr>
                <w:rFonts w:eastAsia="Calibri"/>
              </w:rPr>
            </w:pPr>
            <w:r w:rsidRPr="002468C8">
              <w:rPr>
                <w:rFonts w:eastAsia="Calibri"/>
              </w:rPr>
              <w:t xml:space="preserve">Клапан запорно-регулирующий ГВС </w:t>
            </w:r>
          </w:p>
          <w:p w14:paraId="56AC1954" w14:textId="77777777" w:rsidR="00AE4575" w:rsidRPr="002468C8" w:rsidRDefault="00AE4575" w:rsidP="0027799A">
            <w:pPr>
              <w:rPr>
                <w:rFonts w:eastAsia="Calibri"/>
              </w:rPr>
            </w:pPr>
            <w:r w:rsidRPr="002468C8">
              <w:rPr>
                <w:rFonts w:eastAsia="Calibri"/>
              </w:rPr>
              <w:t xml:space="preserve">(ЕЛПРОМ - ТЕТЕВЕН) – </w:t>
            </w:r>
            <w:proofErr w:type="spellStart"/>
            <w:r w:rsidRPr="002468C8">
              <w:rPr>
                <w:rFonts w:eastAsia="Calibri"/>
              </w:rPr>
              <w:t>Ду</w:t>
            </w:r>
            <w:proofErr w:type="spellEnd"/>
            <w:r w:rsidRPr="002468C8">
              <w:rPr>
                <w:rFonts w:eastAsia="Calibri"/>
              </w:rPr>
              <w:t xml:space="preserve"> 50мм (1986 </w:t>
            </w:r>
            <w:proofErr w:type="spellStart"/>
            <w:r w:rsidRPr="002468C8">
              <w:rPr>
                <w:rFonts w:eastAsia="Calibri"/>
              </w:rPr>
              <w:t>г.в</w:t>
            </w:r>
            <w:proofErr w:type="spellEnd"/>
            <w:r w:rsidRPr="002468C8">
              <w:rPr>
                <w:rFonts w:eastAsia="Calibri"/>
              </w:rPr>
              <w:t>.)</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23548EA6" w14:textId="77777777" w:rsidR="00AE4575" w:rsidRPr="002468C8" w:rsidRDefault="00AE4575" w:rsidP="0027799A">
            <w:pPr>
              <w:jc w:val="center"/>
            </w:pPr>
            <w:r w:rsidRPr="002468C8">
              <w:t>1</w:t>
            </w:r>
          </w:p>
        </w:tc>
      </w:tr>
      <w:tr w:rsidR="00AE4575" w:rsidRPr="002468C8" w14:paraId="390E617D" w14:textId="77777777" w:rsidTr="0027799A">
        <w:trPr>
          <w:trHeight w:val="375"/>
        </w:trPr>
        <w:tc>
          <w:tcPr>
            <w:tcW w:w="456" w:type="dxa"/>
            <w:tcBorders>
              <w:top w:val="single" w:sz="4" w:space="0" w:color="auto"/>
              <w:left w:val="single" w:sz="4" w:space="0" w:color="auto"/>
              <w:bottom w:val="single" w:sz="4" w:space="0" w:color="auto"/>
              <w:right w:val="single" w:sz="4" w:space="0" w:color="auto"/>
            </w:tcBorders>
            <w:vAlign w:val="center"/>
          </w:tcPr>
          <w:p w14:paraId="29A5BAC4" w14:textId="77777777" w:rsidR="00AE4575" w:rsidRPr="002468C8" w:rsidRDefault="00AE4575" w:rsidP="0027799A">
            <w:pPr>
              <w:rPr>
                <w:rFonts w:eastAsia="Calibri"/>
              </w:rPr>
            </w:pPr>
            <w:r w:rsidRPr="002468C8">
              <w:rPr>
                <w:rFonts w:eastAsia="Calibri"/>
              </w:rPr>
              <w:t>3</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AC798" w14:textId="77777777" w:rsidR="00AE4575" w:rsidRPr="002468C8" w:rsidRDefault="00AE4575" w:rsidP="0027799A">
            <w:pPr>
              <w:rPr>
                <w:rFonts w:eastAsia="Calibri"/>
              </w:rPr>
            </w:pPr>
            <w:r w:rsidRPr="002468C8">
              <w:rPr>
                <w:rFonts w:eastAsia="Calibri"/>
              </w:rPr>
              <w:t xml:space="preserve">Клапан запорно-регулирующий центрального отопления </w:t>
            </w:r>
          </w:p>
          <w:p w14:paraId="10C7FC9F" w14:textId="77777777" w:rsidR="00AE4575" w:rsidRPr="002468C8" w:rsidRDefault="00AE4575" w:rsidP="0027799A">
            <w:pPr>
              <w:rPr>
                <w:rFonts w:eastAsia="Calibri"/>
              </w:rPr>
            </w:pPr>
            <w:r w:rsidRPr="002468C8">
              <w:rPr>
                <w:rFonts w:eastAsia="Calibri"/>
              </w:rPr>
              <w:t xml:space="preserve">(ЕЛПРОМ - ТЕТЕВЕН) – </w:t>
            </w:r>
            <w:proofErr w:type="spellStart"/>
            <w:r w:rsidRPr="002468C8">
              <w:rPr>
                <w:rFonts w:eastAsia="Calibri"/>
              </w:rPr>
              <w:t>Ду</w:t>
            </w:r>
            <w:proofErr w:type="spellEnd"/>
            <w:r w:rsidRPr="002468C8">
              <w:rPr>
                <w:rFonts w:eastAsia="Calibri"/>
              </w:rPr>
              <w:t xml:space="preserve"> 50мм (1976 </w:t>
            </w:r>
            <w:proofErr w:type="spellStart"/>
            <w:r w:rsidRPr="002468C8">
              <w:rPr>
                <w:rFonts w:eastAsia="Calibri"/>
              </w:rPr>
              <w:t>г.в</w:t>
            </w:r>
            <w:proofErr w:type="spellEnd"/>
            <w:r w:rsidRPr="002468C8">
              <w:rPr>
                <w:rFonts w:eastAsia="Calibri"/>
              </w:rPr>
              <w:t>.)</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6333108A" w14:textId="77777777" w:rsidR="00AE4575" w:rsidRPr="002468C8" w:rsidRDefault="00AE4575" w:rsidP="0027799A">
            <w:pPr>
              <w:jc w:val="center"/>
            </w:pPr>
            <w:r w:rsidRPr="002468C8">
              <w:t>1</w:t>
            </w:r>
          </w:p>
        </w:tc>
      </w:tr>
      <w:tr w:rsidR="00AE4575" w:rsidRPr="002468C8" w14:paraId="17DA27EC" w14:textId="77777777" w:rsidTr="0027799A">
        <w:trPr>
          <w:trHeight w:val="375"/>
        </w:trPr>
        <w:tc>
          <w:tcPr>
            <w:tcW w:w="456" w:type="dxa"/>
            <w:tcBorders>
              <w:top w:val="single" w:sz="4" w:space="0" w:color="auto"/>
              <w:left w:val="single" w:sz="4" w:space="0" w:color="auto"/>
              <w:bottom w:val="single" w:sz="4" w:space="0" w:color="auto"/>
              <w:right w:val="single" w:sz="4" w:space="0" w:color="auto"/>
            </w:tcBorders>
            <w:vAlign w:val="center"/>
          </w:tcPr>
          <w:p w14:paraId="77BECCB4" w14:textId="77777777" w:rsidR="00AE4575" w:rsidRPr="002468C8" w:rsidRDefault="00AE4575" w:rsidP="0027799A">
            <w:r w:rsidRPr="002468C8">
              <w:t>4</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FFC7D" w14:textId="77777777" w:rsidR="00AE4575" w:rsidRPr="002468C8" w:rsidRDefault="00AE4575" w:rsidP="0027799A">
            <w:r w:rsidRPr="002468C8">
              <w:t xml:space="preserve">Датчик перепада давления (ДЕМ-202-1-01-2) </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79464536" w14:textId="77777777" w:rsidR="00AE4575" w:rsidRPr="002468C8" w:rsidRDefault="00AE4575" w:rsidP="0027799A">
            <w:pPr>
              <w:jc w:val="center"/>
            </w:pPr>
            <w:r w:rsidRPr="002468C8">
              <w:t>1</w:t>
            </w:r>
          </w:p>
        </w:tc>
      </w:tr>
      <w:tr w:rsidR="00AE4575" w:rsidRPr="002468C8" w14:paraId="46DE57EB"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273A5397" w14:textId="77777777" w:rsidR="00AE4575" w:rsidRPr="002468C8" w:rsidRDefault="00AE4575" w:rsidP="0027799A">
            <w:r w:rsidRPr="002468C8">
              <w:t>5</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03A58CF2" w14:textId="77777777" w:rsidR="00AE4575" w:rsidRPr="002468C8" w:rsidRDefault="00AE4575" w:rsidP="0027799A">
            <w:r w:rsidRPr="002468C8">
              <w:t xml:space="preserve">Задвижки клиновые </w:t>
            </w:r>
            <w:proofErr w:type="spellStart"/>
            <w:r w:rsidRPr="002468C8">
              <w:t>Ду</w:t>
            </w:r>
            <w:proofErr w:type="spellEnd"/>
            <w:r w:rsidRPr="002468C8">
              <w:t xml:space="preserve"> 200мм</w:t>
            </w:r>
          </w:p>
        </w:tc>
        <w:tc>
          <w:tcPr>
            <w:tcW w:w="1552" w:type="dxa"/>
            <w:tcBorders>
              <w:top w:val="nil"/>
              <w:left w:val="nil"/>
              <w:bottom w:val="single" w:sz="4" w:space="0" w:color="auto"/>
              <w:right w:val="single" w:sz="4" w:space="0" w:color="auto"/>
            </w:tcBorders>
            <w:shd w:val="clear" w:color="auto" w:fill="auto"/>
            <w:noWrap/>
            <w:vAlign w:val="center"/>
            <w:hideMark/>
          </w:tcPr>
          <w:p w14:paraId="011CBF2A" w14:textId="77777777" w:rsidR="00AE4575" w:rsidRPr="002468C8" w:rsidRDefault="00AE4575" w:rsidP="0027799A">
            <w:pPr>
              <w:jc w:val="center"/>
            </w:pPr>
            <w:r w:rsidRPr="002468C8">
              <w:t>4</w:t>
            </w:r>
          </w:p>
        </w:tc>
      </w:tr>
      <w:tr w:rsidR="00AE4575" w:rsidRPr="002468C8" w14:paraId="2E7BD11E"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5ADFABE9" w14:textId="77777777" w:rsidR="00AE4575" w:rsidRPr="002468C8" w:rsidRDefault="00AE4575" w:rsidP="0027799A">
            <w:r w:rsidRPr="002468C8">
              <w:t>6</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51D2F145" w14:textId="77777777" w:rsidR="00AE4575" w:rsidRPr="002468C8" w:rsidRDefault="00AE4575" w:rsidP="0027799A">
            <w:r w:rsidRPr="002468C8">
              <w:t xml:space="preserve">Задвижки клиновые </w:t>
            </w:r>
            <w:proofErr w:type="spellStart"/>
            <w:r w:rsidRPr="002468C8">
              <w:t>Ду</w:t>
            </w:r>
            <w:proofErr w:type="spellEnd"/>
            <w:r w:rsidRPr="002468C8">
              <w:t xml:space="preserve"> 150мм</w:t>
            </w:r>
          </w:p>
        </w:tc>
        <w:tc>
          <w:tcPr>
            <w:tcW w:w="1552" w:type="dxa"/>
            <w:tcBorders>
              <w:top w:val="nil"/>
              <w:left w:val="nil"/>
              <w:bottom w:val="single" w:sz="4" w:space="0" w:color="auto"/>
              <w:right w:val="single" w:sz="4" w:space="0" w:color="auto"/>
            </w:tcBorders>
            <w:shd w:val="clear" w:color="auto" w:fill="auto"/>
            <w:noWrap/>
            <w:vAlign w:val="center"/>
          </w:tcPr>
          <w:p w14:paraId="247EC5ED" w14:textId="77777777" w:rsidR="00AE4575" w:rsidRPr="002468C8" w:rsidRDefault="00AE4575" w:rsidP="0027799A">
            <w:pPr>
              <w:jc w:val="center"/>
            </w:pPr>
            <w:r w:rsidRPr="002468C8">
              <w:t>16</w:t>
            </w:r>
          </w:p>
        </w:tc>
      </w:tr>
      <w:tr w:rsidR="00AE4575" w:rsidRPr="002468C8" w14:paraId="78961BC6"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5F123254" w14:textId="77777777" w:rsidR="00AE4575" w:rsidRPr="002468C8" w:rsidRDefault="00AE4575" w:rsidP="0027799A">
            <w:r w:rsidRPr="002468C8">
              <w:t>7</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5821B6D4" w14:textId="77777777" w:rsidR="00AE4575" w:rsidRPr="002468C8" w:rsidRDefault="00AE4575" w:rsidP="0027799A">
            <w:r w:rsidRPr="002468C8">
              <w:t xml:space="preserve">Задвижки клиновые </w:t>
            </w:r>
            <w:proofErr w:type="spellStart"/>
            <w:r w:rsidRPr="002468C8">
              <w:t>Ду</w:t>
            </w:r>
            <w:proofErr w:type="spellEnd"/>
            <w:r w:rsidRPr="002468C8">
              <w:t xml:space="preserve"> 100мм</w:t>
            </w:r>
          </w:p>
        </w:tc>
        <w:tc>
          <w:tcPr>
            <w:tcW w:w="1552" w:type="dxa"/>
            <w:tcBorders>
              <w:top w:val="nil"/>
              <w:left w:val="nil"/>
              <w:bottom w:val="single" w:sz="4" w:space="0" w:color="auto"/>
              <w:right w:val="single" w:sz="4" w:space="0" w:color="auto"/>
            </w:tcBorders>
            <w:shd w:val="clear" w:color="auto" w:fill="auto"/>
            <w:noWrap/>
            <w:vAlign w:val="center"/>
          </w:tcPr>
          <w:p w14:paraId="206FB597" w14:textId="77777777" w:rsidR="00AE4575" w:rsidRPr="002468C8" w:rsidRDefault="00AE4575" w:rsidP="0027799A">
            <w:pPr>
              <w:jc w:val="center"/>
            </w:pPr>
            <w:r w:rsidRPr="002468C8">
              <w:t>20</w:t>
            </w:r>
          </w:p>
        </w:tc>
      </w:tr>
      <w:tr w:rsidR="00AE4575" w:rsidRPr="002468C8" w14:paraId="7C9945F9"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31B4646E" w14:textId="77777777" w:rsidR="00AE4575" w:rsidRPr="002468C8" w:rsidRDefault="00AE4575" w:rsidP="0027799A">
            <w:r w:rsidRPr="002468C8">
              <w:t>8</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707DA035" w14:textId="77777777" w:rsidR="00AE4575" w:rsidRPr="002468C8" w:rsidRDefault="00AE4575" w:rsidP="0027799A">
            <w:r w:rsidRPr="002468C8">
              <w:t xml:space="preserve">Задвижки клиновые </w:t>
            </w:r>
            <w:proofErr w:type="spellStart"/>
            <w:r w:rsidRPr="002468C8">
              <w:t>Ду</w:t>
            </w:r>
            <w:proofErr w:type="spellEnd"/>
            <w:r w:rsidRPr="002468C8">
              <w:t xml:space="preserve"> 80мм</w:t>
            </w:r>
          </w:p>
        </w:tc>
        <w:tc>
          <w:tcPr>
            <w:tcW w:w="1552" w:type="dxa"/>
            <w:tcBorders>
              <w:top w:val="nil"/>
              <w:left w:val="nil"/>
              <w:bottom w:val="single" w:sz="4" w:space="0" w:color="auto"/>
              <w:right w:val="single" w:sz="4" w:space="0" w:color="auto"/>
            </w:tcBorders>
            <w:shd w:val="clear" w:color="auto" w:fill="auto"/>
            <w:noWrap/>
            <w:vAlign w:val="center"/>
            <w:hideMark/>
          </w:tcPr>
          <w:p w14:paraId="1E77FFB3" w14:textId="77777777" w:rsidR="00AE4575" w:rsidRPr="002468C8" w:rsidRDefault="00AE4575" w:rsidP="0027799A">
            <w:pPr>
              <w:jc w:val="center"/>
            </w:pPr>
            <w:r w:rsidRPr="002468C8">
              <w:t>8</w:t>
            </w:r>
          </w:p>
        </w:tc>
      </w:tr>
      <w:tr w:rsidR="00AE4575" w:rsidRPr="002468C8" w14:paraId="34FE9C04"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1F1E5A65" w14:textId="77777777" w:rsidR="00AE4575" w:rsidRPr="002468C8" w:rsidRDefault="00AE4575" w:rsidP="0027799A">
            <w:r w:rsidRPr="002468C8">
              <w:t>9</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6A7E8EC2" w14:textId="77777777" w:rsidR="00AE4575" w:rsidRPr="002468C8" w:rsidRDefault="00AE4575" w:rsidP="0027799A">
            <w:r w:rsidRPr="002468C8">
              <w:t xml:space="preserve">Задвижки клиновые </w:t>
            </w:r>
            <w:proofErr w:type="spellStart"/>
            <w:r w:rsidRPr="002468C8">
              <w:t>Ду</w:t>
            </w:r>
            <w:proofErr w:type="spellEnd"/>
            <w:r w:rsidRPr="002468C8">
              <w:t xml:space="preserve"> 50мм</w:t>
            </w:r>
          </w:p>
        </w:tc>
        <w:tc>
          <w:tcPr>
            <w:tcW w:w="1552" w:type="dxa"/>
            <w:tcBorders>
              <w:top w:val="nil"/>
              <w:left w:val="nil"/>
              <w:bottom w:val="single" w:sz="4" w:space="0" w:color="auto"/>
              <w:right w:val="single" w:sz="4" w:space="0" w:color="auto"/>
            </w:tcBorders>
            <w:shd w:val="clear" w:color="auto" w:fill="auto"/>
            <w:noWrap/>
            <w:vAlign w:val="center"/>
          </w:tcPr>
          <w:p w14:paraId="14379FEA" w14:textId="77777777" w:rsidR="00AE4575" w:rsidRPr="002468C8" w:rsidRDefault="00AE4575" w:rsidP="0027799A">
            <w:pPr>
              <w:jc w:val="center"/>
            </w:pPr>
            <w:r w:rsidRPr="002468C8">
              <w:t>6</w:t>
            </w:r>
          </w:p>
        </w:tc>
      </w:tr>
      <w:tr w:rsidR="00AE4575" w:rsidRPr="002468C8" w14:paraId="324A520A" w14:textId="77777777" w:rsidTr="0027799A">
        <w:trPr>
          <w:trHeight w:val="291"/>
        </w:trPr>
        <w:tc>
          <w:tcPr>
            <w:tcW w:w="456" w:type="dxa"/>
            <w:tcBorders>
              <w:top w:val="single" w:sz="4" w:space="0" w:color="auto"/>
              <w:left w:val="single" w:sz="4" w:space="0" w:color="auto"/>
              <w:bottom w:val="single" w:sz="4" w:space="0" w:color="auto"/>
              <w:right w:val="single" w:sz="4" w:space="0" w:color="auto"/>
            </w:tcBorders>
            <w:vAlign w:val="center"/>
          </w:tcPr>
          <w:p w14:paraId="26B40E49" w14:textId="77777777" w:rsidR="00AE4575" w:rsidRPr="002468C8" w:rsidRDefault="00AE4575" w:rsidP="0027799A">
            <w:r w:rsidRPr="002468C8">
              <w:t>10</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4CF46" w14:textId="77777777" w:rsidR="00AE4575" w:rsidRPr="002468C8" w:rsidRDefault="00AE4575" w:rsidP="0027799A">
            <w:r w:rsidRPr="002468C8">
              <w:t xml:space="preserve">Краны шаровые </w:t>
            </w:r>
            <w:proofErr w:type="spellStart"/>
            <w:r w:rsidRPr="002468C8">
              <w:t>Ду</w:t>
            </w:r>
            <w:proofErr w:type="spellEnd"/>
            <w:r w:rsidRPr="002468C8">
              <w:t xml:space="preserve"> 40мм</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3BE09895" w14:textId="77777777" w:rsidR="00AE4575" w:rsidRPr="002468C8" w:rsidRDefault="00AE4575" w:rsidP="0027799A">
            <w:pPr>
              <w:jc w:val="center"/>
            </w:pPr>
            <w:r w:rsidRPr="002468C8">
              <w:t>4</w:t>
            </w:r>
          </w:p>
        </w:tc>
      </w:tr>
      <w:tr w:rsidR="00AE4575" w:rsidRPr="002468C8" w14:paraId="35F88E04" w14:textId="77777777" w:rsidTr="0027799A">
        <w:trPr>
          <w:trHeight w:val="139"/>
        </w:trPr>
        <w:tc>
          <w:tcPr>
            <w:tcW w:w="456" w:type="dxa"/>
            <w:tcBorders>
              <w:top w:val="single" w:sz="4" w:space="0" w:color="auto"/>
              <w:left w:val="single" w:sz="4" w:space="0" w:color="auto"/>
              <w:bottom w:val="single" w:sz="4" w:space="0" w:color="auto"/>
              <w:right w:val="single" w:sz="4" w:space="0" w:color="auto"/>
            </w:tcBorders>
            <w:vAlign w:val="center"/>
          </w:tcPr>
          <w:p w14:paraId="683A0F2A" w14:textId="77777777" w:rsidR="00AE4575" w:rsidRPr="002468C8" w:rsidRDefault="00AE4575" w:rsidP="0027799A">
            <w:r w:rsidRPr="002468C8">
              <w:t>11</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4ADAE" w14:textId="77777777" w:rsidR="00AE4575" w:rsidRPr="002468C8" w:rsidRDefault="00AE4575" w:rsidP="0027799A">
            <w:r w:rsidRPr="002468C8">
              <w:t xml:space="preserve">Кран шаровой </w:t>
            </w:r>
            <w:proofErr w:type="spellStart"/>
            <w:r w:rsidRPr="002468C8">
              <w:t>Ду</w:t>
            </w:r>
            <w:proofErr w:type="spellEnd"/>
            <w:r w:rsidRPr="002468C8">
              <w:t xml:space="preserve"> 25 мм</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2F67A382" w14:textId="77777777" w:rsidR="00AE4575" w:rsidRPr="002468C8" w:rsidRDefault="00AE4575" w:rsidP="0027799A">
            <w:pPr>
              <w:jc w:val="center"/>
            </w:pPr>
            <w:r w:rsidRPr="002468C8">
              <w:t>50</w:t>
            </w:r>
          </w:p>
        </w:tc>
      </w:tr>
      <w:tr w:rsidR="00AE4575" w:rsidRPr="002468C8" w14:paraId="7F8F5F2B" w14:textId="77777777" w:rsidTr="0027799A">
        <w:trPr>
          <w:trHeight w:val="143"/>
        </w:trPr>
        <w:tc>
          <w:tcPr>
            <w:tcW w:w="456" w:type="dxa"/>
            <w:tcBorders>
              <w:top w:val="single" w:sz="4" w:space="0" w:color="auto"/>
              <w:left w:val="single" w:sz="4" w:space="0" w:color="auto"/>
              <w:bottom w:val="single" w:sz="4" w:space="0" w:color="auto"/>
              <w:right w:val="single" w:sz="4" w:space="0" w:color="auto"/>
            </w:tcBorders>
            <w:vAlign w:val="center"/>
          </w:tcPr>
          <w:p w14:paraId="1B6CF67D" w14:textId="77777777" w:rsidR="00AE4575" w:rsidRPr="002468C8" w:rsidRDefault="00AE4575" w:rsidP="0027799A">
            <w:r w:rsidRPr="002468C8">
              <w:t>12</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8D461" w14:textId="77777777" w:rsidR="00AE4575" w:rsidRPr="002468C8" w:rsidRDefault="00AE4575" w:rsidP="0027799A">
            <w:r w:rsidRPr="002468C8">
              <w:t xml:space="preserve">Кран </w:t>
            </w:r>
            <w:proofErr w:type="spellStart"/>
            <w:r w:rsidRPr="002468C8">
              <w:t>шаровый</w:t>
            </w:r>
            <w:proofErr w:type="spellEnd"/>
            <w:r w:rsidRPr="002468C8">
              <w:t xml:space="preserve"> Ду3/4"</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25386535" w14:textId="77777777" w:rsidR="00AE4575" w:rsidRPr="002468C8" w:rsidRDefault="00AE4575" w:rsidP="0027799A">
            <w:pPr>
              <w:jc w:val="center"/>
            </w:pPr>
            <w:r w:rsidRPr="002468C8">
              <w:t>40</w:t>
            </w:r>
          </w:p>
        </w:tc>
      </w:tr>
      <w:tr w:rsidR="00AE4575" w:rsidRPr="002468C8" w14:paraId="4FE189DC" w14:textId="77777777" w:rsidTr="0027799A">
        <w:trPr>
          <w:trHeight w:val="303"/>
        </w:trPr>
        <w:tc>
          <w:tcPr>
            <w:tcW w:w="456" w:type="dxa"/>
            <w:tcBorders>
              <w:top w:val="single" w:sz="4" w:space="0" w:color="auto"/>
              <w:left w:val="single" w:sz="4" w:space="0" w:color="auto"/>
              <w:bottom w:val="single" w:sz="4" w:space="0" w:color="auto"/>
              <w:right w:val="single" w:sz="4" w:space="0" w:color="auto"/>
            </w:tcBorders>
            <w:vAlign w:val="center"/>
          </w:tcPr>
          <w:p w14:paraId="3A42E850" w14:textId="77777777" w:rsidR="00AE4575" w:rsidRPr="002468C8" w:rsidRDefault="00AE4575" w:rsidP="0027799A">
            <w:r w:rsidRPr="002468C8">
              <w:t>13</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709EC" w14:textId="77777777" w:rsidR="00AE4575" w:rsidRPr="002468C8" w:rsidRDefault="00AE4575" w:rsidP="0027799A">
            <w:proofErr w:type="spellStart"/>
            <w:r w:rsidRPr="002468C8">
              <w:t>Соленойдный</w:t>
            </w:r>
            <w:proofErr w:type="spellEnd"/>
            <w:r w:rsidRPr="002468C8">
              <w:t xml:space="preserve"> клапан подпитки</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5BA479CD" w14:textId="77777777" w:rsidR="00AE4575" w:rsidRPr="002468C8" w:rsidRDefault="00AE4575" w:rsidP="0027799A">
            <w:pPr>
              <w:jc w:val="center"/>
              <w:rPr>
                <w:b/>
                <w:bCs/>
              </w:rPr>
            </w:pPr>
            <w:r w:rsidRPr="002468C8">
              <w:t>1</w:t>
            </w:r>
          </w:p>
        </w:tc>
      </w:tr>
      <w:tr w:rsidR="00AE4575" w:rsidRPr="002468C8" w14:paraId="0841918F" w14:textId="77777777" w:rsidTr="0027799A">
        <w:trPr>
          <w:trHeight w:val="265"/>
        </w:trPr>
        <w:tc>
          <w:tcPr>
            <w:tcW w:w="456" w:type="dxa"/>
            <w:tcBorders>
              <w:top w:val="single" w:sz="4" w:space="0" w:color="auto"/>
              <w:left w:val="single" w:sz="4" w:space="0" w:color="auto"/>
              <w:bottom w:val="single" w:sz="4" w:space="0" w:color="auto"/>
              <w:right w:val="single" w:sz="4" w:space="0" w:color="auto"/>
            </w:tcBorders>
            <w:vAlign w:val="center"/>
          </w:tcPr>
          <w:p w14:paraId="1A729557" w14:textId="77777777" w:rsidR="00AE4575" w:rsidRPr="002468C8" w:rsidRDefault="00AE4575" w:rsidP="0027799A">
            <w:r w:rsidRPr="002468C8">
              <w:t>14</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7EAF8" w14:textId="77777777" w:rsidR="00AE4575" w:rsidRPr="002468C8" w:rsidRDefault="00AE4575" w:rsidP="0027799A">
            <w:r w:rsidRPr="002468C8">
              <w:t xml:space="preserve">Водомер горячей воды </w:t>
            </w:r>
            <w:proofErr w:type="spellStart"/>
            <w:r w:rsidRPr="002468C8">
              <w:t>Ду</w:t>
            </w:r>
            <w:proofErr w:type="spellEnd"/>
            <w:r w:rsidRPr="002468C8">
              <w:t xml:space="preserve"> 40мм </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4E5E070E" w14:textId="77777777" w:rsidR="00AE4575" w:rsidRPr="002468C8" w:rsidRDefault="00AE4575" w:rsidP="0027799A">
            <w:pPr>
              <w:jc w:val="center"/>
              <w:rPr>
                <w:b/>
                <w:bCs/>
              </w:rPr>
            </w:pPr>
            <w:r w:rsidRPr="002468C8">
              <w:t>1</w:t>
            </w:r>
          </w:p>
        </w:tc>
      </w:tr>
      <w:tr w:rsidR="00AE4575" w:rsidRPr="002468C8" w14:paraId="6C32E2DC" w14:textId="77777777" w:rsidTr="0027799A">
        <w:trPr>
          <w:trHeight w:val="303"/>
        </w:trPr>
        <w:tc>
          <w:tcPr>
            <w:tcW w:w="456" w:type="dxa"/>
            <w:tcBorders>
              <w:top w:val="single" w:sz="4" w:space="0" w:color="auto"/>
              <w:left w:val="single" w:sz="4" w:space="0" w:color="auto"/>
              <w:bottom w:val="single" w:sz="4" w:space="0" w:color="auto"/>
              <w:right w:val="single" w:sz="4" w:space="0" w:color="auto"/>
            </w:tcBorders>
            <w:vAlign w:val="center"/>
          </w:tcPr>
          <w:p w14:paraId="5679DCE3" w14:textId="77777777" w:rsidR="00AE4575" w:rsidRPr="002468C8" w:rsidRDefault="00AE4575" w:rsidP="0027799A">
            <w:r w:rsidRPr="002468C8">
              <w:t>15</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BC450" w14:textId="77777777" w:rsidR="00AE4575" w:rsidRPr="002468C8" w:rsidRDefault="00AE4575" w:rsidP="0027799A">
            <w:r w:rsidRPr="002468C8">
              <w:t xml:space="preserve">Водомер </w:t>
            </w:r>
            <w:proofErr w:type="spellStart"/>
            <w:r w:rsidRPr="002468C8">
              <w:t>подпиточной</w:t>
            </w:r>
            <w:proofErr w:type="spellEnd"/>
            <w:r w:rsidRPr="002468C8">
              <w:t xml:space="preserve"> линии </w:t>
            </w:r>
            <w:proofErr w:type="spellStart"/>
            <w:r w:rsidRPr="002468C8">
              <w:t>Ду</w:t>
            </w:r>
            <w:proofErr w:type="spellEnd"/>
            <w:r w:rsidRPr="002468C8">
              <w:t xml:space="preserve"> 20мм </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7046EE5A" w14:textId="77777777" w:rsidR="00AE4575" w:rsidRPr="002468C8" w:rsidRDefault="00AE4575" w:rsidP="0027799A">
            <w:pPr>
              <w:jc w:val="center"/>
              <w:rPr>
                <w:b/>
                <w:bCs/>
              </w:rPr>
            </w:pPr>
            <w:r w:rsidRPr="002468C8">
              <w:t>1</w:t>
            </w:r>
          </w:p>
        </w:tc>
      </w:tr>
      <w:tr w:rsidR="00AE4575" w:rsidRPr="002468C8" w14:paraId="3C88B78C" w14:textId="77777777" w:rsidTr="0027799A">
        <w:trPr>
          <w:trHeight w:val="196"/>
        </w:trPr>
        <w:tc>
          <w:tcPr>
            <w:tcW w:w="456" w:type="dxa"/>
            <w:tcBorders>
              <w:top w:val="single" w:sz="4" w:space="0" w:color="auto"/>
              <w:left w:val="single" w:sz="4" w:space="0" w:color="auto"/>
              <w:bottom w:val="single" w:sz="4" w:space="0" w:color="auto"/>
              <w:right w:val="single" w:sz="4" w:space="0" w:color="auto"/>
            </w:tcBorders>
            <w:vAlign w:val="center"/>
          </w:tcPr>
          <w:p w14:paraId="77360EF9" w14:textId="77777777" w:rsidR="00AE4575" w:rsidRPr="002468C8" w:rsidRDefault="00AE4575" w:rsidP="0027799A">
            <w:r w:rsidRPr="002468C8">
              <w:t>16</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96CCD" w14:textId="77777777" w:rsidR="00AE4575" w:rsidRPr="002468C8" w:rsidRDefault="00AE4575" w:rsidP="0027799A">
            <w:r w:rsidRPr="002468C8">
              <w:t xml:space="preserve">Фильтр косой – </w:t>
            </w:r>
            <w:proofErr w:type="spellStart"/>
            <w:r w:rsidRPr="002468C8">
              <w:t>Ду</w:t>
            </w:r>
            <w:proofErr w:type="spellEnd"/>
            <w:r w:rsidRPr="002468C8">
              <w:t xml:space="preserve"> 20мм </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68FFE889" w14:textId="77777777" w:rsidR="00AE4575" w:rsidRPr="002468C8" w:rsidRDefault="00AE4575" w:rsidP="0027799A">
            <w:pPr>
              <w:jc w:val="center"/>
              <w:rPr>
                <w:b/>
                <w:bCs/>
              </w:rPr>
            </w:pPr>
            <w:r w:rsidRPr="002468C8">
              <w:t>1</w:t>
            </w:r>
          </w:p>
        </w:tc>
      </w:tr>
      <w:tr w:rsidR="00AE4575" w:rsidRPr="002468C8" w14:paraId="7A8105D6" w14:textId="77777777" w:rsidTr="0027799A">
        <w:trPr>
          <w:trHeight w:val="244"/>
        </w:trPr>
        <w:tc>
          <w:tcPr>
            <w:tcW w:w="456" w:type="dxa"/>
            <w:tcBorders>
              <w:top w:val="single" w:sz="4" w:space="0" w:color="auto"/>
              <w:left w:val="single" w:sz="4" w:space="0" w:color="auto"/>
              <w:bottom w:val="single" w:sz="4" w:space="0" w:color="auto"/>
              <w:right w:val="single" w:sz="4" w:space="0" w:color="auto"/>
            </w:tcBorders>
            <w:vAlign w:val="center"/>
          </w:tcPr>
          <w:p w14:paraId="63F63F4A" w14:textId="77777777" w:rsidR="00AE4575" w:rsidRPr="002468C8" w:rsidRDefault="00AE4575" w:rsidP="0027799A">
            <w:r w:rsidRPr="002468C8">
              <w:t>17</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6D405" w14:textId="77777777" w:rsidR="00AE4575" w:rsidRPr="002468C8" w:rsidRDefault="00AE4575" w:rsidP="0027799A">
            <w:r w:rsidRPr="002468C8">
              <w:t xml:space="preserve">Фильтр (ФМФ) – </w:t>
            </w:r>
            <w:proofErr w:type="spellStart"/>
            <w:r w:rsidRPr="002468C8">
              <w:t>Ду</w:t>
            </w:r>
            <w:proofErr w:type="spellEnd"/>
            <w:r w:rsidRPr="002468C8">
              <w:t xml:space="preserve"> 25мм </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4A60B15C" w14:textId="77777777" w:rsidR="00AE4575" w:rsidRPr="002468C8" w:rsidRDefault="00AE4575" w:rsidP="0027799A">
            <w:pPr>
              <w:jc w:val="center"/>
            </w:pPr>
            <w:r w:rsidRPr="002468C8">
              <w:t>2</w:t>
            </w:r>
          </w:p>
        </w:tc>
      </w:tr>
      <w:tr w:rsidR="00AE4575" w:rsidRPr="002468C8" w14:paraId="47A28873" w14:textId="77777777" w:rsidTr="0027799A">
        <w:trPr>
          <w:trHeight w:val="375"/>
        </w:trPr>
        <w:tc>
          <w:tcPr>
            <w:tcW w:w="456" w:type="dxa"/>
            <w:tcBorders>
              <w:top w:val="single" w:sz="4" w:space="0" w:color="auto"/>
              <w:left w:val="single" w:sz="4" w:space="0" w:color="auto"/>
              <w:bottom w:val="single" w:sz="4" w:space="0" w:color="auto"/>
              <w:right w:val="single" w:sz="4" w:space="0" w:color="auto"/>
            </w:tcBorders>
            <w:vAlign w:val="center"/>
          </w:tcPr>
          <w:p w14:paraId="42C9E6C4" w14:textId="77777777" w:rsidR="00AE4575" w:rsidRPr="002468C8" w:rsidRDefault="00AE4575" w:rsidP="0027799A">
            <w:r w:rsidRPr="002468C8">
              <w:t>18</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6C924" w14:textId="77777777" w:rsidR="00AE4575" w:rsidRPr="002468C8" w:rsidRDefault="00AE4575" w:rsidP="0027799A">
            <w:r w:rsidRPr="002468C8">
              <w:t>Расширительный мембранный бак (</w:t>
            </w:r>
            <w:r w:rsidRPr="002468C8">
              <w:rPr>
                <w:lang w:val="en-US"/>
              </w:rPr>
              <w:t>Reflex</w:t>
            </w:r>
            <w:r w:rsidRPr="002468C8">
              <w:t xml:space="preserve">) – 300 </w:t>
            </w:r>
            <w:r w:rsidRPr="002468C8">
              <w:rPr>
                <w:lang w:val="en-US"/>
              </w:rPr>
              <w:t>L</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577F3F0C" w14:textId="77777777" w:rsidR="00AE4575" w:rsidRPr="002468C8" w:rsidRDefault="00AE4575" w:rsidP="0027799A">
            <w:pPr>
              <w:jc w:val="center"/>
              <w:rPr>
                <w:b/>
                <w:bCs/>
              </w:rPr>
            </w:pPr>
            <w:r w:rsidRPr="002468C8">
              <w:t>1</w:t>
            </w:r>
          </w:p>
        </w:tc>
      </w:tr>
      <w:tr w:rsidR="00AE4575" w:rsidRPr="002468C8" w14:paraId="46D16CA5" w14:textId="77777777" w:rsidTr="0027799A">
        <w:trPr>
          <w:trHeight w:val="155"/>
        </w:trPr>
        <w:tc>
          <w:tcPr>
            <w:tcW w:w="456" w:type="dxa"/>
            <w:tcBorders>
              <w:top w:val="single" w:sz="4" w:space="0" w:color="auto"/>
              <w:left w:val="single" w:sz="4" w:space="0" w:color="auto"/>
              <w:bottom w:val="single" w:sz="4" w:space="0" w:color="auto"/>
              <w:right w:val="single" w:sz="4" w:space="0" w:color="auto"/>
            </w:tcBorders>
            <w:vAlign w:val="center"/>
          </w:tcPr>
          <w:p w14:paraId="41597C7E" w14:textId="77777777" w:rsidR="00AE4575" w:rsidRPr="002468C8" w:rsidRDefault="00AE4575" w:rsidP="0027799A">
            <w:pPr>
              <w:rPr>
                <w:rFonts w:eastAsia="Calibri"/>
              </w:rPr>
            </w:pPr>
            <w:r w:rsidRPr="002468C8">
              <w:rPr>
                <w:rFonts w:eastAsia="Calibri"/>
              </w:rPr>
              <w:t>19</w:t>
            </w:r>
          </w:p>
        </w:tc>
        <w:tc>
          <w:tcPr>
            <w:tcW w:w="76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9CA03" w14:textId="77777777" w:rsidR="00AE4575" w:rsidRPr="002468C8" w:rsidRDefault="00AE4575" w:rsidP="0027799A">
            <w:pPr>
              <w:rPr>
                <w:rFonts w:eastAsia="Calibri"/>
              </w:rPr>
            </w:pPr>
            <w:r w:rsidRPr="002468C8">
              <w:rPr>
                <w:rFonts w:eastAsia="Calibri"/>
              </w:rPr>
              <w:t xml:space="preserve">Грязевик абонентский Ду150мм </w:t>
            </w:r>
          </w:p>
        </w:tc>
        <w:tc>
          <w:tcPr>
            <w:tcW w:w="1552" w:type="dxa"/>
            <w:tcBorders>
              <w:top w:val="single" w:sz="4" w:space="0" w:color="auto"/>
              <w:left w:val="nil"/>
              <w:bottom w:val="single" w:sz="4" w:space="0" w:color="auto"/>
              <w:right w:val="single" w:sz="4" w:space="0" w:color="auto"/>
            </w:tcBorders>
            <w:shd w:val="clear" w:color="auto" w:fill="auto"/>
            <w:noWrap/>
            <w:vAlign w:val="center"/>
          </w:tcPr>
          <w:p w14:paraId="0F979F92" w14:textId="77777777" w:rsidR="00AE4575" w:rsidRPr="002468C8" w:rsidRDefault="00AE4575" w:rsidP="0027799A">
            <w:pPr>
              <w:jc w:val="center"/>
            </w:pPr>
            <w:r w:rsidRPr="002468C8">
              <w:t>2</w:t>
            </w:r>
          </w:p>
        </w:tc>
      </w:tr>
      <w:tr w:rsidR="00AE4575" w:rsidRPr="002468C8" w14:paraId="0B22FB65"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6B41D027" w14:textId="77777777" w:rsidR="00AE4575" w:rsidRPr="002468C8" w:rsidRDefault="00AE4575" w:rsidP="0027799A">
            <w:r w:rsidRPr="002468C8">
              <w:t>20</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56DB5CAE" w14:textId="77777777" w:rsidR="00AE4575" w:rsidRPr="002468C8" w:rsidRDefault="00AE4575" w:rsidP="0027799A">
            <w:r w:rsidRPr="002468C8">
              <w:t>Манометры</w:t>
            </w:r>
          </w:p>
        </w:tc>
        <w:tc>
          <w:tcPr>
            <w:tcW w:w="1552" w:type="dxa"/>
            <w:tcBorders>
              <w:top w:val="nil"/>
              <w:left w:val="nil"/>
              <w:bottom w:val="single" w:sz="4" w:space="0" w:color="auto"/>
              <w:right w:val="single" w:sz="4" w:space="0" w:color="auto"/>
            </w:tcBorders>
            <w:shd w:val="clear" w:color="auto" w:fill="auto"/>
            <w:noWrap/>
            <w:vAlign w:val="center"/>
            <w:hideMark/>
          </w:tcPr>
          <w:p w14:paraId="387F6A6F" w14:textId="77777777" w:rsidR="00AE4575" w:rsidRPr="002468C8" w:rsidRDefault="00AE4575" w:rsidP="0027799A">
            <w:pPr>
              <w:jc w:val="center"/>
            </w:pPr>
            <w:r w:rsidRPr="002468C8">
              <w:t>25</w:t>
            </w:r>
          </w:p>
        </w:tc>
      </w:tr>
      <w:tr w:rsidR="00AE4575" w:rsidRPr="002468C8" w14:paraId="21299469"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581307B7" w14:textId="77777777" w:rsidR="00AE4575" w:rsidRPr="002468C8" w:rsidRDefault="00AE4575" w:rsidP="0027799A">
            <w:r w:rsidRPr="002468C8">
              <w:t>21</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6D1BCFE5" w14:textId="77777777" w:rsidR="00AE4575" w:rsidRPr="002468C8" w:rsidRDefault="00AE4575" w:rsidP="0027799A">
            <w:r w:rsidRPr="002468C8">
              <w:t>Спиртовые и биметаллические термометры</w:t>
            </w:r>
          </w:p>
        </w:tc>
        <w:tc>
          <w:tcPr>
            <w:tcW w:w="1552" w:type="dxa"/>
            <w:tcBorders>
              <w:top w:val="nil"/>
              <w:left w:val="nil"/>
              <w:bottom w:val="single" w:sz="4" w:space="0" w:color="auto"/>
              <w:right w:val="single" w:sz="4" w:space="0" w:color="auto"/>
            </w:tcBorders>
            <w:shd w:val="clear" w:color="auto" w:fill="auto"/>
            <w:noWrap/>
            <w:vAlign w:val="center"/>
            <w:hideMark/>
          </w:tcPr>
          <w:p w14:paraId="5F036AEB" w14:textId="77777777" w:rsidR="00AE4575" w:rsidRPr="002468C8" w:rsidRDefault="00AE4575" w:rsidP="0027799A">
            <w:pPr>
              <w:jc w:val="center"/>
            </w:pPr>
            <w:r w:rsidRPr="002468C8">
              <w:t>19</w:t>
            </w:r>
          </w:p>
        </w:tc>
      </w:tr>
      <w:tr w:rsidR="00AE4575" w:rsidRPr="002468C8" w14:paraId="694DADAF"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532F4E38" w14:textId="77777777" w:rsidR="00AE4575" w:rsidRPr="002468C8" w:rsidRDefault="00AE4575" w:rsidP="0027799A">
            <w:r w:rsidRPr="002468C8">
              <w:t>22</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58D89E86" w14:textId="77777777" w:rsidR="00AE4575" w:rsidRPr="002468C8" w:rsidRDefault="00AE4575" w:rsidP="0027799A">
            <w:r w:rsidRPr="002468C8">
              <w:t xml:space="preserve">Обратный клапан </w:t>
            </w:r>
            <w:proofErr w:type="spellStart"/>
            <w:r w:rsidRPr="002468C8">
              <w:t>Ду</w:t>
            </w:r>
            <w:proofErr w:type="spellEnd"/>
            <w:r w:rsidRPr="002468C8">
              <w:t xml:space="preserve"> 25мм </w:t>
            </w:r>
          </w:p>
        </w:tc>
        <w:tc>
          <w:tcPr>
            <w:tcW w:w="1552" w:type="dxa"/>
            <w:tcBorders>
              <w:top w:val="nil"/>
              <w:left w:val="nil"/>
              <w:bottom w:val="single" w:sz="4" w:space="0" w:color="auto"/>
              <w:right w:val="single" w:sz="4" w:space="0" w:color="auto"/>
            </w:tcBorders>
            <w:shd w:val="clear" w:color="auto" w:fill="auto"/>
            <w:noWrap/>
            <w:vAlign w:val="center"/>
          </w:tcPr>
          <w:p w14:paraId="09464EE7" w14:textId="77777777" w:rsidR="00AE4575" w:rsidRPr="002468C8" w:rsidRDefault="00AE4575" w:rsidP="0027799A">
            <w:pPr>
              <w:jc w:val="center"/>
            </w:pPr>
            <w:r w:rsidRPr="002468C8">
              <w:t>2</w:t>
            </w:r>
          </w:p>
        </w:tc>
      </w:tr>
      <w:tr w:rsidR="00AE4575" w:rsidRPr="002468C8" w14:paraId="1AFA4627"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640D147F" w14:textId="77777777" w:rsidR="00AE4575" w:rsidRPr="002468C8" w:rsidRDefault="00AE4575" w:rsidP="0027799A">
            <w:r w:rsidRPr="002468C8">
              <w:t>23</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64D84AFD" w14:textId="77777777" w:rsidR="00AE4575" w:rsidRPr="002468C8" w:rsidRDefault="00AE4575" w:rsidP="0027799A">
            <w:r w:rsidRPr="002468C8">
              <w:t xml:space="preserve">Предохранительный клапан </w:t>
            </w:r>
            <w:proofErr w:type="spellStart"/>
            <w:r w:rsidRPr="002468C8">
              <w:t>Ду</w:t>
            </w:r>
            <w:proofErr w:type="spellEnd"/>
            <w:r w:rsidRPr="002468C8">
              <w:t xml:space="preserve"> 25мм </w:t>
            </w:r>
          </w:p>
        </w:tc>
        <w:tc>
          <w:tcPr>
            <w:tcW w:w="1552" w:type="dxa"/>
            <w:tcBorders>
              <w:top w:val="nil"/>
              <w:left w:val="nil"/>
              <w:bottom w:val="single" w:sz="4" w:space="0" w:color="auto"/>
              <w:right w:val="single" w:sz="4" w:space="0" w:color="auto"/>
            </w:tcBorders>
            <w:shd w:val="clear" w:color="auto" w:fill="auto"/>
            <w:noWrap/>
            <w:vAlign w:val="center"/>
          </w:tcPr>
          <w:p w14:paraId="58C1B99B" w14:textId="77777777" w:rsidR="00AE4575" w:rsidRPr="002468C8" w:rsidRDefault="00AE4575" w:rsidP="0027799A">
            <w:pPr>
              <w:jc w:val="center"/>
            </w:pPr>
            <w:r w:rsidRPr="002468C8">
              <w:t>1</w:t>
            </w:r>
          </w:p>
        </w:tc>
      </w:tr>
      <w:tr w:rsidR="00AE4575" w:rsidRPr="002468C8" w14:paraId="18B6A9F7"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0E620DA7" w14:textId="77777777" w:rsidR="00AE4575" w:rsidRPr="002468C8" w:rsidRDefault="00AE4575" w:rsidP="0027799A">
            <w:r w:rsidRPr="002468C8">
              <w:t>24</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62B27E15" w14:textId="77777777" w:rsidR="00AE4575" w:rsidRPr="002468C8" w:rsidRDefault="00AE4575" w:rsidP="0027799A">
            <w:r w:rsidRPr="002468C8">
              <w:t xml:space="preserve">Обратный клапан </w:t>
            </w:r>
            <w:proofErr w:type="spellStart"/>
            <w:r w:rsidRPr="002468C8">
              <w:t>Ду</w:t>
            </w:r>
            <w:proofErr w:type="spellEnd"/>
            <w:r w:rsidRPr="002468C8">
              <w:t xml:space="preserve"> 150мм </w:t>
            </w:r>
          </w:p>
        </w:tc>
        <w:tc>
          <w:tcPr>
            <w:tcW w:w="1552" w:type="dxa"/>
            <w:tcBorders>
              <w:top w:val="nil"/>
              <w:left w:val="nil"/>
              <w:bottom w:val="single" w:sz="4" w:space="0" w:color="auto"/>
              <w:right w:val="single" w:sz="4" w:space="0" w:color="auto"/>
            </w:tcBorders>
            <w:shd w:val="clear" w:color="auto" w:fill="auto"/>
            <w:noWrap/>
            <w:vAlign w:val="center"/>
          </w:tcPr>
          <w:p w14:paraId="749BD13B" w14:textId="77777777" w:rsidR="00AE4575" w:rsidRPr="002468C8" w:rsidRDefault="00AE4575" w:rsidP="0027799A">
            <w:pPr>
              <w:jc w:val="center"/>
            </w:pPr>
            <w:r w:rsidRPr="002468C8">
              <w:t>2</w:t>
            </w:r>
          </w:p>
        </w:tc>
      </w:tr>
      <w:tr w:rsidR="00AE4575" w:rsidRPr="002468C8" w14:paraId="50293D9D"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32A32101" w14:textId="77777777" w:rsidR="00AE4575" w:rsidRPr="002468C8" w:rsidRDefault="00AE4575" w:rsidP="0027799A">
            <w:r w:rsidRPr="002468C8">
              <w:t>25</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3735E6A6" w14:textId="77777777" w:rsidR="00AE4575" w:rsidRPr="002468C8" w:rsidRDefault="00AE4575" w:rsidP="0027799A">
            <w:r w:rsidRPr="002468C8">
              <w:t xml:space="preserve">Обратный клапан </w:t>
            </w:r>
            <w:proofErr w:type="spellStart"/>
            <w:r w:rsidRPr="002468C8">
              <w:t>Ду</w:t>
            </w:r>
            <w:proofErr w:type="spellEnd"/>
            <w:r w:rsidRPr="002468C8">
              <w:t xml:space="preserve"> 100мм </w:t>
            </w:r>
          </w:p>
        </w:tc>
        <w:tc>
          <w:tcPr>
            <w:tcW w:w="1552" w:type="dxa"/>
            <w:tcBorders>
              <w:top w:val="nil"/>
              <w:left w:val="nil"/>
              <w:bottom w:val="single" w:sz="4" w:space="0" w:color="auto"/>
              <w:right w:val="single" w:sz="4" w:space="0" w:color="auto"/>
            </w:tcBorders>
            <w:shd w:val="clear" w:color="auto" w:fill="auto"/>
            <w:noWrap/>
            <w:vAlign w:val="center"/>
          </w:tcPr>
          <w:p w14:paraId="29DE4C7E" w14:textId="77777777" w:rsidR="00AE4575" w:rsidRPr="002468C8" w:rsidRDefault="00AE4575" w:rsidP="0027799A">
            <w:pPr>
              <w:jc w:val="center"/>
            </w:pPr>
            <w:r w:rsidRPr="002468C8">
              <w:t>1</w:t>
            </w:r>
          </w:p>
        </w:tc>
      </w:tr>
      <w:tr w:rsidR="00AE4575" w:rsidRPr="002468C8" w14:paraId="327113D5"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592D8095" w14:textId="77777777" w:rsidR="00AE4575" w:rsidRPr="002468C8" w:rsidRDefault="00AE4575" w:rsidP="0027799A">
            <w:r w:rsidRPr="002468C8">
              <w:t>26</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41AAB815" w14:textId="77777777" w:rsidR="00AE4575" w:rsidRPr="002468C8" w:rsidRDefault="00AE4575" w:rsidP="0027799A">
            <w:r w:rsidRPr="002468C8">
              <w:t xml:space="preserve">Обратный клапан </w:t>
            </w:r>
            <w:proofErr w:type="spellStart"/>
            <w:r w:rsidRPr="002468C8">
              <w:t>Ду</w:t>
            </w:r>
            <w:proofErr w:type="spellEnd"/>
            <w:r w:rsidRPr="002468C8">
              <w:t xml:space="preserve"> 50мм </w:t>
            </w:r>
          </w:p>
        </w:tc>
        <w:tc>
          <w:tcPr>
            <w:tcW w:w="1552" w:type="dxa"/>
            <w:tcBorders>
              <w:top w:val="nil"/>
              <w:left w:val="nil"/>
              <w:bottom w:val="single" w:sz="4" w:space="0" w:color="auto"/>
              <w:right w:val="single" w:sz="4" w:space="0" w:color="auto"/>
            </w:tcBorders>
            <w:shd w:val="clear" w:color="auto" w:fill="auto"/>
            <w:noWrap/>
            <w:vAlign w:val="center"/>
          </w:tcPr>
          <w:p w14:paraId="4D64E34E" w14:textId="77777777" w:rsidR="00AE4575" w:rsidRPr="002468C8" w:rsidRDefault="00AE4575" w:rsidP="0027799A">
            <w:pPr>
              <w:jc w:val="center"/>
            </w:pPr>
            <w:r w:rsidRPr="002468C8">
              <w:t>1</w:t>
            </w:r>
          </w:p>
        </w:tc>
      </w:tr>
      <w:tr w:rsidR="00AE4575" w:rsidRPr="002468C8" w14:paraId="2CA0DA51"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3712ACD1" w14:textId="77777777" w:rsidR="00AE4575" w:rsidRPr="002468C8" w:rsidRDefault="00AE4575" w:rsidP="0027799A">
            <w:r w:rsidRPr="002468C8">
              <w:t>27</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627CB0FB" w14:textId="77777777" w:rsidR="00AE4575" w:rsidRPr="002468C8" w:rsidRDefault="00AE4575" w:rsidP="0027799A">
            <w:r w:rsidRPr="002468C8">
              <w:t>Насос (моноблочный) циркуляции системы отопления (</w:t>
            </w:r>
            <w:proofErr w:type="spellStart"/>
            <w:r w:rsidRPr="002468C8">
              <w:rPr>
                <w:lang w:val="en-US"/>
              </w:rPr>
              <w:t>Calpeda</w:t>
            </w:r>
            <w:proofErr w:type="spellEnd"/>
            <w:r w:rsidRPr="002468C8">
              <w:t xml:space="preserve">) – </w:t>
            </w:r>
            <w:r w:rsidRPr="002468C8">
              <w:rPr>
                <w:lang w:val="en-US"/>
              </w:rPr>
              <w:t>n</w:t>
            </w:r>
            <w:r w:rsidRPr="002468C8">
              <w:t xml:space="preserve">=2900об/мин; </w:t>
            </w:r>
            <w:r w:rsidRPr="002468C8">
              <w:rPr>
                <w:lang w:val="en-US"/>
              </w:rPr>
              <w:t>N</w:t>
            </w:r>
            <w:r w:rsidRPr="002468C8">
              <w:t xml:space="preserve">=7,5кВт; </w:t>
            </w:r>
            <w:r w:rsidRPr="002468C8">
              <w:rPr>
                <w:lang w:val="en-US"/>
              </w:rPr>
              <w:t>Q</w:t>
            </w:r>
            <w:r w:rsidRPr="002468C8">
              <w:t>=81м</w:t>
            </w:r>
            <w:r w:rsidRPr="002468C8">
              <w:rPr>
                <w:vertAlign w:val="superscript"/>
              </w:rPr>
              <w:t>3</w:t>
            </w:r>
            <w:r w:rsidRPr="002468C8">
              <w:t>/ч; Н</w:t>
            </w:r>
            <w:r w:rsidRPr="002468C8">
              <w:rPr>
                <w:vertAlign w:val="subscript"/>
                <w:lang w:val="en-US"/>
              </w:rPr>
              <w:t>max</w:t>
            </w:r>
            <w:r w:rsidRPr="002468C8">
              <w:t xml:space="preserve">=38.5м. </w:t>
            </w:r>
          </w:p>
        </w:tc>
        <w:tc>
          <w:tcPr>
            <w:tcW w:w="1552" w:type="dxa"/>
            <w:tcBorders>
              <w:top w:val="nil"/>
              <w:left w:val="nil"/>
              <w:bottom w:val="single" w:sz="4" w:space="0" w:color="auto"/>
              <w:right w:val="single" w:sz="4" w:space="0" w:color="auto"/>
            </w:tcBorders>
            <w:shd w:val="clear" w:color="auto" w:fill="auto"/>
            <w:noWrap/>
            <w:vAlign w:val="center"/>
          </w:tcPr>
          <w:p w14:paraId="649E6BF7" w14:textId="77777777" w:rsidR="00AE4575" w:rsidRPr="002468C8" w:rsidRDefault="00AE4575" w:rsidP="0027799A">
            <w:pPr>
              <w:jc w:val="center"/>
            </w:pPr>
            <w:r w:rsidRPr="002468C8">
              <w:t>2</w:t>
            </w:r>
          </w:p>
        </w:tc>
      </w:tr>
      <w:tr w:rsidR="00AE4575" w:rsidRPr="002468C8" w14:paraId="0E1AFD63"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31E42B5F" w14:textId="77777777" w:rsidR="00AE4575" w:rsidRPr="002468C8" w:rsidRDefault="00AE4575" w:rsidP="0027799A">
            <w:r w:rsidRPr="002468C8">
              <w:t>28</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19609C1A" w14:textId="77777777" w:rsidR="00AE4575" w:rsidRPr="002468C8" w:rsidRDefault="00AE4575" w:rsidP="0027799A">
            <w:r w:rsidRPr="002468C8">
              <w:t>Насос (моноблочный) циркуляции системы ГВС (</w:t>
            </w:r>
            <w:proofErr w:type="spellStart"/>
            <w:r w:rsidRPr="002468C8">
              <w:rPr>
                <w:lang w:val="en-US"/>
              </w:rPr>
              <w:t>Calpeda</w:t>
            </w:r>
            <w:proofErr w:type="spellEnd"/>
            <w:r w:rsidRPr="002468C8">
              <w:t xml:space="preserve">) – </w:t>
            </w:r>
            <w:r w:rsidRPr="002468C8">
              <w:rPr>
                <w:lang w:val="en-US"/>
              </w:rPr>
              <w:t>n</w:t>
            </w:r>
            <w:r w:rsidRPr="002468C8">
              <w:t xml:space="preserve">=2900об/мин; </w:t>
            </w:r>
            <w:r w:rsidRPr="002468C8">
              <w:rPr>
                <w:lang w:val="en-US"/>
              </w:rPr>
              <w:t>N</w:t>
            </w:r>
            <w:r w:rsidRPr="002468C8">
              <w:t xml:space="preserve">=7,5кВт; </w:t>
            </w:r>
            <w:r w:rsidRPr="002468C8">
              <w:rPr>
                <w:lang w:val="en-US"/>
              </w:rPr>
              <w:t>Q</w:t>
            </w:r>
            <w:r w:rsidRPr="002468C8">
              <w:t>=81м</w:t>
            </w:r>
            <w:r w:rsidRPr="002468C8">
              <w:rPr>
                <w:vertAlign w:val="superscript"/>
              </w:rPr>
              <w:t>3</w:t>
            </w:r>
            <w:r w:rsidRPr="002468C8">
              <w:t>/ч; Н</w:t>
            </w:r>
            <w:r w:rsidRPr="002468C8">
              <w:rPr>
                <w:vertAlign w:val="subscript"/>
                <w:lang w:val="en-US"/>
              </w:rPr>
              <w:t>max</w:t>
            </w:r>
            <w:r w:rsidRPr="002468C8">
              <w:t>=38.5м.</w:t>
            </w:r>
          </w:p>
        </w:tc>
        <w:tc>
          <w:tcPr>
            <w:tcW w:w="1552" w:type="dxa"/>
            <w:tcBorders>
              <w:top w:val="nil"/>
              <w:left w:val="nil"/>
              <w:bottom w:val="single" w:sz="4" w:space="0" w:color="auto"/>
              <w:right w:val="single" w:sz="4" w:space="0" w:color="auto"/>
            </w:tcBorders>
            <w:shd w:val="clear" w:color="auto" w:fill="auto"/>
            <w:noWrap/>
            <w:vAlign w:val="center"/>
          </w:tcPr>
          <w:p w14:paraId="2A515AF4" w14:textId="77777777" w:rsidR="00AE4575" w:rsidRPr="002468C8" w:rsidRDefault="00AE4575" w:rsidP="0027799A">
            <w:pPr>
              <w:jc w:val="center"/>
            </w:pPr>
            <w:r w:rsidRPr="002468C8">
              <w:t>1</w:t>
            </w:r>
          </w:p>
        </w:tc>
      </w:tr>
      <w:tr w:rsidR="00AE4575" w:rsidRPr="002468C8" w14:paraId="230EE9FC"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3C778207" w14:textId="77777777" w:rsidR="00AE4575" w:rsidRPr="002468C8" w:rsidRDefault="00AE4575" w:rsidP="0027799A">
            <w:r w:rsidRPr="002468C8">
              <w:t>29</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4FC40FD2" w14:textId="77777777" w:rsidR="00AE4575" w:rsidRPr="002468C8" w:rsidRDefault="00AE4575" w:rsidP="0027799A">
            <w:proofErr w:type="spellStart"/>
            <w:r w:rsidRPr="002468C8">
              <w:t>Вибровставка</w:t>
            </w:r>
            <w:proofErr w:type="spellEnd"/>
            <w:r w:rsidRPr="002468C8">
              <w:t xml:space="preserve"> </w:t>
            </w:r>
            <w:proofErr w:type="spellStart"/>
            <w:r w:rsidRPr="002468C8">
              <w:t>Ду</w:t>
            </w:r>
            <w:proofErr w:type="spellEnd"/>
            <w:r w:rsidRPr="002468C8">
              <w:t xml:space="preserve"> 100мм </w:t>
            </w:r>
          </w:p>
        </w:tc>
        <w:tc>
          <w:tcPr>
            <w:tcW w:w="1552" w:type="dxa"/>
            <w:tcBorders>
              <w:top w:val="nil"/>
              <w:left w:val="nil"/>
              <w:bottom w:val="single" w:sz="4" w:space="0" w:color="auto"/>
              <w:right w:val="single" w:sz="4" w:space="0" w:color="auto"/>
            </w:tcBorders>
            <w:shd w:val="clear" w:color="auto" w:fill="auto"/>
            <w:noWrap/>
            <w:vAlign w:val="center"/>
          </w:tcPr>
          <w:p w14:paraId="2F9FDDDB" w14:textId="77777777" w:rsidR="00AE4575" w:rsidRPr="002468C8" w:rsidRDefault="00AE4575" w:rsidP="0027799A">
            <w:pPr>
              <w:jc w:val="center"/>
            </w:pPr>
            <w:r w:rsidRPr="002468C8">
              <w:t>1</w:t>
            </w:r>
          </w:p>
        </w:tc>
      </w:tr>
      <w:tr w:rsidR="00AE4575" w:rsidRPr="002468C8" w14:paraId="7A49EFAD"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0E3330B5" w14:textId="77777777" w:rsidR="00AE4575" w:rsidRPr="002468C8" w:rsidRDefault="00AE4575" w:rsidP="0027799A">
            <w:r w:rsidRPr="002468C8">
              <w:t>30</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5CE04028" w14:textId="77777777" w:rsidR="00AE4575" w:rsidRPr="002468C8" w:rsidRDefault="00AE4575" w:rsidP="0027799A">
            <w:proofErr w:type="spellStart"/>
            <w:r w:rsidRPr="002468C8">
              <w:t>Сбросники</w:t>
            </w:r>
            <w:proofErr w:type="spellEnd"/>
            <w:r w:rsidRPr="002468C8">
              <w:t xml:space="preserve"> воздуха 3/4"</w:t>
            </w:r>
          </w:p>
        </w:tc>
        <w:tc>
          <w:tcPr>
            <w:tcW w:w="1552" w:type="dxa"/>
            <w:tcBorders>
              <w:top w:val="nil"/>
              <w:left w:val="nil"/>
              <w:bottom w:val="single" w:sz="4" w:space="0" w:color="auto"/>
              <w:right w:val="single" w:sz="4" w:space="0" w:color="auto"/>
            </w:tcBorders>
            <w:shd w:val="clear" w:color="auto" w:fill="auto"/>
            <w:noWrap/>
            <w:vAlign w:val="center"/>
          </w:tcPr>
          <w:p w14:paraId="220A2569" w14:textId="77777777" w:rsidR="00AE4575" w:rsidRPr="002468C8" w:rsidRDefault="00AE4575" w:rsidP="0027799A">
            <w:pPr>
              <w:jc w:val="center"/>
            </w:pPr>
            <w:r w:rsidRPr="002468C8">
              <w:t>20</w:t>
            </w:r>
          </w:p>
        </w:tc>
      </w:tr>
      <w:tr w:rsidR="00AE4575" w:rsidRPr="002468C8" w14:paraId="1DF43812"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017CCB71" w14:textId="77777777" w:rsidR="00AE4575" w:rsidRPr="002468C8" w:rsidRDefault="00AE4575" w:rsidP="0027799A">
            <w:r w:rsidRPr="002468C8">
              <w:t>31</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2B9570D0" w14:textId="77777777" w:rsidR="00AE4575" w:rsidRPr="002468C8" w:rsidRDefault="00AE4575" w:rsidP="0027799A">
            <w:proofErr w:type="spellStart"/>
            <w:r w:rsidRPr="002468C8">
              <w:t>Сбросники</w:t>
            </w:r>
            <w:proofErr w:type="spellEnd"/>
            <w:r w:rsidRPr="002468C8">
              <w:t xml:space="preserve"> воздуха 1/2"</w:t>
            </w:r>
          </w:p>
        </w:tc>
        <w:tc>
          <w:tcPr>
            <w:tcW w:w="1552" w:type="dxa"/>
            <w:tcBorders>
              <w:top w:val="nil"/>
              <w:left w:val="nil"/>
              <w:bottom w:val="single" w:sz="4" w:space="0" w:color="auto"/>
              <w:right w:val="single" w:sz="4" w:space="0" w:color="auto"/>
            </w:tcBorders>
            <w:shd w:val="clear" w:color="auto" w:fill="auto"/>
            <w:noWrap/>
            <w:vAlign w:val="center"/>
          </w:tcPr>
          <w:p w14:paraId="1F15AF56" w14:textId="77777777" w:rsidR="00AE4575" w:rsidRPr="002468C8" w:rsidRDefault="00AE4575" w:rsidP="0027799A">
            <w:pPr>
              <w:jc w:val="center"/>
            </w:pPr>
            <w:r w:rsidRPr="002468C8">
              <w:t>30</w:t>
            </w:r>
          </w:p>
        </w:tc>
      </w:tr>
      <w:tr w:rsidR="00AE4575" w:rsidRPr="002468C8" w14:paraId="19C5F104"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3D17C0C0" w14:textId="77777777" w:rsidR="00AE4575" w:rsidRPr="002468C8" w:rsidRDefault="00AE4575" w:rsidP="0027799A">
            <w:r w:rsidRPr="002468C8">
              <w:t>32</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534A5C67" w14:textId="77777777" w:rsidR="00AE4575" w:rsidRPr="002468C8" w:rsidRDefault="00AE4575" w:rsidP="0027799A">
            <w:proofErr w:type="spellStart"/>
            <w:r w:rsidRPr="002468C8">
              <w:t>Сбросники</w:t>
            </w:r>
            <w:proofErr w:type="spellEnd"/>
            <w:r w:rsidRPr="002468C8">
              <w:t xml:space="preserve"> воздуха  </w:t>
            </w:r>
            <w:proofErr w:type="spellStart"/>
            <w:r w:rsidRPr="002468C8">
              <w:t>Ду</w:t>
            </w:r>
            <w:proofErr w:type="spellEnd"/>
            <w:r w:rsidRPr="002468C8">
              <w:t xml:space="preserve"> 25мм</w:t>
            </w:r>
          </w:p>
        </w:tc>
        <w:tc>
          <w:tcPr>
            <w:tcW w:w="1552" w:type="dxa"/>
            <w:tcBorders>
              <w:top w:val="nil"/>
              <w:left w:val="nil"/>
              <w:bottom w:val="single" w:sz="4" w:space="0" w:color="auto"/>
              <w:right w:val="single" w:sz="4" w:space="0" w:color="auto"/>
            </w:tcBorders>
            <w:shd w:val="clear" w:color="auto" w:fill="auto"/>
            <w:noWrap/>
            <w:vAlign w:val="center"/>
          </w:tcPr>
          <w:p w14:paraId="66C7CB0F" w14:textId="77777777" w:rsidR="00AE4575" w:rsidRPr="002468C8" w:rsidRDefault="00AE4575" w:rsidP="0027799A">
            <w:pPr>
              <w:jc w:val="center"/>
            </w:pPr>
            <w:r w:rsidRPr="002468C8">
              <w:t>6</w:t>
            </w:r>
          </w:p>
        </w:tc>
      </w:tr>
      <w:tr w:rsidR="00AE4575" w:rsidRPr="002468C8" w14:paraId="6E7548E1"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59BBF5E0" w14:textId="77777777" w:rsidR="00AE4575" w:rsidRPr="002468C8" w:rsidRDefault="00AE4575" w:rsidP="0027799A">
            <w:r w:rsidRPr="002468C8">
              <w:t>33</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1AD480E6" w14:textId="77777777" w:rsidR="00AE4575" w:rsidRPr="002468C8" w:rsidRDefault="00AE4575" w:rsidP="0027799A">
            <w:proofErr w:type="spellStart"/>
            <w:r w:rsidRPr="002468C8">
              <w:t>Сбросники</w:t>
            </w:r>
            <w:proofErr w:type="spellEnd"/>
            <w:r w:rsidRPr="002468C8">
              <w:t xml:space="preserve"> воздуха </w:t>
            </w:r>
            <w:proofErr w:type="spellStart"/>
            <w:r w:rsidRPr="002468C8">
              <w:t>Ду</w:t>
            </w:r>
            <w:proofErr w:type="spellEnd"/>
            <w:r w:rsidRPr="002468C8">
              <w:t xml:space="preserve"> 32мм</w:t>
            </w:r>
          </w:p>
        </w:tc>
        <w:tc>
          <w:tcPr>
            <w:tcW w:w="1552" w:type="dxa"/>
            <w:tcBorders>
              <w:top w:val="nil"/>
              <w:left w:val="nil"/>
              <w:bottom w:val="single" w:sz="4" w:space="0" w:color="auto"/>
              <w:right w:val="single" w:sz="4" w:space="0" w:color="auto"/>
            </w:tcBorders>
            <w:shd w:val="clear" w:color="auto" w:fill="auto"/>
            <w:noWrap/>
            <w:vAlign w:val="center"/>
          </w:tcPr>
          <w:p w14:paraId="6561A7F5" w14:textId="77777777" w:rsidR="00AE4575" w:rsidRPr="002468C8" w:rsidRDefault="00AE4575" w:rsidP="0027799A">
            <w:pPr>
              <w:jc w:val="center"/>
            </w:pPr>
            <w:r w:rsidRPr="002468C8">
              <w:t>2</w:t>
            </w:r>
          </w:p>
        </w:tc>
      </w:tr>
      <w:tr w:rsidR="00AE4575" w:rsidRPr="002468C8" w14:paraId="21707466"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2479C8A4" w14:textId="77777777" w:rsidR="00AE4575" w:rsidRPr="002468C8" w:rsidRDefault="00AE4575" w:rsidP="0027799A">
            <w:r w:rsidRPr="002468C8">
              <w:t>34</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6F12FA71" w14:textId="77777777" w:rsidR="00AE4575" w:rsidRPr="002468C8" w:rsidRDefault="00AE4575" w:rsidP="0027799A">
            <w:r w:rsidRPr="002468C8">
              <w:t xml:space="preserve">Циркуляционный насос подпитки </w:t>
            </w:r>
          </w:p>
        </w:tc>
        <w:tc>
          <w:tcPr>
            <w:tcW w:w="1552" w:type="dxa"/>
            <w:tcBorders>
              <w:top w:val="nil"/>
              <w:left w:val="nil"/>
              <w:bottom w:val="single" w:sz="4" w:space="0" w:color="auto"/>
              <w:right w:val="single" w:sz="4" w:space="0" w:color="auto"/>
            </w:tcBorders>
            <w:shd w:val="clear" w:color="auto" w:fill="auto"/>
            <w:noWrap/>
            <w:vAlign w:val="center"/>
          </w:tcPr>
          <w:p w14:paraId="461EAA1A" w14:textId="77777777" w:rsidR="00AE4575" w:rsidRPr="002468C8" w:rsidRDefault="00AE4575" w:rsidP="0027799A">
            <w:pPr>
              <w:jc w:val="center"/>
            </w:pPr>
            <w:r w:rsidRPr="002468C8">
              <w:t>2</w:t>
            </w:r>
          </w:p>
        </w:tc>
      </w:tr>
      <w:tr w:rsidR="00AE4575" w:rsidRPr="002468C8" w14:paraId="62C466C6"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722E356F" w14:textId="77777777" w:rsidR="00AE4575" w:rsidRPr="002468C8" w:rsidRDefault="00AE4575" w:rsidP="0027799A">
            <w:r w:rsidRPr="002468C8">
              <w:t>35</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71C4CEFE" w14:textId="77777777" w:rsidR="00AE4575" w:rsidRPr="002468C8" w:rsidRDefault="00AE4575" w:rsidP="0027799A">
            <w:r w:rsidRPr="002468C8">
              <w:t xml:space="preserve">Тепло вычислитель учета тепловой энергии – КМ-5 </w:t>
            </w:r>
          </w:p>
        </w:tc>
        <w:tc>
          <w:tcPr>
            <w:tcW w:w="1552" w:type="dxa"/>
            <w:tcBorders>
              <w:top w:val="nil"/>
              <w:left w:val="nil"/>
              <w:bottom w:val="single" w:sz="4" w:space="0" w:color="auto"/>
              <w:right w:val="single" w:sz="4" w:space="0" w:color="auto"/>
            </w:tcBorders>
            <w:shd w:val="clear" w:color="auto" w:fill="auto"/>
            <w:noWrap/>
            <w:vAlign w:val="center"/>
            <w:hideMark/>
          </w:tcPr>
          <w:p w14:paraId="2645E73A" w14:textId="77777777" w:rsidR="00AE4575" w:rsidRPr="002468C8" w:rsidRDefault="00AE4575" w:rsidP="0027799A">
            <w:pPr>
              <w:jc w:val="center"/>
            </w:pPr>
            <w:r w:rsidRPr="002468C8">
              <w:t>1</w:t>
            </w:r>
          </w:p>
        </w:tc>
      </w:tr>
      <w:tr w:rsidR="00AE4575" w:rsidRPr="002468C8" w14:paraId="1CDF6089"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23A79771" w14:textId="77777777" w:rsidR="00AE4575" w:rsidRPr="002468C8" w:rsidRDefault="00AE4575" w:rsidP="0027799A">
            <w:r w:rsidRPr="002468C8">
              <w:t>36</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6F6997E6" w14:textId="77777777" w:rsidR="00AE4575" w:rsidRPr="002468C8" w:rsidRDefault="00AE4575" w:rsidP="0027799A">
            <w:r w:rsidRPr="002468C8">
              <w:t xml:space="preserve">Преобразователь первичных сигналов ППС-5 </w:t>
            </w:r>
          </w:p>
        </w:tc>
        <w:tc>
          <w:tcPr>
            <w:tcW w:w="1552" w:type="dxa"/>
            <w:tcBorders>
              <w:top w:val="nil"/>
              <w:left w:val="nil"/>
              <w:bottom w:val="single" w:sz="4" w:space="0" w:color="auto"/>
              <w:right w:val="single" w:sz="4" w:space="0" w:color="auto"/>
            </w:tcBorders>
            <w:shd w:val="clear" w:color="auto" w:fill="auto"/>
            <w:noWrap/>
            <w:vAlign w:val="center"/>
          </w:tcPr>
          <w:p w14:paraId="40F54831" w14:textId="77777777" w:rsidR="00AE4575" w:rsidRPr="002468C8" w:rsidRDefault="00AE4575" w:rsidP="0027799A">
            <w:pPr>
              <w:jc w:val="center"/>
            </w:pPr>
            <w:r w:rsidRPr="002468C8">
              <w:t>1</w:t>
            </w:r>
          </w:p>
        </w:tc>
      </w:tr>
      <w:tr w:rsidR="00AE4575" w:rsidRPr="002468C8" w14:paraId="580ADF89"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40872E5A" w14:textId="77777777" w:rsidR="00AE4575" w:rsidRPr="002468C8" w:rsidRDefault="00AE4575" w:rsidP="0027799A">
            <w:r w:rsidRPr="002468C8">
              <w:t>37</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1D0A1095" w14:textId="77777777" w:rsidR="00AE4575" w:rsidRPr="002468C8" w:rsidRDefault="00AE4575" w:rsidP="0027799A">
            <w:r w:rsidRPr="002468C8">
              <w:t xml:space="preserve">Адаптер периферии АП-5 </w:t>
            </w:r>
          </w:p>
        </w:tc>
        <w:tc>
          <w:tcPr>
            <w:tcW w:w="1552" w:type="dxa"/>
            <w:tcBorders>
              <w:top w:val="nil"/>
              <w:left w:val="nil"/>
              <w:bottom w:val="single" w:sz="4" w:space="0" w:color="auto"/>
              <w:right w:val="single" w:sz="4" w:space="0" w:color="auto"/>
            </w:tcBorders>
            <w:shd w:val="clear" w:color="auto" w:fill="auto"/>
            <w:noWrap/>
            <w:vAlign w:val="center"/>
          </w:tcPr>
          <w:p w14:paraId="262AEE76" w14:textId="77777777" w:rsidR="00AE4575" w:rsidRPr="002468C8" w:rsidRDefault="00AE4575" w:rsidP="0027799A">
            <w:pPr>
              <w:jc w:val="center"/>
            </w:pPr>
            <w:r w:rsidRPr="002468C8">
              <w:t>1</w:t>
            </w:r>
          </w:p>
        </w:tc>
      </w:tr>
      <w:tr w:rsidR="00AE4575" w:rsidRPr="002468C8" w14:paraId="518B19F7"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342E6D3A" w14:textId="77777777" w:rsidR="00AE4575" w:rsidRPr="002468C8" w:rsidRDefault="00AE4575" w:rsidP="0027799A">
            <w:r w:rsidRPr="002468C8">
              <w:t>38</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74211778" w14:textId="77777777" w:rsidR="00AE4575" w:rsidRPr="002468C8" w:rsidRDefault="00AE4575" w:rsidP="0027799A">
            <w:r w:rsidRPr="002468C8">
              <w:t xml:space="preserve">КТПТР-01-100П </w:t>
            </w:r>
          </w:p>
        </w:tc>
        <w:tc>
          <w:tcPr>
            <w:tcW w:w="1552" w:type="dxa"/>
            <w:tcBorders>
              <w:top w:val="nil"/>
              <w:left w:val="nil"/>
              <w:bottom w:val="single" w:sz="4" w:space="0" w:color="auto"/>
              <w:right w:val="single" w:sz="4" w:space="0" w:color="auto"/>
            </w:tcBorders>
            <w:shd w:val="clear" w:color="auto" w:fill="auto"/>
            <w:noWrap/>
            <w:vAlign w:val="center"/>
          </w:tcPr>
          <w:p w14:paraId="348E48C9" w14:textId="77777777" w:rsidR="00AE4575" w:rsidRPr="002468C8" w:rsidRDefault="00AE4575" w:rsidP="0027799A">
            <w:pPr>
              <w:jc w:val="center"/>
            </w:pPr>
            <w:r w:rsidRPr="002468C8">
              <w:t>2</w:t>
            </w:r>
          </w:p>
        </w:tc>
      </w:tr>
      <w:tr w:rsidR="00AE4575" w:rsidRPr="002468C8" w14:paraId="74D5405B" w14:textId="77777777" w:rsidTr="0027799A">
        <w:trPr>
          <w:trHeight w:val="279"/>
        </w:trPr>
        <w:tc>
          <w:tcPr>
            <w:tcW w:w="456" w:type="dxa"/>
            <w:tcBorders>
              <w:top w:val="nil"/>
              <w:left w:val="single" w:sz="4" w:space="0" w:color="auto"/>
              <w:bottom w:val="single" w:sz="4" w:space="0" w:color="auto"/>
              <w:right w:val="single" w:sz="4" w:space="0" w:color="auto"/>
            </w:tcBorders>
            <w:vAlign w:val="center"/>
          </w:tcPr>
          <w:p w14:paraId="606FF57D" w14:textId="77777777" w:rsidR="00AE4575" w:rsidRPr="002468C8" w:rsidRDefault="00AE4575" w:rsidP="0027799A">
            <w:r w:rsidRPr="002468C8">
              <w:t>39</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4229B7AB" w14:textId="77777777" w:rsidR="00AE4575" w:rsidRPr="002468C8" w:rsidRDefault="00AE4575" w:rsidP="0027799A">
            <w:r w:rsidRPr="002468C8">
              <w:t xml:space="preserve">Трубопровод </w:t>
            </w:r>
            <w:proofErr w:type="spellStart"/>
            <w:r w:rsidRPr="002468C8">
              <w:t>Ду</w:t>
            </w:r>
            <w:proofErr w:type="spellEnd"/>
            <w:r w:rsidRPr="002468C8">
              <w:t xml:space="preserve"> 200мм</w:t>
            </w:r>
          </w:p>
        </w:tc>
        <w:tc>
          <w:tcPr>
            <w:tcW w:w="1552" w:type="dxa"/>
            <w:tcBorders>
              <w:top w:val="nil"/>
              <w:left w:val="nil"/>
              <w:bottom w:val="single" w:sz="4" w:space="0" w:color="auto"/>
              <w:right w:val="single" w:sz="4" w:space="0" w:color="auto"/>
            </w:tcBorders>
            <w:shd w:val="clear" w:color="auto" w:fill="auto"/>
            <w:noWrap/>
            <w:vAlign w:val="center"/>
          </w:tcPr>
          <w:p w14:paraId="5577ED3E" w14:textId="77777777" w:rsidR="00AE4575" w:rsidRPr="002468C8" w:rsidRDefault="00AE4575" w:rsidP="0027799A">
            <w:pPr>
              <w:jc w:val="center"/>
            </w:pPr>
            <w:r w:rsidRPr="002468C8">
              <w:t>64</w:t>
            </w:r>
          </w:p>
        </w:tc>
      </w:tr>
      <w:tr w:rsidR="00AE4575" w:rsidRPr="002468C8" w14:paraId="45EA4D2A"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3412E549" w14:textId="77777777" w:rsidR="00AE4575" w:rsidRPr="002468C8" w:rsidRDefault="00AE4575" w:rsidP="0027799A">
            <w:r w:rsidRPr="002468C8">
              <w:t>40</w:t>
            </w:r>
          </w:p>
        </w:tc>
        <w:tc>
          <w:tcPr>
            <w:tcW w:w="7654" w:type="dxa"/>
            <w:tcBorders>
              <w:top w:val="nil"/>
              <w:left w:val="single" w:sz="4" w:space="0" w:color="auto"/>
              <w:bottom w:val="single" w:sz="4" w:space="0" w:color="auto"/>
              <w:right w:val="single" w:sz="4" w:space="0" w:color="auto"/>
            </w:tcBorders>
            <w:shd w:val="clear" w:color="auto" w:fill="auto"/>
            <w:noWrap/>
            <w:vAlign w:val="center"/>
          </w:tcPr>
          <w:p w14:paraId="53F2EFAB" w14:textId="77777777" w:rsidR="00AE4575" w:rsidRPr="002468C8" w:rsidRDefault="00AE4575" w:rsidP="0027799A">
            <w:r w:rsidRPr="002468C8">
              <w:t xml:space="preserve">Трубопровод </w:t>
            </w:r>
            <w:proofErr w:type="spellStart"/>
            <w:r w:rsidRPr="002468C8">
              <w:t>Ду</w:t>
            </w:r>
            <w:proofErr w:type="spellEnd"/>
            <w:r w:rsidRPr="002468C8">
              <w:t xml:space="preserve"> 150мм </w:t>
            </w:r>
          </w:p>
        </w:tc>
        <w:tc>
          <w:tcPr>
            <w:tcW w:w="1552" w:type="dxa"/>
            <w:tcBorders>
              <w:top w:val="nil"/>
              <w:left w:val="nil"/>
              <w:bottom w:val="single" w:sz="4" w:space="0" w:color="auto"/>
              <w:right w:val="single" w:sz="4" w:space="0" w:color="auto"/>
            </w:tcBorders>
            <w:shd w:val="clear" w:color="auto" w:fill="auto"/>
            <w:noWrap/>
            <w:vAlign w:val="center"/>
          </w:tcPr>
          <w:p w14:paraId="29E15E45" w14:textId="77777777" w:rsidR="00AE4575" w:rsidRPr="002468C8" w:rsidRDefault="00AE4575" w:rsidP="0027799A">
            <w:pPr>
              <w:jc w:val="center"/>
            </w:pPr>
            <w:r w:rsidRPr="002468C8">
              <w:t>146</w:t>
            </w:r>
          </w:p>
        </w:tc>
      </w:tr>
      <w:tr w:rsidR="00AE4575" w:rsidRPr="002468C8" w14:paraId="30EF3C23"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489F24C4" w14:textId="77777777" w:rsidR="00AE4575" w:rsidRPr="002468C8" w:rsidRDefault="00AE4575" w:rsidP="0027799A">
            <w:r w:rsidRPr="002468C8">
              <w:t>41</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1C524B3F" w14:textId="77777777" w:rsidR="00AE4575" w:rsidRPr="002468C8" w:rsidRDefault="00AE4575" w:rsidP="0027799A">
            <w:r w:rsidRPr="002468C8">
              <w:t xml:space="preserve">Трубопровод </w:t>
            </w:r>
            <w:proofErr w:type="spellStart"/>
            <w:r w:rsidRPr="002468C8">
              <w:t>Ду</w:t>
            </w:r>
            <w:proofErr w:type="spellEnd"/>
            <w:r w:rsidRPr="002468C8">
              <w:t xml:space="preserve"> 100мм</w:t>
            </w:r>
          </w:p>
        </w:tc>
        <w:tc>
          <w:tcPr>
            <w:tcW w:w="1552" w:type="dxa"/>
            <w:tcBorders>
              <w:top w:val="nil"/>
              <w:left w:val="nil"/>
              <w:bottom w:val="single" w:sz="4" w:space="0" w:color="auto"/>
              <w:right w:val="single" w:sz="4" w:space="0" w:color="auto"/>
            </w:tcBorders>
            <w:shd w:val="clear" w:color="auto" w:fill="auto"/>
            <w:noWrap/>
            <w:vAlign w:val="center"/>
            <w:hideMark/>
          </w:tcPr>
          <w:p w14:paraId="1C1D73C6" w14:textId="77777777" w:rsidR="00AE4575" w:rsidRPr="002468C8" w:rsidRDefault="00AE4575" w:rsidP="0027799A">
            <w:pPr>
              <w:jc w:val="center"/>
            </w:pPr>
            <w:r w:rsidRPr="002468C8">
              <w:t>200</w:t>
            </w:r>
          </w:p>
        </w:tc>
      </w:tr>
      <w:tr w:rsidR="00AE4575" w:rsidRPr="002468C8" w14:paraId="0F3A7AC4"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64E2CFF2" w14:textId="77777777" w:rsidR="00AE4575" w:rsidRPr="002468C8" w:rsidRDefault="00AE4575" w:rsidP="0027799A">
            <w:r w:rsidRPr="002468C8">
              <w:t>42</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6C5070D2" w14:textId="77777777" w:rsidR="00AE4575" w:rsidRPr="002468C8" w:rsidRDefault="00AE4575" w:rsidP="0027799A">
            <w:r w:rsidRPr="002468C8">
              <w:t xml:space="preserve">Трубопровод </w:t>
            </w:r>
            <w:proofErr w:type="spellStart"/>
            <w:r w:rsidRPr="002468C8">
              <w:t>Ду</w:t>
            </w:r>
            <w:proofErr w:type="spellEnd"/>
            <w:r w:rsidRPr="002468C8">
              <w:t xml:space="preserve"> 80мм</w:t>
            </w:r>
          </w:p>
        </w:tc>
        <w:tc>
          <w:tcPr>
            <w:tcW w:w="1552" w:type="dxa"/>
            <w:tcBorders>
              <w:top w:val="nil"/>
              <w:left w:val="nil"/>
              <w:bottom w:val="single" w:sz="4" w:space="0" w:color="auto"/>
              <w:right w:val="single" w:sz="4" w:space="0" w:color="auto"/>
            </w:tcBorders>
            <w:shd w:val="clear" w:color="auto" w:fill="auto"/>
            <w:noWrap/>
            <w:vAlign w:val="center"/>
            <w:hideMark/>
          </w:tcPr>
          <w:p w14:paraId="6505166F" w14:textId="77777777" w:rsidR="00AE4575" w:rsidRPr="002468C8" w:rsidRDefault="00AE4575" w:rsidP="0027799A">
            <w:pPr>
              <w:jc w:val="center"/>
            </w:pPr>
            <w:r w:rsidRPr="002468C8">
              <w:t>250</w:t>
            </w:r>
          </w:p>
        </w:tc>
      </w:tr>
      <w:tr w:rsidR="00AE4575" w:rsidRPr="002468C8" w14:paraId="157FABF1"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51846DE5" w14:textId="77777777" w:rsidR="00AE4575" w:rsidRPr="002468C8" w:rsidRDefault="00AE4575" w:rsidP="0027799A">
            <w:r w:rsidRPr="002468C8">
              <w:t>43</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6078C8F9" w14:textId="77777777" w:rsidR="00AE4575" w:rsidRPr="002468C8" w:rsidRDefault="00AE4575" w:rsidP="0027799A">
            <w:r w:rsidRPr="002468C8">
              <w:t xml:space="preserve">Трубопровод </w:t>
            </w:r>
            <w:proofErr w:type="spellStart"/>
            <w:r w:rsidRPr="002468C8">
              <w:t>Ду</w:t>
            </w:r>
            <w:proofErr w:type="spellEnd"/>
            <w:r w:rsidRPr="002468C8">
              <w:t xml:space="preserve"> 50мм</w:t>
            </w:r>
          </w:p>
        </w:tc>
        <w:tc>
          <w:tcPr>
            <w:tcW w:w="1552" w:type="dxa"/>
            <w:tcBorders>
              <w:top w:val="nil"/>
              <w:left w:val="nil"/>
              <w:bottom w:val="single" w:sz="4" w:space="0" w:color="auto"/>
              <w:right w:val="single" w:sz="4" w:space="0" w:color="auto"/>
            </w:tcBorders>
            <w:shd w:val="clear" w:color="auto" w:fill="auto"/>
            <w:noWrap/>
            <w:vAlign w:val="center"/>
            <w:hideMark/>
          </w:tcPr>
          <w:p w14:paraId="14C2F00C" w14:textId="77777777" w:rsidR="00AE4575" w:rsidRPr="002468C8" w:rsidRDefault="00AE4575" w:rsidP="0027799A">
            <w:pPr>
              <w:jc w:val="center"/>
            </w:pPr>
            <w:r w:rsidRPr="002468C8">
              <w:t>150</w:t>
            </w:r>
          </w:p>
        </w:tc>
      </w:tr>
      <w:tr w:rsidR="00AE4575" w:rsidRPr="002468C8" w14:paraId="2A663739"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5DF3FD23" w14:textId="77777777" w:rsidR="00AE4575" w:rsidRPr="002468C8" w:rsidRDefault="00AE4575" w:rsidP="0027799A">
            <w:r w:rsidRPr="002468C8">
              <w:t>44</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74431794" w14:textId="77777777" w:rsidR="00AE4575" w:rsidRPr="002468C8" w:rsidRDefault="00AE4575" w:rsidP="0027799A">
            <w:r w:rsidRPr="002468C8">
              <w:t xml:space="preserve">Трубопровод </w:t>
            </w:r>
            <w:proofErr w:type="spellStart"/>
            <w:r w:rsidRPr="002468C8">
              <w:t>Ду</w:t>
            </w:r>
            <w:proofErr w:type="spellEnd"/>
            <w:r w:rsidRPr="002468C8">
              <w:t xml:space="preserve"> 25мм</w:t>
            </w:r>
          </w:p>
        </w:tc>
        <w:tc>
          <w:tcPr>
            <w:tcW w:w="1552" w:type="dxa"/>
            <w:tcBorders>
              <w:top w:val="nil"/>
              <w:left w:val="nil"/>
              <w:bottom w:val="single" w:sz="4" w:space="0" w:color="auto"/>
              <w:right w:val="single" w:sz="4" w:space="0" w:color="auto"/>
            </w:tcBorders>
            <w:shd w:val="clear" w:color="auto" w:fill="auto"/>
            <w:noWrap/>
            <w:vAlign w:val="center"/>
            <w:hideMark/>
          </w:tcPr>
          <w:p w14:paraId="4CEC903C" w14:textId="77777777" w:rsidR="00AE4575" w:rsidRPr="002468C8" w:rsidRDefault="00AE4575" w:rsidP="0027799A">
            <w:pPr>
              <w:jc w:val="center"/>
            </w:pPr>
            <w:r w:rsidRPr="002468C8">
              <w:t>200</w:t>
            </w:r>
          </w:p>
        </w:tc>
      </w:tr>
      <w:tr w:rsidR="00AE4575" w:rsidRPr="002468C8" w14:paraId="483C3C86"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2E614EFD" w14:textId="77777777" w:rsidR="00AE4575" w:rsidRPr="002468C8" w:rsidRDefault="00AE4575" w:rsidP="0027799A">
            <w:r w:rsidRPr="002468C8">
              <w:t>45</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66200C1C" w14:textId="77777777" w:rsidR="00AE4575" w:rsidRPr="002468C8" w:rsidRDefault="00AE4575" w:rsidP="0027799A">
            <w:r w:rsidRPr="002468C8">
              <w:t xml:space="preserve">Трубопровод </w:t>
            </w:r>
            <w:proofErr w:type="spellStart"/>
            <w:r w:rsidRPr="002468C8">
              <w:t>Ду</w:t>
            </w:r>
            <w:proofErr w:type="spellEnd"/>
            <w:r w:rsidRPr="002468C8">
              <w:t xml:space="preserve"> 3/4"</w:t>
            </w:r>
          </w:p>
        </w:tc>
        <w:tc>
          <w:tcPr>
            <w:tcW w:w="1552" w:type="dxa"/>
            <w:tcBorders>
              <w:top w:val="nil"/>
              <w:left w:val="nil"/>
              <w:bottom w:val="single" w:sz="4" w:space="0" w:color="auto"/>
              <w:right w:val="single" w:sz="4" w:space="0" w:color="auto"/>
            </w:tcBorders>
            <w:shd w:val="clear" w:color="auto" w:fill="auto"/>
            <w:noWrap/>
            <w:vAlign w:val="center"/>
            <w:hideMark/>
          </w:tcPr>
          <w:p w14:paraId="767D83F5" w14:textId="77777777" w:rsidR="00AE4575" w:rsidRPr="002468C8" w:rsidRDefault="00AE4575" w:rsidP="0027799A">
            <w:pPr>
              <w:jc w:val="center"/>
            </w:pPr>
            <w:r w:rsidRPr="002468C8">
              <w:t>70</w:t>
            </w:r>
          </w:p>
        </w:tc>
      </w:tr>
      <w:tr w:rsidR="00AE4575" w:rsidRPr="002468C8" w14:paraId="1D2D4017"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49EAB785" w14:textId="77777777" w:rsidR="00AE4575" w:rsidRPr="002468C8" w:rsidRDefault="00AE4575" w:rsidP="0027799A">
            <w:r w:rsidRPr="002468C8">
              <w:t>46</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4C8F5729" w14:textId="77777777" w:rsidR="00AE4575" w:rsidRPr="002468C8" w:rsidRDefault="00AE4575" w:rsidP="0027799A">
            <w:r w:rsidRPr="002468C8">
              <w:t xml:space="preserve">Трубопровод </w:t>
            </w:r>
            <w:proofErr w:type="spellStart"/>
            <w:r w:rsidRPr="002468C8">
              <w:t>Ду</w:t>
            </w:r>
            <w:proofErr w:type="spellEnd"/>
            <w:r w:rsidRPr="002468C8">
              <w:t xml:space="preserve"> 1/2"</w:t>
            </w:r>
          </w:p>
        </w:tc>
        <w:tc>
          <w:tcPr>
            <w:tcW w:w="1552" w:type="dxa"/>
            <w:tcBorders>
              <w:top w:val="nil"/>
              <w:left w:val="nil"/>
              <w:bottom w:val="single" w:sz="4" w:space="0" w:color="auto"/>
              <w:right w:val="single" w:sz="4" w:space="0" w:color="auto"/>
            </w:tcBorders>
            <w:shd w:val="clear" w:color="auto" w:fill="auto"/>
            <w:noWrap/>
            <w:vAlign w:val="center"/>
            <w:hideMark/>
          </w:tcPr>
          <w:p w14:paraId="320FA4AD" w14:textId="77777777" w:rsidR="00AE4575" w:rsidRPr="002468C8" w:rsidRDefault="00AE4575" w:rsidP="0027799A">
            <w:pPr>
              <w:jc w:val="center"/>
            </w:pPr>
            <w:r w:rsidRPr="002468C8">
              <w:t>50</w:t>
            </w:r>
          </w:p>
        </w:tc>
      </w:tr>
      <w:tr w:rsidR="00AE4575" w:rsidRPr="002468C8" w14:paraId="2ED34022"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6C007185" w14:textId="77777777" w:rsidR="00AE4575" w:rsidRPr="002468C8" w:rsidRDefault="00AE4575" w:rsidP="0027799A">
            <w:r w:rsidRPr="002468C8">
              <w:t>47</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680FD9E0" w14:textId="77777777" w:rsidR="00AE4575" w:rsidRPr="002468C8" w:rsidRDefault="00AE4575" w:rsidP="0027799A">
            <w:r w:rsidRPr="002468C8">
              <w:t xml:space="preserve">Трубопровод </w:t>
            </w:r>
            <w:proofErr w:type="spellStart"/>
            <w:r w:rsidRPr="002468C8">
              <w:t>Ду</w:t>
            </w:r>
            <w:proofErr w:type="spellEnd"/>
            <w:r w:rsidRPr="002468C8">
              <w:t xml:space="preserve"> 100мм (чугун)</w:t>
            </w:r>
          </w:p>
        </w:tc>
        <w:tc>
          <w:tcPr>
            <w:tcW w:w="1552" w:type="dxa"/>
            <w:tcBorders>
              <w:top w:val="nil"/>
              <w:left w:val="nil"/>
              <w:bottom w:val="single" w:sz="4" w:space="0" w:color="auto"/>
              <w:right w:val="single" w:sz="4" w:space="0" w:color="auto"/>
            </w:tcBorders>
            <w:shd w:val="clear" w:color="auto" w:fill="auto"/>
            <w:noWrap/>
            <w:vAlign w:val="center"/>
            <w:hideMark/>
          </w:tcPr>
          <w:p w14:paraId="43264935" w14:textId="77777777" w:rsidR="00AE4575" w:rsidRPr="002468C8" w:rsidRDefault="00AE4575" w:rsidP="0027799A">
            <w:pPr>
              <w:jc w:val="center"/>
            </w:pPr>
            <w:r w:rsidRPr="002468C8">
              <w:t>70</w:t>
            </w:r>
          </w:p>
        </w:tc>
      </w:tr>
      <w:tr w:rsidR="00AE4575" w:rsidRPr="002468C8" w14:paraId="2B3F28B2"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795035EF" w14:textId="77777777" w:rsidR="00AE4575" w:rsidRPr="002468C8" w:rsidRDefault="00AE4575" w:rsidP="0027799A">
            <w:r w:rsidRPr="002468C8">
              <w:t>48</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15320D02" w14:textId="77777777" w:rsidR="00AE4575" w:rsidRPr="002468C8" w:rsidRDefault="00AE4575" w:rsidP="0027799A">
            <w:r w:rsidRPr="002468C8">
              <w:t>Радиаторы отопительные (чугун)</w:t>
            </w:r>
          </w:p>
        </w:tc>
        <w:tc>
          <w:tcPr>
            <w:tcW w:w="1552" w:type="dxa"/>
            <w:tcBorders>
              <w:top w:val="nil"/>
              <w:left w:val="nil"/>
              <w:bottom w:val="single" w:sz="4" w:space="0" w:color="auto"/>
              <w:right w:val="single" w:sz="4" w:space="0" w:color="auto"/>
            </w:tcBorders>
            <w:shd w:val="clear" w:color="auto" w:fill="auto"/>
            <w:noWrap/>
            <w:vAlign w:val="center"/>
            <w:hideMark/>
          </w:tcPr>
          <w:p w14:paraId="3C29D0E1" w14:textId="77777777" w:rsidR="00AE4575" w:rsidRPr="002468C8" w:rsidRDefault="00AE4575" w:rsidP="0027799A">
            <w:pPr>
              <w:jc w:val="center"/>
            </w:pPr>
            <w:r w:rsidRPr="002468C8">
              <w:t>30</w:t>
            </w:r>
          </w:p>
        </w:tc>
      </w:tr>
      <w:tr w:rsidR="00AE4575" w:rsidRPr="002468C8" w14:paraId="27913095"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31091027" w14:textId="77777777" w:rsidR="00AE4575" w:rsidRPr="002468C8" w:rsidRDefault="00AE4575" w:rsidP="0027799A">
            <w:r w:rsidRPr="002468C8">
              <w:t>49</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43BD79B1" w14:textId="77777777" w:rsidR="00AE4575" w:rsidRPr="002468C8" w:rsidRDefault="00AE4575" w:rsidP="0027799A">
            <w:r w:rsidRPr="002468C8">
              <w:t>Радиаторы отопительные (алюминий)</w:t>
            </w:r>
          </w:p>
        </w:tc>
        <w:tc>
          <w:tcPr>
            <w:tcW w:w="1552" w:type="dxa"/>
            <w:tcBorders>
              <w:top w:val="nil"/>
              <w:left w:val="nil"/>
              <w:bottom w:val="single" w:sz="4" w:space="0" w:color="auto"/>
              <w:right w:val="single" w:sz="4" w:space="0" w:color="auto"/>
            </w:tcBorders>
            <w:shd w:val="clear" w:color="auto" w:fill="auto"/>
            <w:noWrap/>
            <w:vAlign w:val="center"/>
            <w:hideMark/>
          </w:tcPr>
          <w:p w14:paraId="56F246C1" w14:textId="77777777" w:rsidR="00AE4575" w:rsidRPr="002468C8" w:rsidRDefault="00AE4575" w:rsidP="0027799A">
            <w:pPr>
              <w:jc w:val="center"/>
            </w:pPr>
            <w:r w:rsidRPr="002468C8">
              <w:t>70</w:t>
            </w:r>
          </w:p>
        </w:tc>
      </w:tr>
      <w:tr w:rsidR="00AE4575" w:rsidRPr="002468C8" w14:paraId="0801094D"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08018F23" w14:textId="77777777" w:rsidR="00AE4575" w:rsidRPr="002468C8" w:rsidRDefault="00AE4575" w:rsidP="0027799A">
            <w:r w:rsidRPr="002468C8">
              <w:t>50</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3EDCDE5F" w14:textId="77777777" w:rsidR="00AE4575" w:rsidRPr="002468C8" w:rsidRDefault="00AE4575" w:rsidP="0027799A">
            <w:r w:rsidRPr="002468C8">
              <w:t xml:space="preserve">Калорифер </w:t>
            </w:r>
            <w:proofErr w:type="spellStart"/>
            <w:r w:rsidRPr="002468C8">
              <w:t>Ду</w:t>
            </w:r>
            <w:proofErr w:type="spellEnd"/>
            <w:r w:rsidRPr="002468C8">
              <w:t xml:space="preserve"> 50 мм</w:t>
            </w:r>
          </w:p>
        </w:tc>
        <w:tc>
          <w:tcPr>
            <w:tcW w:w="1552" w:type="dxa"/>
            <w:tcBorders>
              <w:top w:val="nil"/>
              <w:left w:val="nil"/>
              <w:bottom w:val="single" w:sz="4" w:space="0" w:color="auto"/>
              <w:right w:val="single" w:sz="4" w:space="0" w:color="auto"/>
            </w:tcBorders>
            <w:shd w:val="clear" w:color="auto" w:fill="auto"/>
            <w:noWrap/>
            <w:vAlign w:val="center"/>
            <w:hideMark/>
          </w:tcPr>
          <w:p w14:paraId="3A4BC63E" w14:textId="77777777" w:rsidR="00AE4575" w:rsidRPr="002468C8" w:rsidRDefault="00AE4575" w:rsidP="0027799A">
            <w:pPr>
              <w:jc w:val="center"/>
            </w:pPr>
            <w:r w:rsidRPr="002468C8">
              <w:t>12</w:t>
            </w:r>
          </w:p>
        </w:tc>
      </w:tr>
      <w:tr w:rsidR="00AE4575" w:rsidRPr="002468C8" w14:paraId="27B1EBFA"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2ACE7B1B" w14:textId="77777777" w:rsidR="00AE4575" w:rsidRPr="002468C8" w:rsidRDefault="00AE4575" w:rsidP="0027799A">
            <w:r w:rsidRPr="002468C8">
              <w:t>51</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4E55941F" w14:textId="77777777" w:rsidR="00AE4575" w:rsidRPr="002468C8" w:rsidRDefault="00AE4575" w:rsidP="0027799A">
            <w:r w:rsidRPr="002468C8">
              <w:t xml:space="preserve">Калорифер </w:t>
            </w:r>
            <w:proofErr w:type="spellStart"/>
            <w:r w:rsidRPr="002468C8">
              <w:t>Ду</w:t>
            </w:r>
            <w:proofErr w:type="spellEnd"/>
            <w:r w:rsidRPr="002468C8">
              <w:t xml:space="preserve"> 80 мм</w:t>
            </w:r>
          </w:p>
        </w:tc>
        <w:tc>
          <w:tcPr>
            <w:tcW w:w="1552" w:type="dxa"/>
            <w:tcBorders>
              <w:top w:val="nil"/>
              <w:left w:val="nil"/>
              <w:bottom w:val="single" w:sz="4" w:space="0" w:color="auto"/>
              <w:right w:val="single" w:sz="4" w:space="0" w:color="auto"/>
            </w:tcBorders>
            <w:shd w:val="clear" w:color="auto" w:fill="auto"/>
            <w:noWrap/>
            <w:vAlign w:val="center"/>
            <w:hideMark/>
          </w:tcPr>
          <w:p w14:paraId="442056E2" w14:textId="77777777" w:rsidR="00AE4575" w:rsidRPr="002468C8" w:rsidRDefault="00AE4575" w:rsidP="0027799A">
            <w:pPr>
              <w:jc w:val="center"/>
            </w:pPr>
            <w:r w:rsidRPr="002468C8">
              <w:t>2</w:t>
            </w:r>
          </w:p>
        </w:tc>
      </w:tr>
      <w:tr w:rsidR="00AE4575" w:rsidRPr="002468C8" w14:paraId="7FA22B5F"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6FB6A16C" w14:textId="77777777" w:rsidR="00AE4575" w:rsidRPr="002468C8" w:rsidRDefault="00AE4575" w:rsidP="0027799A">
            <w:r w:rsidRPr="002468C8">
              <w:t>52</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4C5B90A3" w14:textId="77777777" w:rsidR="00AE4575" w:rsidRPr="002468C8" w:rsidRDefault="00AE4575" w:rsidP="0027799A">
            <w:r w:rsidRPr="002468C8">
              <w:t xml:space="preserve">Отводы под сварку </w:t>
            </w:r>
            <w:proofErr w:type="spellStart"/>
            <w:r w:rsidRPr="002468C8">
              <w:t>Ду</w:t>
            </w:r>
            <w:proofErr w:type="spellEnd"/>
            <w:r w:rsidRPr="002468C8">
              <w:t xml:space="preserve"> 100мм</w:t>
            </w:r>
          </w:p>
        </w:tc>
        <w:tc>
          <w:tcPr>
            <w:tcW w:w="1552" w:type="dxa"/>
            <w:tcBorders>
              <w:top w:val="nil"/>
              <w:left w:val="nil"/>
              <w:bottom w:val="single" w:sz="4" w:space="0" w:color="auto"/>
              <w:right w:val="single" w:sz="4" w:space="0" w:color="auto"/>
            </w:tcBorders>
            <w:shd w:val="clear" w:color="auto" w:fill="auto"/>
            <w:noWrap/>
            <w:vAlign w:val="center"/>
            <w:hideMark/>
          </w:tcPr>
          <w:p w14:paraId="6FC8A656" w14:textId="77777777" w:rsidR="00AE4575" w:rsidRPr="002468C8" w:rsidRDefault="00AE4575" w:rsidP="0027799A">
            <w:pPr>
              <w:jc w:val="center"/>
            </w:pPr>
            <w:r w:rsidRPr="002468C8">
              <w:t>20</w:t>
            </w:r>
          </w:p>
        </w:tc>
      </w:tr>
      <w:tr w:rsidR="00AE4575" w:rsidRPr="002468C8" w14:paraId="08DE702E"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0B66DEB7" w14:textId="77777777" w:rsidR="00AE4575" w:rsidRPr="002468C8" w:rsidRDefault="00AE4575" w:rsidP="0027799A">
            <w:r w:rsidRPr="002468C8">
              <w:t>53</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047AC80F" w14:textId="77777777" w:rsidR="00AE4575" w:rsidRPr="002468C8" w:rsidRDefault="00AE4575" w:rsidP="0027799A">
            <w:r w:rsidRPr="002468C8">
              <w:t xml:space="preserve">Отводы под сварку </w:t>
            </w:r>
            <w:proofErr w:type="spellStart"/>
            <w:r w:rsidRPr="002468C8">
              <w:t>Ду</w:t>
            </w:r>
            <w:proofErr w:type="spellEnd"/>
            <w:r w:rsidRPr="002468C8">
              <w:t xml:space="preserve"> 80мм</w:t>
            </w:r>
          </w:p>
        </w:tc>
        <w:tc>
          <w:tcPr>
            <w:tcW w:w="1552" w:type="dxa"/>
            <w:tcBorders>
              <w:top w:val="nil"/>
              <w:left w:val="nil"/>
              <w:bottom w:val="single" w:sz="4" w:space="0" w:color="auto"/>
              <w:right w:val="single" w:sz="4" w:space="0" w:color="auto"/>
            </w:tcBorders>
            <w:shd w:val="clear" w:color="auto" w:fill="auto"/>
            <w:noWrap/>
            <w:vAlign w:val="center"/>
            <w:hideMark/>
          </w:tcPr>
          <w:p w14:paraId="7559960D" w14:textId="77777777" w:rsidR="00AE4575" w:rsidRPr="002468C8" w:rsidRDefault="00AE4575" w:rsidP="0027799A">
            <w:pPr>
              <w:jc w:val="center"/>
            </w:pPr>
            <w:r w:rsidRPr="002468C8">
              <w:t>30</w:t>
            </w:r>
          </w:p>
        </w:tc>
      </w:tr>
      <w:tr w:rsidR="00AE4575" w:rsidRPr="002468C8" w14:paraId="6A81C1B2"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58824723" w14:textId="77777777" w:rsidR="00AE4575" w:rsidRPr="002468C8" w:rsidRDefault="00AE4575" w:rsidP="0027799A">
            <w:r w:rsidRPr="002468C8">
              <w:t>54</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18EFECEC" w14:textId="77777777" w:rsidR="00AE4575" w:rsidRPr="002468C8" w:rsidRDefault="00AE4575" w:rsidP="0027799A">
            <w:r w:rsidRPr="002468C8">
              <w:t xml:space="preserve">Отводы под сварку </w:t>
            </w:r>
            <w:proofErr w:type="spellStart"/>
            <w:r w:rsidRPr="002468C8">
              <w:t>Ду</w:t>
            </w:r>
            <w:proofErr w:type="spellEnd"/>
            <w:r w:rsidRPr="002468C8">
              <w:t xml:space="preserve"> 50мм</w:t>
            </w:r>
          </w:p>
        </w:tc>
        <w:tc>
          <w:tcPr>
            <w:tcW w:w="1552" w:type="dxa"/>
            <w:tcBorders>
              <w:top w:val="nil"/>
              <w:left w:val="nil"/>
              <w:bottom w:val="single" w:sz="4" w:space="0" w:color="auto"/>
              <w:right w:val="single" w:sz="4" w:space="0" w:color="auto"/>
            </w:tcBorders>
            <w:shd w:val="clear" w:color="auto" w:fill="auto"/>
            <w:noWrap/>
            <w:vAlign w:val="center"/>
            <w:hideMark/>
          </w:tcPr>
          <w:p w14:paraId="4760E018" w14:textId="77777777" w:rsidR="00AE4575" w:rsidRPr="002468C8" w:rsidRDefault="00AE4575" w:rsidP="0027799A">
            <w:pPr>
              <w:jc w:val="center"/>
            </w:pPr>
            <w:r w:rsidRPr="002468C8">
              <w:t>30</w:t>
            </w:r>
          </w:p>
        </w:tc>
      </w:tr>
      <w:tr w:rsidR="00AE4575" w:rsidRPr="002468C8" w14:paraId="7E0B746B" w14:textId="77777777" w:rsidTr="0027799A">
        <w:trPr>
          <w:trHeight w:val="300"/>
        </w:trPr>
        <w:tc>
          <w:tcPr>
            <w:tcW w:w="456" w:type="dxa"/>
            <w:tcBorders>
              <w:top w:val="nil"/>
              <w:left w:val="single" w:sz="4" w:space="0" w:color="auto"/>
              <w:bottom w:val="single" w:sz="4" w:space="0" w:color="auto"/>
              <w:right w:val="single" w:sz="4" w:space="0" w:color="auto"/>
            </w:tcBorders>
            <w:vAlign w:val="center"/>
          </w:tcPr>
          <w:p w14:paraId="0EF0C6B9" w14:textId="77777777" w:rsidR="00AE4575" w:rsidRPr="002468C8" w:rsidRDefault="00AE4575" w:rsidP="0027799A">
            <w:r w:rsidRPr="002468C8">
              <w:t>55</w:t>
            </w:r>
          </w:p>
        </w:tc>
        <w:tc>
          <w:tcPr>
            <w:tcW w:w="7654" w:type="dxa"/>
            <w:tcBorders>
              <w:top w:val="nil"/>
              <w:left w:val="single" w:sz="4" w:space="0" w:color="auto"/>
              <w:bottom w:val="single" w:sz="4" w:space="0" w:color="auto"/>
              <w:right w:val="single" w:sz="4" w:space="0" w:color="auto"/>
            </w:tcBorders>
            <w:shd w:val="clear" w:color="auto" w:fill="auto"/>
            <w:noWrap/>
            <w:vAlign w:val="center"/>
            <w:hideMark/>
          </w:tcPr>
          <w:p w14:paraId="460460C0" w14:textId="77777777" w:rsidR="00AE4575" w:rsidRPr="002468C8" w:rsidRDefault="00AE4575" w:rsidP="0027799A">
            <w:r w:rsidRPr="002468C8">
              <w:t xml:space="preserve">Отводы под сварку </w:t>
            </w:r>
            <w:proofErr w:type="spellStart"/>
            <w:r w:rsidRPr="002468C8">
              <w:t>Ду</w:t>
            </w:r>
            <w:proofErr w:type="spellEnd"/>
            <w:r w:rsidRPr="002468C8">
              <w:t xml:space="preserve"> 25мм</w:t>
            </w:r>
          </w:p>
        </w:tc>
        <w:tc>
          <w:tcPr>
            <w:tcW w:w="1552" w:type="dxa"/>
            <w:tcBorders>
              <w:top w:val="nil"/>
              <w:left w:val="nil"/>
              <w:bottom w:val="single" w:sz="4" w:space="0" w:color="auto"/>
              <w:right w:val="single" w:sz="4" w:space="0" w:color="auto"/>
            </w:tcBorders>
            <w:shd w:val="clear" w:color="auto" w:fill="auto"/>
            <w:noWrap/>
            <w:vAlign w:val="center"/>
            <w:hideMark/>
          </w:tcPr>
          <w:p w14:paraId="310092C6" w14:textId="77777777" w:rsidR="00AE4575" w:rsidRPr="002468C8" w:rsidRDefault="00AE4575" w:rsidP="0027799A">
            <w:pPr>
              <w:jc w:val="center"/>
            </w:pPr>
            <w:r w:rsidRPr="002468C8">
              <w:t>30</w:t>
            </w:r>
          </w:p>
        </w:tc>
      </w:tr>
    </w:tbl>
    <w:p w14:paraId="187E1972" w14:textId="77777777" w:rsidR="00AE4575" w:rsidRPr="002468C8" w:rsidRDefault="00AE4575" w:rsidP="00AE4575">
      <w:pPr>
        <w:spacing w:line="240" w:lineRule="exact"/>
        <w:jc w:val="center"/>
        <w:rPr>
          <w:b/>
        </w:rPr>
      </w:pPr>
    </w:p>
    <w:tbl>
      <w:tblPr>
        <w:tblStyle w:val="affc"/>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0"/>
        <w:gridCol w:w="4254"/>
      </w:tblGrid>
      <w:tr w:rsidR="003E0302" w:rsidRPr="002468C8" w14:paraId="40B3B982" w14:textId="77777777" w:rsidTr="003E0302">
        <w:tc>
          <w:tcPr>
            <w:tcW w:w="5100" w:type="dxa"/>
          </w:tcPr>
          <w:p w14:paraId="27476733" w14:textId="33FD6B4A" w:rsidR="003E0302" w:rsidRPr="002468C8" w:rsidRDefault="003E0302" w:rsidP="00BC0873">
            <w:pPr>
              <w:spacing w:before="100"/>
              <w:rPr>
                <w:szCs w:val="14"/>
              </w:rPr>
            </w:pPr>
          </w:p>
        </w:tc>
        <w:tc>
          <w:tcPr>
            <w:tcW w:w="4254" w:type="dxa"/>
          </w:tcPr>
          <w:p w14:paraId="61562419" w14:textId="26B6202F" w:rsidR="003E0302" w:rsidRPr="002468C8" w:rsidRDefault="003E0302" w:rsidP="00BC0873">
            <w:pPr>
              <w:jc w:val="center"/>
            </w:pPr>
          </w:p>
        </w:tc>
      </w:tr>
      <w:tr w:rsidR="003E0302" w:rsidRPr="002468C8" w14:paraId="39609E46" w14:textId="77777777" w:rsidTr="003E0302">
        <w:tc>
          <w:tcPr>
            <w:tcW w:w="5100" w:type="dxa"/>
          </w:tcPr>
          <w:p w14:paraId="49E095AE" w14:textId="3D8733FE" w:rsidR="003E0302" w:rsidRPr="002468C8" w:rsidRDefault="003E0302" w:rsidP="00BC0873"/>
        </w:tc>
        <w:tc>
          <w:tcPr>
            <w:tcW w:w="4254" w:type="dxa"/>
          </w:tcPr>
          <w:p w14:paraId="47DB0BCD" w14:textId="1C09C2E9" w:rsidR="003E0302" w:rsidRPr="002468C8" w:rsidRDefault="003E0302" w:rsidP="00BC0873">
            <w:pPr>
              <w:jc w:val="center"/>
            </w:pPr>
          </w:p>
        </w:tc>
      </w:tr>
      <w:tr w:rsidR="003E0302" w:rsidRPr="002468C8" w14:paraId="2618C53E" w14:textId="77777777" w:rsidTr="003E0302">
        <w:tc>
          <w:tcPr>
            <w:tcW w:w="5100" w:type="dxa"/>
          </w:tcPr>
          <w:p w14:paraId="4AA4C55C" w14:textId="06E27ED4" w:rsidR="003E0302" w:rsidRPr="002468C8" w:rsidRDefault="003E0302" w:rsidP="00BC0873">
            <w:pPr>
              <w:spacing w:before="100"/>
            </w:pPr>
          </w:p>
        </w:tc>
        <w:tc>
          <w:tcPr>
            <w:tcW w:w="4254" w:type="dxa"/>
          </w:tcPr>
          <w:p w14:paraId="2E3443C6" w14:textId="77777777" w:rsidR="003E0302" w:rsidRPr="002468C8" w:rsidRDefault="003E0302" w:rsidP="00BC0873"/>
        </w:tc>
      </w:tr>
      <w:tr w:rsidR="003E0302" w:rsidRPr="002468C8" w14:paraId="27E813C8" w14:textId="77777777" w:rsidTr="003E0302">
        <w:tc>
          <w:tcPr>
            <w:tcW w:w="5100" w:type="dxa"/>
          </w:tcPr>
          <w:p w14:paraId="1F53ABD9" w14:textId="351A77A3" w:rsidR="003E0302" w:rsidRPr="002468C8" w:rsidRDefault="003E0302" w:rsidP="00BC0873"/>
        </w:tc>
        <w:tc>
          <w:tcPr>
            <w:tcW w:w="4254" w:type="dxa"/>
          </w:tcPr>
          <w:p w14:paraId="67F472E1" w14:textId="3A283F8B" w:rsidR="003E0302" w:rsidRPr="002468C8" w:rsidRDefault="003E0302" w:rsidP="00BC0873">
            <w:pPr>
              <w:jc w:val="center"/>
            </w:pPr>
          </w:p>
        </w:tc>
      </w:tr>
    </w:tbl>
    <w:p w14:paraId="269D43BF" w14:textId="77777777" w:rsidR="00AE4575" w:rsidRPr="002468C8" w:rsidRDefault="00AE4575" w:rsidP="00AE4575">
      <w:pPr>
        <w:spacing w:line="240" w:lineRule="exact"/>
        <w:jc w:val="center"/>
        <w:rPr>
          <w:b/>
        </w:rPr>
      </w:pPr>
    </w:p>
    <w:p w14:paraId="7A3CCECD" w14:textId="77777777" w:rsidR="00AE4575" w:rsidRPr="002468C8" w:rsidRDefault="00AE4575" w:rsidP="00AE4575">
      <w:pPr>
        <w:spacing w:line="240" w:lineRule="exact"/>
        <w:jc w:val="center"/>
        <w:rPr>
          <w:b/>
          <w:lang w:val="ru"/>
        </w:rPr>
      </w:pPr>
    </w:p>
    <w:p w14:paraId="09D67534" w14:textId="77777777" w:rsidR="00AE4575" w:rsidRPr="002468C8" w:rsidRDefault="00AE4575" w:rsidP="00AE4575">
      <w:pPr>
        <w:spacing w:line="240" w:lineRule="exact"/>
        <w:jc w:val="right"/>
        <w:sectPr w:rsidR="00AE4575" w:rsidRPr="002468C8" w:rsidSect="0027799A">
          <w:footerReference w:type="default" r:id="rId9"/>
          <w:pgSz w:w="11906" w:h="16838"/>
          <w:pgMar w:top="1134" w:right="851" w:bottom="1560" w:left="1701" w:header="720" w:footer="720" w:gutter="0"/>
          <w:cols w:space="720"/>
          <w:titlePg/>
          <w:docGrid w:linePitch="360"/>
        </w:sectPr>
      </w:pPr>
    </w:p>
    <w:p w14:paraId="035B0092" w14:textId="77777777" w:rsidR="00AE4575" w:rsidRPr="002468C8" w:rsidRDefault="00AE4575" w:rsidP="00AE4575">
      <w:pPr>
        <w:spacing w:line="240" w:lineRule="exact"/>
        <w:jc w:val="right"/>
        <w:rPr>
          <w:b/>
        </w:rPr>
      </w:pPr>
      <w:r w:rsidRPr="002468C8">
        <w:rPr>
          <w:b/>
        </w:rPr>
        <w:t>Приложение № 2</w:t>
      </w:r>
    </w:p>
    <w:p w14:paraId="553188C0" w14:textId="77777777" w:rsidR="00AE4575" w:rsidRPr="002468C8" w:rsidRDefault="00AE4575" w:rsidP="00AE4575">
      <w:pPr>
        <w:spacing w:line="240" w:lineRule="exact"/>
        <w:jc w:val="right"/>
        <w:rPr>
          <w:b/>
        </w:rPr>
      </w:pPr>
      <w:r w:rsidRPr="002468C8">
        <w:rPr>
          <w:b/>
        </w:rPr>
        <w:t>к Техническому заданию</w:t>
      </w:r>
    </w:p>
    <w:p w14:paraId="685811ED" w14:textId="77777777" w:rsidR="00AE4575" w:rsidRPr="002468C8" w:rsidRDefault="00AE4575" w:rsidP="00AE4575">
      <w:pPr>
        <w:spacing w:line="240" w:lineRule="exact"/>
        <w:jc w:val="center"/>
        <w:rPr>
          <w:b/>
        </w:rPr>
      </w:pPr>
    </w:p>
    <w:p w14:paraId="15B4ABAF" w14:textId="77777777" w:rsidR="00AE4575" w:rsidRPr="002468C8" w:rsidRDefault="00AE4575" w:rsidP="00AE4575">
      <w:pPr>
        <w:spacing w:line="240" w:lineRule="exact"/>
        <w:jc w:val="center"/>
        <w:rPr>
          <w:b/>
        </w:rPr>
      </w:pPr>
    </w:p>
    <w:p w14:paraId="4F2B1258" w14:textId="77777777" w:rsidR="00AE4575" w:rsidRPr="002468C8" w:rsidRDefault="00AE4575" w:rsidP="00AE4575">
      <w:pPr>
        <w:jc w:val="center"/>
        <w:rPr>
          <w:b/>
        </w:rPr>
      </w:pPr>
      <w:r w:rsidRPr="002468C8">
        <w:rPr>
          <w:b/>
        </w:rPr>
        <w:t>ПЕРЕЧЕНЬ</w:t>
      </w:r>
    </w:p>
    <w:p w14:paraId="426B9588" w14:textId="77777777" w:rsidR="00AE4575" w:rsidRPr="002468C8" w:rsidRDefault="00AE4575" w:rsidP="00AE4575">
      <w:pPr>
        <w:jc w:val="center"/>
        <w:rPr>
          <w:b/>
        </w:rPr>
      </w:pPr>
      <w:r w:rsidRPr="002468C8">
        <w:rPr>
          <w:b/>
        </w:rPr>
        <w:t>оборудования, комплектующих изделий и расходных материалов</w:t>
      </w:r>
    </w:p>
    <w:p w14:paraId="34545AE6" w14:textId="66F52B63" w:rsidR="00AE4575" w:rsidRPr="002468C8" w:rsidRDefault="00AE4575" w:rsidP="00AE4575">
      <w:pPr>
        <w:jc w:val="center"/>
        <w:rPr>
          <w:b/>
        </w:rPr>
      </w:pPr>
      <w:r w:rsidRPr="002468C8">
        <w:rPr>
          <w:b/>
        </w:rPr>
        <w:t>для оказания услуг по эксплуатац</w:t>
      </w:r>
      <w:r w:rsidR="00941125">
        <w:rPr>
          <w:b/>
        </w:rPr>
        <w:t>ии и техническому обслуживанию ц</w:t>
      </w:r>
      <w:r w:rsidRPr="002468C8">
        <w:rPr>
          <w:b/>
        </w:rPr>
        <w:t>ентрального теплового пункта УФПС Московской области.</w:t>
      </w:r>
    </w:p>
    <w:p w14:paraId="232FF0E3" w14:textId="77777777" w:rsidR="00AE4575" w:rsidRPr="002468C8" w:rsidRDefault="00AE4575" w:rsidP="00AE4575">
      <w:pPr>
        <w:jc w:val="center"/>
        <w:rPr>
          <w:b/>
        </w:rPr>
      </w:pPr>
    </w:p>
    <w:tbl>
      <w:tblPr>
        <w:tblW w:w="9662" w:type="dxa"/>
        <w:tblInd w:w="137" w:type="dxa"/>
        <w:tblLook w:val="04A0" w:firstRow="1" w:lastRow="0" w:firstColumn="1" w:lastColumn="0" w:noHBand="0" w:noVBand="1"/>
      </w:tblPr>
      <w:tblGrid>
        <w:gridCol w:w="686"/>
        <w:gridCol w:w="5803"/>
        <w:gridCol w:w="1446"/>
        <w:gridCol w:w="1727"/>
      </w:tblGrid>
      <w:tr w:rsidR="00AE4575" w:rsidRPr="002468C8" w14:paraId="4E01C5CC" w14:textId="77777777" w:rsidTr="0027799A">
        <w:trPr>
          <w:trHeight w:val="337"/>
        </w:trPr>
        <w:tc>
          <w:tcPr>
            <w:tcW w:w="739" w:type="dxa"/>
            <w:tcBorders>
              <w:top w:val="single" w:sz="4" w:space="0" w:color="auto"/>
              <w:left w:val="single" w:sz="4" w:space="0" w:color="auto"/>
              <w:bottom w:val="single" w:sz="4" w:space="0" w:color="auto"/>
              <w:right w:val="single" w:sz="4" w:space="0" w:color="auto"/>
            </w:tcBorders>
            <w:vAlign w:val="center"/>
          </w:tcPr>
          <w:p w14:paraId="01390B50" w14:textId="77777777" w:rsidR="00AE4575" w:rsidRPr="002468C8" w:rsidRDefault="00AE4575" w:rsidP="0027799A">
            <w:pPr>
              <w:jc w:val="center"/>
              <w:rPr>
                <w:b/>
                <w:bCs/>
              </w:rPr>
            </w:pPr>
            <w:r w:rsidRPr="002468C8">
              <w:rPr>
                <w:b/>
                <w:bCs/>
              </w:rPr>
              <w:t>№</w:t>
            </w:r>
          </w:p>
        </w:tc>
        <w:tc>
          <w:tcPr>
            <w:tcW w:w="5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39D2F" w14:textId="77777777" w:rsidR="00AE4575" w:rsidRPr="002468C8" w:rsidRDefault="00AE4575" w:rsidP="0027799A">
            <w:pPr>
              <w:jc w:val="center"/>
              <w:rPr>
                <w:b/>
                <w:bCs/>
              </w:rPr>
            </w:pPr>
            <w:r w:rsidRPr="002468C8">
              <w:rPr>
                <w:b/>
                <w:bCs/>
              </w:rPr>
              <w:t>Наименование</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6261D27D" w14:textId="77777777" w:rsidR="00AE4575" w:rsidRPr="002468C8" w:rsidRDefault="00AE4575" w:rsidP="0027799A">
            <w:pPr>
              <w:jc w:val="center"/>
              <w:rPr>
                <w:b/>
                <w:bCs/>
              </w:rPr>
            </w:pPr>
            <w:r w:rsidRPr="002468C8">
              <w:rPr>
                <w:b/>
                <w:bCs/>
              </w:rPr>
              <w:t>Единица измерения</w:t>
            </w:r>
          </w:p>
        </w:tc>
        <w:tc>
          <w:tcPr>
            <w:tcW w:w="1656" w:type="dxa"/>
            <w:tcBorders>
              <w:top w:val="single" w:sz="4" w:space="0" w:color="auto"/>
              <w:left w:val="single" w:sz="4" w:space="0" w:color="auto"/>
              <w:bottom w:val="single" w:sz="4" w:space="0" w:color="auto"/>
              <w:right w:val="single" w:sz="4" w:space="0" w:color="auto"/>
            </w:tcBorders>
            <w:vAlign w:val="center"/>
          </w:tcPr>
          <w:p w14:paraId="5DD4F682" w14:textId="77777777" w:rsidR="00AE4575" w:rsidRPr="002468C8" w:rsidRDefault="00AE4575" w:rsidP="0027799A">
            <w:pPr>
              <w:jc w:val="center"/>
              <w:rPr>
                <w:b/>
                <w:bCs/>
              </w:rPr>
            </w:pPr>
            <w:r w:rsidRPr="002468C8">
              <w:rPr>
                <w:b/>
                <w:bCs/>
              </w:rPr>
              <w:t>Количество оборудования</w:t>
            </w:r>
          </w:p>
        </w:tc>
      </w:tr>
      <w:tr w:rsidR="00AE4575" w:rsidRPr="002468C8" w14:paraId="0EE04E19" w14:textId="77777777" w:rsidTr="0027799A">
        <w:trPr>
          <w:trHeight w:val="375"/>
        </w:trPr>
        <w:tc>
          <w:tcPr>
            <w:tcW w:w="739" w:type="dxa"/>
            <w:tcBorders>
              <w:top w:val="single" w:sz="4" w:space="0" w:color="auto"/>
              <w:left w:val="single" w:sz="4" w:space="0" w:color="auto"/>
              <w:bottom w:val="single" w:sz="4" w:space="0" w:color="auto"/>
              <w:right w:val="single" w:sz="4" w:space="0" w:color="auto"/>
            </w:tcBorders>
          </w:tcPr>
          <w:p w14:paraId="350E0484" w14:textId="77777777" w:rsidR="00AE4575" w:rsidRPr="002468C8" w:rsidRDefault="00AE4575" w:rsidP="0027799A">
            <w:pPr>
              <w:jc w:val="center"/>
            </w:pPr>
            <w:r w:rsidRPr="002468C8">
              <w:t>1</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75D01AE2" w14:textId="77777777" w:rsidR="00AE4575" w:rsidRPr="002468C8" w:rsidRDefault="00AE4575" w:rsidP="0027799A">
            <w:r w:rsidRPr="002468C8">
              <w:t xml:space="preserve">Задвижки клиновые </w:t>
            </w:r>
            <w:proofErr w:type="spellStart"/>
            <w:r w:rsidRPr="002468C8">
              <w:t>Ду</w:t>
            </w:r>
            <w:proofErr w:type="spellEnd"/>
            <w:r w:rsidRPr="002468C8">
              <w:t xml:space="preserve"> 200мм ГОСТ 5762-2002</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BA455A0"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7A75A8F9" w14:textId="77777777" w:rsidR="00AE4575" w:rsidRPr="002468C8" w:rsidRDefault="00AE4575" w:rsidP="0027799A">
            <w:pPr>
              <w:jc w:val="center"/>
            </w:pPr>
            <w:r w:rsidRPr="002468C8">
              <w:t>4</w:t>
            </w:r>
          </w:p>
        </w:tc>
      </w:tr>
      <w:tr w:rsidR="00AE4575" w:rsidRPr="002468C8" w14:paraId="3CF6FA64" w14:textId="77777777" w:rsidTr="0027799A">
        <w:trPr>
          <w:trHeight w:val="300"/>
        </w:trPr>
        <w:tc>
          <w:tcPr>
            <w:tcW w:w="739" w:type="dxa"/>
            <w:tcBorders>
              <w:top w:val="nil"/>
              <w:left w:val="single" w:sz="4" w:space="0" w:color="auto"/>
              <w:bottom w:val="single" w:sz="4" w:space="0" w:color="auto"/>
              <w:right w:val="single" w:sz="4" w:space="0" w:color="auto"/>
            </w:tcBorders>
          </w:tcPr>
          <w:p w14:paraId="4E20CF73" w14:textId="77777777" w:rsidR="00AE4575" w:rsidRPr="002468C8" w:rsidRDefault="00AE4575" w:rsidP="0027799A">
            <w:pPr>
              <w:jc w:val="center"/>
            </w:pPr>
            <w:r w:rsidRPr="002468C8">
              <w:t>2</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5BC35BB9" w14:textId="77777777" w:rsidR="00AE4575" w:rsidRPr="002468C8" w:rsidRDefault="00AE4575" w:rsidP="0027799A">
            <w:r w:rsidRPr="002468C8">
              <w:t xml:space="preserve">Задвижки клиновые </w:t>
            </w:r>
            <w:proofErr w:type="spellStart"/>
            <w:r w:rsidRPr="002468C8">
              <w:t>Ду</w:t>
            </w:r>
            <w:proofErr w:type="spellEnd"/>
            <w:r w:rsidRPr="002468C8">
              <w:t xml:space="preserve"> 150мм ГОСТ 5762-2002</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0A2A617"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2ACAB10D" w14:textId="77777777" w:rsidR="00AE4575" w:rsidRPr="002468C8" w:rsidRDefault="00AE4575" w:rsidP="0027799A">
            <w:pPr>
              <w:jc w:val="center"/>
            </w:pPr>
            <w:r w:rsidRPr="002468C8">
              <w:t>16</w:t>
            </w:r>
          </w:p>
        </w:tc>
      </w:tr>
      <w:tr w:rsidR="00AE4575" w:rsidRPr="002468C8" w14:paraId="0E97A63E" w14:textId="77777777" w:rsidTr="0027799A">
        <w:trPr>
          <w:trHeight w:val="300"/>
        </w:trPr>
        <w:tc>
          <w:tcPr>
            <w:tcW w:w="739" w:type="dxa"/>
            <w:tcBorders>
              <w:top w:val="nil"/>
              <w:left w:val="single" w:sz="4" w:space="0" w:color="auto"/>
              <w:bottom w:val="single" w:sz="4" w:space="0" w:color="auto"/>
              <w:right w:val="single" w:sz="4" w:space="0" w:color="auto"/>
            </w:tcBorders>
          </w:tcPr>
          <w:p w14:paraId="69F0B0C8" w14:textId="77777777" w:rsidR="00AE4575" w:rsidRPr="002468C8" w:rsidRDefault="00AE4575" w:rsidP="0027799A">
            <w:pPr>
              <w:jc w:val="center"/>
            </w:pPr>
            <w:r w:rsidRPr="002468C8">
              <w:t>3</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51BADC6B" w14:textId="77777777" w:rsidR="00AE4575" w:rsidRPr="002468C8" w:rsidRDefault="00AE4575" w:rsidP="0027799A">
            <w:r w:rsidRPr="002468C8">
              <w:t xml:space="preserve">Задвижки клиновые </w:t>
            </w:r>
            <w:proofErr w:type="spellStart"/>
            <w:r w:rsidRPr="002468C8">
              <w:t>Ду</w:t>
            </w:r>
            <w:proofErr w:type="spellEnd"/>
            <w:r w:rsidRPr="002468C8">
              <w:t xml:space="preserve"> 100мм ГОСТ 5762-2002</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08A6E711"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05FB23C3" w14:textId="77777777" w:rsidR="00AE4575" w:rsidRPr="002468C8" w:rsidRDefault="00AE4575" w:rsidP="0027799A">
            <w:pPr>
              <w:jc w:val="center"/>
            </w:pPr>
            <w:r w:rsidRPr="002468C8">
              <w:t>20</w:t>
            </w:r>
          </w:p>
        </w:tc>
      </w:tr>
      <w:tr w:rsidR="00AE4575" w:rsidRPr="002468C8" w14:paraId="5552B44A" w14:textId="77777777" w:rsidTr="0027799A">
        <w:trPr>
          <w:trHeight w:val="300"/>
        </w:trPr>
        <w:tc>
          <w:tcPr>
            <w:tcW w:w="739" w:type="dxa"/>
            <w:tcBorders>
              <w:top w:val="nil"/>
              <w:left w:val="single" w:sz="4" w:space="0" w:color="auto"/>
              <w:bottom w:val="single" w:sz="4" w:space="0" w:color="auto"/>
              <w:right w:val="single" w:sz="4" w:space="0" w:color="auto"/>
            </w:tcBorders>
          </w:tcPr>
          <w:p w14:paraId="6AD1470D" w14:textId="77777777" w:rsidR="00AE4575" w:rsidRPr="002468C8" w:rsidRDefault="00AE4575" w:rsidP="0027799A">
            <w:pPr>
              <w:jc w:val="center"/>
            </w:pPr>
            <w:r w:rsidRPr="002468C8">
              <w:t>4</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799FB634" w14:textId="77777777" w:rsidR="00AE4575" w:rsidRPr="002468C8" w:rsidRDefault="00AE4575" w:rsidP="0027799A">
            <w:r w:rsidRPr="002468C8">
              <w:t xml:space="preserve">Задвижки клиновые </w:t>
            </w:r>
            <w:proofErr w:type="spellStart"/>
            <w:r w:rsidRPr="002468C8">
              <w:t>Ду</w:t>
            </w:r>
            <w:proofErr w:type="spellEnd"/>
            <w:r w:rsidRPr="002468C8">
              <w:t xml:space="preserve"> 80мм ГОСТ 5762-2002</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F1DEC16"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39F70A4B" w14:textId="77777777" w:rsidR="00AE4575" w:rsidRPr="002468C8" w:rsidRDefault="00AE4575" w:rsidP="0027799A">
            <w:pPr>
              <w:jc w:val="center"/>
            </w:pPr>
            <w:r w:rsidRPr="002468C8">
              <w:t>8</w:t>
            </w:r>
          </w:p>
        </w:tc>
      </w:tr>
      <w:tr w:rsidR="00AE4575" w:rsidRPr="002468C8" w14:paraId="6440BC5C" w14:textId="77777777" w:rsidTr="0027799A">
        <w:trPr>
          <w:trHeight w:val="300"/>
        </w:trPr>
        <w:tc>
          <w:tcPr>
            <w:tcW w:w="739" w:type="dxa"/>
            <w:tcBorders>
              <w:top w:val="nil"/>
              <w:left w:val="single" w:sz="4" w:space="0" w:color="auto"/>
              <w:bottom w:val="single" w:sz="4" w:space="0" w:color="auto"/>
              <w:right w:val="single" w:sz="4" w:space="0" w:color="auto"/>
            </w:tcBorders>
          </w:tcPr>
          <w:p w14:paraId="60DB5AF0" w14:textId="77777777" w:rsidR="00AE4575" w:rsidRPr="002468C8" w:rsidRDefault="00AE4575" w:rsidP="0027799A">
            <w:pPr>
              <w:jc w:val="center"/>
            </w:pPr>
            <w:r w:rsidRPr="002468C8">
              <w:t>5</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5A3CA425" w14:textId="77777777" w:rsidR="00AE4575" w:rsidRPr="002468C8" w:rsidRDefault="00AE4575" w:rsidP="0027799A">
            <w:r w:rsidRPr="002468C8">
              <w:t xml:space="preserve">Задвижки клиновые </w:t>
            </w:r>
            <w:proofErr w:type="spellStart"/>
            <w:r w:rsidRPr="002468C8">
              <w:t>Ду</w:t>
            </w:r>
            <w:proofErr w:type="spellEnd"/>
            <w:r w:rsidRPr="002468C8">
              <w:t xml:space="preserve"> 50мм ГОСТ 5762-2002</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6371FC0D"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26DF6C0B" w14:textId="77777777" w:rsidR="00AE4575" w:rsidRPr="002468C8" w:rsidRDefault="00AE4575" w:rsidP="0027799A">
            <w:pPr>
              <w:jc w:val="center"/>
            </w:pPr>
            <w:r w:rsidRPr="002468C8">
              <w:t>6</w:t>
            </w:r>
          </w:p>
        </w:tc>
      </w:tr>
      <w:tr w:rsidR="00AE4575" w:rsidRPr="002468C8" w14:paraId="337AD678" w14:textId="77777777" w:rsidTr="0027799A">
        <w:trPr>
          <w:trHeight w:val="300"/>
        </w:trPr>
        <w:tc>
          <w:tcPr>
            <w:tcW w:w="739" w:type="dxa"/>
            <w:tcBorders>
              <w:top w:val="nil"/>
              <w:left w:val="single" w:sz="4" w:space="0" w:color="auto"/>
              <w:bottom w:val="single" w:sz="4" w:space="0" w:color="auto"/>
              <w:right w:val="single" w:sz="4" w:space="0" w:color="auto"/>
            </w:tcBorders>
          </w:tcPr>
          <w:p w14:paraId="2286F183" w14:textId="77777777" w:rsidR="00AE4575" w:rsidRPr="002468C8" w:rsidRDefault="00AE4575" w:rsidP="0027799A">
            <w:pPr>
              <w:jc w:val="center"/>
            </w:pPr>
            <w:r w:rsidRPr="002468C8">
              <w:t>6</w:t>
            </w:r>
          </w:p>
        </w:tc>
        <w:tc>
          <w:tcPr>
            <w:tcW w:w="58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EBEB22" w14:textId="77777777" w:rsidR="00AE4575" w:rsidRPr="002468C8" w:rsidRDefault="00AE4575" w:rsidP="0027799A">
            <w:r w:rsidRPr="002468C8">
              <w:t xml:space="preserve">Краны шаровые </w:t>
            </w:r>
            <w:proofErr w:type="spellStart"/>
            <w:r w:rsidRPr="002468C8">
              <w:t>Ду</w:t>
            </w:r>
            <w:proofErr w:type="spellEnd"/>
            <w:r w:rsidRPr="002468C8">
              <w:t xml:space="preserve"> 40мм ГОСТ 21345-2005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EA84833"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28E6A5FE" w14:textId="77777777" w:rsidR="00AE4575" w:rsidRPr="002468C8" w:rsidRDefault="00AE4575" w:rsidP="0027799A">
            <w:pPr>
              <w:jc w:val="center"/>
            </w:pPr>
            <w:r w:rsidRPr="002468C8">
              <w:t>4</w:t>
            </w:r>
          </w:p>
        </w:tc>
      </w:tr>
      <w:tr w:rsidR="00AE4575" w:rsidRPr="002468C8" w14:paraId="00F3E6BB" w14:textId="77777777" w:rsidTr="0027799A">
        <w:trPr>
          <w:trHeight w:val="291"/>
        </w:trPr>
        <w:tc>
          <w:tcPr>
            <w:tcW w:w="739" w:type="dxa"/>
            <w:tcBorders>
              <w:top w:val="single" w:sz="4" w:space="0" w:color="auto"/>
              <w:left w:val="single" w:sz="4" w:space="0" w:color="auto"/>
              <w:bottom w:val="single" w:sz="4" w:space="0" w:color="auto"/>
              <w:right w:val="single" w:sz="4" w:space="0" w:color="auto"/>
            </w:tcBorders>
          </w:tcPr>
          <w:p w14:paraId="0A82813B" w14:textId="77777777" w:rsidR="00AE4575" w:rsidRPr="002468C8" w:rsidRDefault="00AE4575" w:rsidP="0027799A">
            <w:pPr>
              <w:jc w:val="center"/>
            </w:pPr>
            <w:r w:rsidRPr="002468C8">
              <w:t>7</w:t>
            </w:r>
          </w:p>
        </w:tc>
        <w:tc>
          <w:tcPr>
            <w:tcW w:w="58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A45A6C" w14:textId="77777777" w:rsidR="00AE4575" w:rsidRPr="002468C8" w:rsidRDefault="00AE4575" w:rsidP="0027799A">
            <w:r w:rsidRPr="002468C8">
              <w:t xml:space="preserve">Кран шаровой </w:t>
            </w:r>
            <w:proofErr w:type="spellStart"/>
            <w:r w:rsidRPr="002468C8">
              <w:t>Ду</w:t>
            </w:r>
            <w:proofErr w:type="spellEnd"/>
            <w:r w:rsidRPr="002468C8">
              <w:t xml:space="preserve"> 25 мм ГОСТ 21345-2005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B2DBE97"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24F5B37F" w14:textId="77777777" w:rsidR="00AE4575" w:rsidRPr="002468C8" w:rsidRDefault="00AE4575" w:rsidP="0027799A">
            <w:pPr>
              <w:jc w:val="center"/>
            </w:pPr>
            <w:r w:rsidRPr="002468C8">
              <w:t>50</w:t>
            </w:r>
          </w:p>
        </w:tc>
      </w:tr>
      <w:tr w:rsidR="00AE4575" w:rsidRPr="002468C8" w14:paraId="556C5368" w14:textId="77777777" w:rsidTr="0027799A">
        <w:trPr>
          <w:trHeight w:val="139"/>
        </w:trPr>
        <w:tc>
          <w:tcPr>
            <w:tcW w:w="739" w:type="dxa"/>
            <w:tcBorders>
              <w:top w:val="single" w:sz="4" w:space="0" w:color="auto"/>
              <w:left w:val="single" w:sz="4" w:space="0" w:color="auto"/>
              <w:bottom w:val="single" w:sz="4" w:space="0" w:color="auto"/>
              <w:right w:val="single" w:sz="4" w:space="0" w:color="auto"/>
            </w:tcBorders>
          </w:tcPr>
          <w:p w14:paraId="27E75460" w14:textId="77777777" w:rsidR="00AE4575" w:rsidRPr="002468C8" w:rsidRDefault="00AE4575" w:rsidP="0027799A">
            <w:pPr>
              <w:jc w:val="center"/>
            </w:pPr>
            <w:r w:rsidRPr="002468C8">
              <w:t>8</w:t>
            </w:r>
          </w:p>
        </w:tc>
        <w:tc>
          <w:tcPr>
            <w:tcW w:w="58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9CA271" w14:textId="77777777" w:rsidR="00AE4575" w:rsidRPr="002468C8" w:rsidRDefault="00AE4575" w:rsidP="0027799A">
            <w:r w:rsidRPr="002468C8">
              <w:t xml:space="preserve">Кран </w:t>
            </w:r>
            <w:proofErr w:type="spellStart"/>
            <w:r w:rsidRPr="002468C8">
              <w:t>шаровый</w:t>
            </w:r>
            <w:proofErr w:type="spellEnd"/>
            <w:r w:rsidRPr="002468C8">
              <w:t xml:space="preserve"> Ду3/4" ГОСТ 21345-2005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410BDE7"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515217EA" w14:textId="77777777" w:rsidR="00AE4575" w:rsidRPr="002468C8" w:rsidRDefault="00AE4575" w:rsidP="0027799A">
            <w:pPr>
              <w:jc w:val="center"/>
            </w:pPr>
            <w:r w:rsidRPr="002468C8">
              <w:t>40</w:t>
            </w:r>
          </w:p>
        </w:tc>
      </w:tr>
      <w:tr w:rsidR="00AE4575" w:rsidRPr="002468C8" w14:paraId="38AF48F7" w14:textId="77777777" w:rsidTr="0027799A">
        <w:trPr>
          <w:trHeight w:val="303"/>
        </w:trPr>
        <w:tc>
          <w:tcPr>
            <w:tcW w:w="739" w:type="dxa"/>
            <w:tcBorders>
              <w:top w:val="single" w:sz="4" w:space="0" w:color="auto"/>
              <w:left w:val="single" w:sz="4" w:space="0" w:color="auto"/>
              <w:bottom w:val="single" w:sz="4" w:space="0" w:color="auto"/>
              <w:right w:val="single" w:sz="4" w:space="0" w:color="auto"/>
            </w:tcBorders>
          </w:tcPr>
          <w:p w14:paraId="37C8B019" w14:textId="77777777" w:rsidR="00AE4575" w:rsidRPr="002468C8" w:rsidRDefault="00AE4575" w:rsidP="0027799A">
            <w:pPr>
              <w:jc w:val="center"/>
            </w:pPr>
            <w:r w:rsidRPr="002468C8">
              <w:t>9</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29187777" w14:textId="77777777" w:rsidR="00AE4575" w:rsidRPr="002468C8" w:rsidRDefault="00AE4575" w:rsidP="0027799A">
            <w:r w:rsidRPr="002468C8">
              <w:t>Манометры ГОСТ 2405-88</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2AABD58A" w14:textId="77777777" w:rsidR="00AE4575" w:rsidRPr="002468C8" w:rsidRDefault="00AE4575" w:rsidP="0027799A">
            <w:pPr>
              <w:jc w:val="center"/>
              <w:rPr>
                <w:bCs/>
              </w:rPr>
            </w:pPr>
            <w:proofErr w:type="spellStart"/>
            <w:r w:rsidRPr="002468C8">
              <w:rPr>
                <w:bCs/>
              </w:rPr>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1D2BE9A6" w14:textId="77777777" w:rsidR="00AE4575" w:rsidRPr="002468C8" w:rsidRDefault="00AE4575" w:rsidP="0027799A">
            <w:pPr>
              <w:jc w:val="center"/>
              <w:rPr>
                <w:bCs/>
              </w:rPr>
            </w:pPr>
            <w:r w:rsidRPr="002468C8">
              <w:rPr>
                <w:bCs/>
              </w:rPr>
              <w:t>25</w:t>
            </w:r>
          </w:p>
        </w:tc>
      </w:tr>
      <w:tr w:rsidR="00AE4575" w:rsidRPr="002468C8" w14:paraId="7B7ED9F3" w14:textId="77777777" w:rsidTr="0027799A">
        <w:trPr>
          <w:trHeight w:val="300"/>
        </w:trPr>
        <w:tc>
          <w:tcPr>
            <w:tcW w:w="739" w:type="dxa"/>
            <w:tcBorders>
              <w:top w:val="nil"/>
              <w:left w:val="single" w:sz="4" w:space="0" w:color="auto"/>
              <w:bottom w:val="single" w:sz="4" w:space="0" w:color="auto"/>
              <w:right w:val="single" w:sz="4" w:space="0" w:color="auto"/>
            </w:tcBorders>
          </w:tcPr>
          <w:p w14:paraId="378F0665" w14:textId="77777777" w:rsidR="00AE4575" w:rsidRPr="002468C8" w:rsidRDefault="00AE4575" w:rsidP="0027799A">
            <w:pPr>
              <w:jc w:val="center"/>
            </w:pPr>
            <w:r w:rsidRPr="002468C8">
              <w:t>10</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04F5224B" w14:textId="77777777" w:rsidR="00AE4575" w:rsidRPr="002468C8" w:rsidRDefault="00AE4575" w:rsidP="0027799A">
            <w:r w:rsidRPr="002468C8">
              <w:t>Спиртовые и биметаллические термометры ГОСТ 16920-93</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B31434E"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3BEFD9AF" w14:textId="77777777" w:rsidR="00AE4575" w:rsidRPr="002468C8" w:rsidRDefault="00AE4575" w:rsidP="0027799A">
            <w:pPr>
              <w:jc w:val="center"/>
            </w:pPr>
            <w:r w:rsidRPr="002468C8">
              <w:t>19</w:t>
            </w:r>
          </w:p>
        </w:tc>
      </w:tr>
      <w:tr w:rsidR="00AE4575" w:rsidRPr="002468C8" w14:paraId="34C6D679" w14:textId="77777777" w:rsidTr="0027799A">
        <w:trPr>
          <w:trHeight w:val="300"/>
        </w:trPr>
        <w:tc>
          <w:tcPr>
            <w:tcW w:w="739" w:type="dxa"/>
            <w:tcBorders>
              <w:top w:val="nil"/>
              <w:left w:val="single" w:sz="4" w:space="0" w:color="auto"/>
              <w:bottom w:val="single" w:sz="4" w:space="0" w:color="auto"/>
              <w:right w:val="single" w:sz="4" w:space="0" w:color="auto"/>
            </w:tcBorders>
          </w:tcPr>
          <w:p w14:paraId="4C7C3524" w14:textId="77777777" w:rsidR="00AE4575" w:rsidRPr="002468C8" w:rsidRDefault="00AE4575" w:rsidP="0027799A">
            <w:pPr>
              <w:jc w:val="center"/>
            </w:pPr>
            <w:r w:rsidRPr="002468C8">
              <w:t>11</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540F7547" w14:textId="77777777" w:rsidR="00AE4575" w:rsidRPr="002468C8" w:rsidRDefault="00AE4575" w:rsidP="0027799A">
            <w:r w:rsidRPr="002468C8">
              <w:t xml:space="preserve">Обратный клапан </w:t>
            </w:r>
            <w:proofErr w:type="spellStart"/>
            <w:r w:rsidRPr="002468C8">
              <w:t>Ду</w:t>
            </w:r>
            <w:proofErr w:type="spellEnd"/>
            <w:r w:rsidRPr="002468C8">
              <w:t xml:space="preserve"> 25мм ГОСТ 3326-86</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012FE68"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23B6BEEA" w14:textId="77777777" w:rsidR="00AE4575" w:rsidRPr="002468C8" w:rsidRDefault="00AE4575" w:rsidP="0027799A">
            <w:pPr>
              <w:jc w:val="center"/>
            </w:pPr>
            <w:r w:rsidRPr="002468C8">
              <w:t>2</w:t>
            </w:r>
          </w:p>
        </w:tc>
      </w:tr>
      <w:tr w:rsidR="00AE4575" w:rsidRPr="002468C8" w14:paraId="472886F0" w14:textId="77777777" w:rsidTr="0027799A">
        <w:trPr>
          <w:trHeight w:val="300"/>
        </w:trPr>
        <w:tc>
          <w:tcPr>
            <w:tcW w:w="739" w:type="dxa"/>
            <w:tcBorders>
              <w:top w:val="nil"/>
              <w:left w:val="single" w:sz="4" w:space="0" w:color="auto"/>
              <w:bottom w:val="single" w:sz="4" w:space="0" w:color="auto"/>
              <w:right w:val="single" w:sz="4" w:space="0" w:color="auto"/>
            </w:tcBorders>
          </w:tcPr>
          <w:p w14:paraId="4B1EB407" w14:textId="77777777" w:rsidR="00AE4575" w:rsidRPr="002468C8" w:rsidRDefault="00AE4575" w:rsidP="0027799A">
            <w:pPr>
              <w:jc w:val="center"/>
            </w:pPr>
            <w:r w:rsidRPr="002468C8">
              <w:t>12</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73ED42BD" w14:textId="77777777" w:rsidR="00AE4575" w:rsidRPr="002468C8" w:rsidRDefault="00AE4575" w:rsidP="0027799A">
            <w:r w:rsidRPr="002468C8">
              <w:t xml:space="preserve">Предохранительный клапан </w:t>
            </w:r>
            <w:proofErr w:type="spellStart"/>
            <w:r w:rsidRPr="002468C8">
              <w:t>Ду</w:t>
            </w:r>
            <w:proofErr w:type="spellEnd"/>
            <w:r w:rsidRPr="002468C8">
              <w:t xml:space="preserve"> 25мм </w:t>
            </w:r>
          </w:p>
          <w:p w14:paraId="70263076" w14:textId="77777777" w:rsidR="00AE4575" w:rsidRPr="002468C8" w:rsidRDefault="00AE4575" w:rsidP="0027799A">
            <w:r w:rsidRPr="002468C8">
              <w:t>ГОСТ 12.2.085-2017</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041E1CFA"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124A4AE9" w14:textId="77777777" w:rsidR="00AE4575" w:rsidRPr="002468C8" w:rsidRDefault="00AE4575" w:rsidP="0027799A">
            <w:pPr>
              <w:jc w:val="center"/>
            </w:pPr>
            <w:r w:rsidRPr="002468C8">
              <w:t>1</w:t>
            </w:r>
          </w:p>
        </w:tc>
      </w:tr>
      <w:tr w:rsidR="00AE4575" w:rsidRPr="002468C8" w14:paraId="2C5D2C8F" w14:textId="77777777" w:rsidTr="0027799A">
        <w:trPr>
          <w:trHeight w:val="443"/>
        </w:trPr>
        <w:tc>
          <w:tcPr>
            <w:tcW w:w="739" w:type="dxa"/>
            <w:tcBorders>
              <w:top w:val="nil"/>
              <w:left w:val="single" w:sz="4" w:space="0" w:color="auto"/>
              <w:bottom w:val="single" w:sz="4" w:space="0" w:color="auto"/>
              <w:right w:val="single" w:sz="4" w:space="0" w:color="auto"/>
            </w:tcBorders>
          </w:tcPr>
          <w:p w14:paraId="78CD8B29" w14:textId="77777777" w:rsidR="00AE4575" w:rsidRPr="002468C8" w:rsidRDefault="00AE4575" w:rsidP="0027799A">
            <w:pPr>
              <w:jc w:val="center"/>
            </w:pPr>
            <w:r w:rsidRPr="002468C8">
              <w:t>13</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0060AC45" w14:textId="77777777" w:rsidR="00AE4575" w:rsidRPr="002468C8" w:rsidRDefault="00AE4575" w:rsidP="0027799A">
            <w:r w:rsidRPr="002468C8">
              <w:t xml:space="preserve">Обратный клапан </w:t>
            </w:r>
            <w:proofErr w:type="spellStart"/>
            <w:r w:rsidRPr="002468C8">
              <w:t>Ду</w:t>
            </w:r>
            <w:proofErr w:type="spellEnd"/>
            <w:r w:rsidRPr="002468C8">
              <w:t xml:space="preserve"> 150мм ГОСТ 33423-2015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7BD76A9"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5A7DEF96" w14:textId="77777777" w:rsidR="00AE4575" w:rsidRPr="002468C8" w:rsidRDefault="00AE4575" w:rsidP="0027799A">
            <w:pPr>
              <w:jc w:val="center"/>
            </w:pPr>
            <w:r w:rsidRPr="002468C8">
              <w:t>2</w:t>
            </w:r>
          </w:p>
        </w:tc>
      </w:tr>
      <w:tr w:rsidR="00AE4575" w:rsidRPr="002468C8" w14:paraId="64C99B22" w14:textId="77777777" w:rsidTr="0027799A">
        <w:trPr>
          <w:trHeight w:val="300"/>
        </w:trPr>
        <w:tc>
          <w:tcPr>
            <w:tcW w:w="739" w:type="dxa"/>
            <w:tcBorders>
              <w:top w:val="nil"/>
              <w:left w:val="single" w:sz="4" w:space="0" w:color="auto"/>
              <w:bottom w:val="single" w:sz="4" w:space="0" w:color="auto"/>
              <w:right w:val="single" w:sz="4" w:space="0" w:color="auto"/>
            </w:tcBorders>
          </w:tcPr>
          <w:p w14:paraId="0D83388D" w14:textId="77777777" w:rsidR="00AE4575" w:rsidRPr="002468C8" w:rsidRDefault="00AE4575" w:rsidP="0027799A">
            <w:pPr>
              <w:jc w:val="center"/>
            </w:pPr>
            <w:r w:rsidRPr="002468C8">
              <w:t>14</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7E1D4173" w14:textId="77777777" w:rsidR="00AE4575" w:rsidRPr="002468C8" w:rsidRDefault="00AE4575" w:rsidP="0027799A">
            <w:r w:rsidRPr="002468C8">
              <w:t xml:space="preserve">Обратный клапан </w:t>
            </w:r>
            <w:proofErr w:type="spellStart"/>
            <w:r w:rsidRPr="002468C8">
              <w:t>Ду</w:t>
            </w:r>
            <w:proofErr w:type="spellEnd"/>
            <w:r w:rsidRPr="002468C8">
              <w:t xml:space="preserve"> 100мм ГОСТ 33423-2015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364DCE0"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0F7A6035" w14:textId="77777777" w:rsidR="00AE4575" w:rsidRPr="002468C8" w:rsidRDefault="00AE4575" w:rsidP="0027799A">
            <w:pPr>
              <w:jc w:val="center"/>
            </w:pPr>
            <w:r w:rsidRPr="002468C8">
              <w:t>1</w:t>
            </w:r>
          </w:p>
        </w:tc>
      </w:tr>
      <w:tr w:rsidR="00AE4575" w:rsidRPr="002468C8" w14:paraId="6AEF4F26" w14:textId="77777777" w:rsidTr="0027799A">
        <w:trPr>
          <w:trHeight w:val="300"/>
        </w:trPr>
        <w:tc>
          <w:tcPr>
            <w:tcW w:w="739" w:type="dxa"/>
            <w:tcBorders>
              <w:top w:val="nil"/>
              <w:left w:val="single" w:sz="4" w:space="0" w:color="auto"/>
              <w:bottom w:val="single" w:sz="4" w:space="0" w:color="auto"/>
              <w:right w:val="single" w:sz="4" w:space="0" w:color="auto"/>
            </w:tcBorders>
          </w:tcPr>
          <w:p w14:paraId="255144F0" w14:textId="77777777" w:rsidR="00AE4575" w:rsidRPr="002468C8" w:rsidRDefault="00AE4575" w:rsidP="0027799A">
            <w:pPr>
              <w:jc w:val="center"/>
            </w:pPr>
            <w:r w:rsidRPr="002468C8">
              <w:t>15</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39CE8002" w14:textId="77777777" w:rsidR="00AE4575" w:rsidRPr="002468C8" w:rsidRDefault="00AE4575" w:rsidP="0027799A">
            <w:r w:rsidRPr="002468C8">
              <w:t xml:space="preserve">Обратный клапан </w:t>
            </w:r>
            <w:proofErr w:type="spellStart"/>
            <w:r w:rsidRPr="002468C8">
              <w:t>Ду</w:t>
            </w:r>
            <w:proofErr w:type="spellEnd"/>
            <w:r w:rsidRPr="002468C8">
              <w:t xml:space="preserve"> 50мм ГОСТ 33423-2015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21197E1"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37FC73B2" w14:textId="77777777" w:rsidR="00AE4575" w:rsidRPr="002468C8" w:rsidRDefault="00AE4575" w:rsidP="0027799A">
            <w:pPr>
              <w:jc w:val="center"/>
            </w:pPr>
            <w:r w:rsidRPr="002468C8">
              <w:t>1</w:t>
            </w:r>
          </w:p>
        </w:tc>
      </w:tr>
      <w:tr w:rsidR="00AE4575" w:rsidRPr="002468C8" w14:paraId="2F8F9B44" w14:textId="77777777" w:rsidTr="0027799A">
        <w:trPr>
          <w:trHeight w:val="300"/>
        </w:trPr>
        <w:tc>
          <w:tcPr>
            <w:tcW w:w="739" w:type="dxa"/>
            <w:tcBorders>
              <w:top w:val="nil"/>
              <w:left w:val="single" w:sz="4" w:space="0" w:color="auto"/>
              <w:bottom w:val="single" w:sz="4" w:space="0" w:color="auto"/>
              <w:right w:val="single" w:sz="4" w:space="0" w:color="auto"/>
            </w:tcBorders>
          </w:tcPr>
          <w:p w14:paraId="79BC5CB0" w14:textId="77777777" w:rsidR="00AE4575" w:rsidRPr="002468C8" w:rsidRDefault="00AE4575" w:rsidP="0027799A">
            <w:pPr>
              <w:jc w:val="center"/>
            </w:pPr>
            <w:r w:rsidRPr="002468C8">
              <w:t>16</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4A3CBDC1" w14:textId="77777777" w:rsidR="00AE4575" w:rsidRPr="002468C8" w:rsidRDefault="00AE4575" w:rsidP="0027799A">
            <w:proofErr w:type="spellStart"/>
            <w:r w:rsidRPr="002468C8">
              <w:t>Сбросники</w:t>
            </w:r>
            <w:proofErr w:type="spellEnd"/>
            <w:r w:rsidRPr="002468C8">
              <w:t xml:space="preserve"> воздуха 3/4" ГОСТ 22270-2018</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7486BA9"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5056DE01" w14:textId="77777777" w:rsidR="00AE4575" w:rsidRPr="002468C8" w:rsidRDefault="00AE4575" w:rsidP="0027799A">
            <w:pPr>
              <w:jc w:val="center"/>
            </w:pPr>
            <w:r w:rsidRPr="002468C8">
              <w:t>20</w:t>
            </w:r>
          </w:p>
        </w:tc>
      </w:tr>
      <w:tr w:rsidR="00AE4575" w:rsidRPr="002468C8" w14:paraId="446CDACE" w14:textId="77777777" w:rsidTr="0027799A">
        <w:trPr>
          <w:trHeight w:val="300"/>
        </w:trPr>
        <w:tc>
          <w:tcPr>
            <w:tcW w:w="739" w:type="dxa"/>
            <w:tcBorders>
              <w:top w:val="nil"/>
              <w:left w:val="single" w:sz="4" w:space="0" w:color="auto"/>
              <w:bottom w:val="single" w:sz="4" w:space="0" w:color="auto"/>
              <w:right w:val="single" w:sz="4" w:space="0" w:color="auto"/>
            </w:tcBorders>
          </w:tcPr>
          <w:p w14:paraId="33443D72" w14:textId="77777777" w:rsidR="00AE4575" w:rsidRPr="002468C8" w:rsidRDefault="00AE4575" w:rsidP="0027799A">
            <w:pPr>
              <w:jc w:val="center"/>
            </w:pPr>
            <w:r w:rsidRPr="002468C8">
              <w:t>17</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5BF60BAA" w14:textId="77777777" w:rsidR="00AE4575" w:rsidRPr="002468C8" w:rsidRDefault="00AE4575" w:rsidP="0027799A">
            <w:proofErr w:type="spellStart"/>
            <w:r w:rsidRPr="002468C8">
              <w:t>Сбросники</w:t>
            </w:r>
            <w:proofErr w:type="spellEnd"/>
            <w:r w:rsidRPr="002468C8">
              <w:t xml:space="preserve"> воздуха 1/2" ГОСТ 22270-2018</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092A5D04"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393F1747" w14:textId="77777777" w:rsidR="00AE4575" w:rsidRPr="002468C8" w:rsidRDefault="00AE4575" w:rsidP="0027799A">
            <w:pPr>
              <w:jc w:val="center"/>
            </w:pPr>
            <w:r w:rsidRPr="002468C8">
              <w:t>30</w:t>
            </w:r>
          </w:p>
        </w:tc>
      </w:tr>
      <w:tr w:rsidR="00AE4575" w:rsidRPr="002468C8" w14:paraId="5FFB948B" w14:textId="77777777" w:rsidTr="0027799A">
        <w:trPr>
          <w:trHeight w:val="300"/>
        </w:trPr>
        <w:tc>
          <w:tcPr>
            <w:tcW w:w="739" w:type="dxa"/>
            <w:tcBorders>
              <w:top w:val="nil"/>
              <w:left w:val="single" w:sz="4" w:space="0" w:color="auto"/>
              <w:bottom w:val="single" w:sz="4" w:space="0" w:color="auto"/>
              <w:right w:val="single" w:sz="4" w:space="0" w:color="auto"/>
            </w:tcBorders>
          </w:tcPr>
          <w:p w14:paraId="1F12ECC6" w14:textId="77777777" w:rsidR="00AE4575" w:rsidRPr="002468C8" w:rsidRDefault="00AE4575" w:rsidP="0027799A">
            <w:pPr>
              <w:jc w:val="center"/>
            </w:pPr>
            <w:r w:rsidRPr="002468C8">
              <w:t>18</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34123CE6" w14:textId="77777777" w:rsidR="00AE4575" w:rsidRPr="002468C8" w:rsidRDefault="00AE4575" w:rsidP="0027799A">
            <w:proofErr w:type="spellStart"/>
            <w:r w:rsidRPr="002468C8">
              <w:t>Сбросники</w:t>
            </w:r>
            <w:proofErr w:type="spellEnd"/>
            <w:r w:rsidRPr="002468C8">
              <w:t xml:space="preserve"> воздуха </w:t>
            </w:r>
            <w:proofErr w:type="spellStart"/>
            <w:r w:rsidRPr="002468C8">
              <w:t>Ду</w:t>
            </w:r>
            <w:proofErr w:type="spellEnd"/>
            <w:r w:rsidRPr="002468C8">
              <w:t xml:space="preserve"> 25мм </w:t>
            </w:r>
          </w:p>
          <w:p w14:paraId="3AB71CA5" w14:textId="77777777" w:rsidR="00AE4575" w:rsidRPr="002468C8" w:rsidRDefault="00AE4575" w:rsidP="0027799A">
            <w:r w:rsidRPr="002468C8">
              <w:t>ГОСТ 22270-2018</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DD2BEA9"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38E90F45" w14:textId="77777777" w:rsidR="00AE4575" w:rsidRPr="002468C8" w:rsidRDefault="00AE4575" w:rsidP="0027799A">
            <w:pPr>
              <w:jc w:val="center"/>
            </w:pPr>
            <w:r w:rsidRPr="002468C8">
              <w:t>6</w:t>
            </w:r>
          </w:p>
        </w:tc>
      </w:tr>
      <w:tr w:rsidR="00AE4575" w:rsidRPr="002468C8" w14:paraId="5B805ED6" w14:textId="77777777" w:rsidTr="0027799A">
        <w:trPr>
          <w:trHeight w:val="300"/>
        </w:trPr>
        <w:tc>
          <w:tcPr>
            <w:tcW w:w="739" w:type="dxa"/>
            <w:tcBorders>
              <w:top w:val="nil"/>
              <w:left w:val="single" w:sz="4" w:space="0" w:color="auto"/>
              <w:bottom w:val="single" w:sz="4" w:space="0" w:color="auto"/>
              <w:right w:val="single" w:sz="4" w:space="0" w:color="auto"/>
            </w:tcBorders>
          </w:tcPr>
          <w:p w14:paraId="517E8777" w14:textId="77777777" w:rsidR="00AE4575" w:rsidRPr="002468C8" w:rsidRDefault="00AE4575" w:rsidP="0027799A">
            <w:pPr>
              <w:jc w:val="center"/>
            </w:pPr>
            <w:r w:rsidRPr="002468C8">
              <w:t>19</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7E1FBA71" w14:textId="77777777" w:rsidR="00AE4575" w:rsidRPr="002468C8" w:rsidRDefault="00AE4575" w:rsidP="0027799A">
            <w:proofErr w:type="spellStart"/>
            <w:r w:rsidRPr="002468C8">
              <w:t>Сбросники</w:t>
            </w:r>
            <w:proofErr w:type="spellEnd"/>
            <w:r w:rsidRPr="002468C8">
              <w:t xml:space="preserve"> воздуха </w:t>
            </w:r>
            <w:proofErr w:type="spellStart"/>
            <w:r w:rsidRPr="002468C8">
              <w:t>Ду</w:t>
            </w:r>
            <w:proofErr w:type="spellEnd"/>
            <w:r w:rsidRPr="002468C8">
              <w:t xml:space="preserve"> 32мм ГОСТ 22270-2018</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22407591"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1DEB008A" w14:textId="77777777" w:rsidR="00AE4575" w:rsidRPr="002468C8" w:rsidRDefault="00AE4575" w:rsidP="0027799A">
            <w:pPr>
              <w:jc w:val="center"/>
            </w:pPr>
            <w:r w:rsidRPr="002468C8">
              <w:t>2</w:t>
            </w:r>
          </w:p>
        </w:tc>
      </w:tr>
      <w:tr w:rsidR="00AE4575" w:rsidRPr="002468C8" w14:paraId="582536E3" w14:textId="77777777" w:rsidTr="0027799A">
        <w:trPr>
          <w:trHeight w:val="300"/>
        </w:trPr>
        <w:tc>
          <w:tcPr>
            <w:tcW w:w="739" w:type="dxa"/>
            <w:tcBorders>
              <w:top w:val="nil"/>
              <w:left w:val="single" w:sz="4" w:space="0" w:color="auto"/>
              <w:bottom w:val="single" w:sz="4" w:space="0" w:color="auto"/>
              <w:right w:val="single" w:sz="4" w:space="0" w:color="auto"/>
            </w:tcBorders>
          </w:tcPr>
          <w:p w14:paraId="66C31420" w14:textId="77777777" w:rsidR="00AE4575" w:rsidRPr="002468C8" w:rsidRDefault="00AE4575" w:rsidP="0027799A">
            <w:pPr>
              <w:jc w:val="center"/>
            </w:pPr>
            <w:r w:rsidRPr="002468C8">
              <w:t>20</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64E80E67" w14:textId="77777777" w:rsidR="00AE4575" w:rsidRPr="002468C8" w:rsidRDefault="00AE4575" w:rsidP="0027799A">
            <w:r w:rsidRPr="002468C8">
              <w:t xml:space="preserve">Труба </w:t>
            </w:r>
            <w:proofErr w:type="spellStart"/>
            <w:r w:rsidRPr="002468C8">
              <w:t>Ду</w:t>
            </w:r>
            <w:proofErr w:type="spellEnd"/>
            <w:r w:rsidRPr="002468C8">
              <w:t xml:space="preserve"> 200мм ГОСТ 10704-91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57D6C25" w14:textId="77777777" w:rsidR="00AE4575" w:rsidRPr="002468C8" w:rsidRDefault="00AE4575" w:rsidP="0027799A">
            <w:pPr>
              <w:jc w:val="center"/>
            </w:pPr>
            <w:r w:rsidRPr="002468C8">
              <w:t>м</w:t>
            </w:r>
          </w:p>
        </w:tc>
        <w:tc>
          <w:tcPr>
            <w:tcW w:w="1656" w:type="dxa"/>
            <w:tcBorders>
              <w:top w:val="single" w:sz="4" w:space="0" w:color="auto"/>
              <w:left w:val="single" w:sz="4" w:space="0" w:color="auto"/>
              <w:bottom w:val="single" w:sz="4" w:space="0" w:color="auto"/>
              <w:right w:val="single" w:sz="4" w:space="0" w:color="auto"/>
            </w:tcBorders>
          </w:tcPr>
          <w:p w14:paraId="27AAA268" w14:textId="77777777" w:rsidR="00AE4575" w:rsidRPr="002468C8" w:rsidRDefault="00AE4575" w:rsidP="0027799A">
            <w:pPr>
              <w:jc w:val="center"/>
            </w:pPr>
            <w:r w:rsidRPr="002468C8">
              <w:t>64</w:t>
            </w:r>
          </w:p>
        </w:tc>
      </w:tr>
      <w:tr w:rsidR="00AE4575" w:rsidRPr="002468C8" w14:paraId="0F268A99" w14:textId="77777777" w:rsidTr="0027799A">
        <w:trPr>
          <w:trHeight w:val="279"/>
        </w:trPr>
        <w:tc>
          <w:tcPr>
            <w:tcW w:w="739" w:type="dxa"/>
            <w:tcBorders>
              <w:top w:val="nil"/>
              <w:left w:val="single" w:sz="4" w:space="0" w:color="auto"/>
              <w:bottom w:val="single" w:sz="4" w:space="0" w:color="auto"/>
              <w:right w:val="single" w:sz="4" w:space="0" w:color="auto"/>
            </w:tcBorders>
          </w:tcPr>
          <w:p w14:paraId="26B78AC4" w14:textId="77777777" w:rsidR="00AE4575" w:rsidRPr="002468C8" w:rsidRDefault="00AE4575" w:rsidP="0027799A">
            <w:pPr>
              <w:jc w:val="center"/>
            </w:pPr>
            <w:r w:rsidRPr="002468C8">
              <w:t>21</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6A53550C" w14:textId="77777777" w:rsidR="00AE4575" w:rsidRPr="002468C8" w:rsidRDefault="00AE4575" w:rsidP="0027799A">
            <w:r w:rsidRPr="002468C8">
              <w:t xml:space="preserve">Труба </w:t>
            </w:r>
            <w:proofErr w:type="spellStart"/>
            <w:r w:rsidRPr="002468C8">
              <w:t>Ду</w:t>
            </w:r>
            <w:proofErr w:type="spellEnd"/>
            <w:r w:rsidRPr="002468C8">
              <w:t xml:space="preserve"> 150мм ГОСТ 10704-91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9F29104" w14:textId="77777777" w:rsidR="00AE4575" w:rsidRPr="002468C8" w:rsidRDefault="00AE4575" w:rsidP="0027799A">
            <w:pPr>
              <w:jc w:val="center"/>
            </w:pPr>
            <w:r w:rsidRPr="002468C8">
              <w:t>м</w:t>
            </w:r>
          </w:p>
        </w:tc>
        <w:tc>
          <w:tcPr>
            <w:tcW w:w="1656" w:type="dxa"/>
            <w:tcBorders>
              <w:top w:val="single" w:sz="4" w:space="0" w:color="auto"/>
              <w:left w:val="single" w:sz="4" w:space="0" w:color="auto"/>
              <w:bottom w:val="single" w:sz="4" w:space="0" w:color="auto"/>
              <w:right w:val="single" w:sz="4" w:space="0" w:color="auto"/>
            </w:tcBorders>
          </w:tcPr>
          <w:p w14:paraId="09B21043" w14:textId="77777777" w:rsidR="00AE4575" w:rsidRPr="002468C8" w:rsidRDefault="00AE4575" w:rsidP="0027799A">
            <w:pPr>
              <w:jc w:val="center"/>
            </w:pPr>
            <w:r w:rsidRPr="002468C8">
              <w:t>146</w:t>
            </w:r>
          </w:p>
        </w:tc>
      </w:tr>
      <w:tr w:rsidR="00AE4575" w:rsidRPr="002468C8" w14:paraId="00137E85" w14:textId="77777777" w:rsidTr="0027799A">
        <w:trPr>
          <w:trHeight w:val="300"/>
        </w:trPr>
        <w:tc>
          <w:tcPr>
            <w:tcW w:w="739" w:type="dxa"/>
            <w:tcBorders>
              <w:top w:val="nil"/>
              <w:left w:val="single" w:sz="4" w:space="0" w:color="auto"/>
              <w:bottom w:val="single" w:sz="4" w:space="0" w:color="auto"/>
              <w:right w:val="single" w:sz="4" w:space="0" w:color="auto"/>
            </w:tcBorders>
          </w:tcPr>
          <w:p w14:paraId="549FC228" w14:textId="77777777" w:rsidR="00AE4575" w:rsidRPr="002468C8" w:rsidRDefault="00AE4575" w:rsidP="0027799A">
            <w:pPr>
              <w:jc w:val="center"/>
            </w:pPr>
            <w:r w:rsidRPr="002468C8">
              <w:t>22</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0FE869AD" w14:textId="77777777" w:rsidR="00AE4575" w:rsidRPr="002468C8" w:rsidRDefault="00AE4575" w:rsidP="0027799A">
            <w:r w:rsidRPr="002468C8">
              <w:t xml:space="preserve">Труба </w:t>
            </w:r>
            <w:proofErr w:type="spellStart"/>
            <w:r w:rsidRPr="002468C8">
              <w:t>Ду</w:t>
            </w:r>
            <w:proofErr w:type="spellEnd"/>
            <w:r w:rsidRPr="002468C8">
              <w:t xml:space="preserve"> 100мм ГОСТ 10704-91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622ACFF6" w14:textId="77777777" w:rsidR="00AE4575" w:rsidRPr="002468C8" w:rsidRDefault="00AE4575" w:rsidP="0027799A">
            <w:pPr>
              <w:jc w:val="center"/>
            </w:pPr>
            <w:r w:rsidRPr="002468C8">
              <w:t>м</w:t>
            </w:r>
          </w:p>
        </w:tc>
        <w:tc>
          <w:tcPr>
            <w:tcW w:w="1656" w:type="dxa"/>
            <w:tcBorders>
              <w:top w:val="single" w:sz="4" w:space="0" w:color="auto"/>
              <w:left w:val="single" w:sz="4" w:space="0" w:color="auto"/>
              <w:bottom w:val="single" w:sz="4" w:space="0" w:color="auto"/>
              <w:right w:val="single" w:sz="4" w:space="0" w:color="auto"/>
            </w:tcBorders>
          </w:tcPr>
          <w:p w14:paraId="1F790076" w14:textId="77777777" w:rsidR="00AE4575" w:rsidRPr="002468C8" w:rsidRDefault="00AE4575" w:rsidP="0027799A">
            <w:pPr>
              <w:jc w:val="center"/>
            </w:pPr>
            <w:r w:rsidRPr="002468C8">
              <w:t>200</w:t>
            </w:r>
          </w:p>
        </w:tc>
      </w:tr>
      <w:tr w:rsidR="00AE4575" w:rsidRPr="002468C8" w14:paraId="33290FE7" w14:textId="77777777" w:rsidTr="0027799A">
        <w:trPr>
          <w:trHeight w:val="300"/>
        </w:trPr>
        <w:tc>
          <w:tcPr>
            <w:tcW w:w="739" w:type="dxa"/>
            <w:tcBorders>
              <w:top w:val="nil"/>
              <w:left w:val="single" w:sz="4" w:space="0" w:color="auto"/>
              <w:bottom w:val="single" w:sz="4" w:space="0" w:color="auto"/>
              <w:right w:val="single" w:sz="4" w:space="0" w:color="auto"/>
            </w:tcBorders>
          </w:tcPr>
          <w:p w14:paraId="06E96B05" w14:textId="77777777" w:rsidR="00AE4575" w:rsidRPr="002468C8" w:rsidRDefault="00AE4575" w:rsidP="0027799A">
            <w:pPr>
              <w:jc w:val="center"/>
            </w:pPr>
            <w:r w:rsidRPr="002468C8">
              <w:t>23</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43BB42DC" w14:textId="77777777" w:rsidR="00AE4575" w:rsidRPr="002468C8" w:rsidRDefault="00AE4575" w:rsidP="0027799A">
            <w:r w:rsidRPr="002468C8">
              <w:t xml:space="preserve">Труба </w:t>
            </w:r>
            <w:proofErr w:type="spellStart"/>
            <w:r w:rsidRPr="002468C8">
              <w:t>Ду</w:t>
            </w:r>
            <w:proofErr w:type="spellEnd"/>
            <w:r w:rsidRPr="002468C8">
              <w:t xml:space="preserve"> 80мм ГОСТ 10704-91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0200C138" w14:textId="77777777" w:rsidR="00AE4575" w:rsidRPr="002468C8" w:rsidRDefault="00AE4575" w:rsidP="0027799A">
            <w:pPr>
              <w:jc w:val="center"/>
            </w:pPr>
            <w:r w:rsidRPr="002468C8">
              <w:t>м</w:t>
            </w:r>
          </w:p>
        </w:tc>
        <w:tc>
          <w:tcPr>
            <w:tcW w:w="1656" w:type="dxa"/>
            <w:tcBorders>
              <w:top w:val="single" w:sz="4" w:space="0" w:color="auto"/>
              <w:left w:val="single" w:sz="4" w:space="0" w:color="auto"/>
              <w:bottom w:val="single" w:sz="4" w:space="0" w:color="auto"/>
              <w:right w:val="single" w:sz="4" w:space="0" w:color="auto"/>
            </w:tcBorders>
          </w:tcPr>
          <w:p w14:paraId="720133B1" w14:textId="77777777" w:rsidR="00AE4575" w:rsidRPr="002468C8" w:rsidRDefault="00AE4575" w:rsidP="0027799A">
            <w:pPr>
              <w:jc w:val="center"/>
            </w:pPr>
            <w:r w:rsidRPr="002468C8">
              <w:t>250</w:t>
            </w:r>
          </w:p>
        </w:tc>
      </w:tr>
      <w:tr w:rsidR="00AE4575" w:rsidRPr="002468C8" w14:paraId="4EA0D4B8" w14:textId="77777777" w:rsidTr="0027799A">
        <w:trPr>
          <w:trHeight w:val="300"/>
        </w:trPr>
        <w:tc>
          <w:tcPr>
            <w:tcW w:w="739" w:type="dxa"/>
            <w:tcBorders>
              <w:top w:val="nil"/>
              <w:left w:val="single" w:sz="4" w:space="0" w:color="auto"/>
              <w:bottom w:val="single" w:sz="4" w:space="0" w:color="auto"/>
              <w:right w:val="single" w:sz="4" w:space="0" w:color="auto"/>
            </w:tcBorders>
          </w:tcPr>
          <w:p w14:paraId="4953F266" w14:textId="77777777" w:rsidR="00AE4575" w:rsidRPr="002468C8" w:rsidRDefault="00AE4575" w:rsidP="0027799A">
            <w:pPr>
              <w:jc w:val="center"/>
            </w:pPr>
            <w:r w:rsidRPr="002468C8">
              <w:t>24</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348718F5" w14:textId="77777777" w:rsidR="00AE4575" w:rsidRPr="002468C8" w:rsidRDefault="00AE4575" w:rsidP="0027799A">
            <w:r w:rsidRPr="002468C8">
              <w:t xml:space="preserve">Труба </w:t>
            </w:r>
            <w:proofErr w:type="spellStart"/>
            <w:r w:rsidRPr="002468C8">
              <w:t>Ду</w:t>
            </w:r>
            <w:proofErr w:type="spellEnd"/>
            <w:r w:rsidRPr="002468C8">
              <w:t xml:space="preserve"> 50мм ГОСТ 10704-91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DD54A0B" w14:textId="77777777" w:rsidR="00AE4575" w:rsidRPr="002468C8" w:rsidRDefault="00AE4575" w:rsidP="0027799A">
            <w:pPr>
              <w:jc w:val="center"/>
            </w:pPr>
            <w:r w:rsidRPr="002468C8">
              <w:t>м</w:t>
            </w:r>
          </w:p>
        </w:tc>
        <w:tc>
          <w:tcPr>
            <w:tcW w:w="1656" w:type="dxa"/>
            <w:tcBorders>
              <w:top w:val="single" w:sz="4" w:space="0" w:color="auto"/>
              <w:left w:val="single" w:sz="4" w:space="0" w:color="auto"/>
              <w:bottom w:val="single" w:sz="4" w:space="0" w:color="auto"/>
              <w:right w:val="single" w:sz="4" w:space="0" w:color="auto"/>
            </w:tcBorders>
          </w:tcPr>
          <w:p w14:paraId="3A865612" w14:textId="77777777" w:rsidR="00AE4575" w:rsidRPr="002468C8" w:rsidRDefault="00AE4575" w:rsidP="0027799A">
            <w:pPr>
              <w:jc w:val="center"/>
            </w:pPr>
            <w:r w:rsidRPr="002468C8">
              <w:t>150</w:t>
            </w:r>
          </w:p>
        </w:tc>
      </w:tr>
      <w:tr w:rsidR="00AE4575" w:rsidRPr="002468C8" w14:paraId="72E49DE4" w14:textId="77777777" w:rsidTr="0027799A">
        <w:trPr>
          <w:trHeight w:val="300"/>
        </w:trPr>
        <w:tc>
          <w:tcPr>
            <w:tcW w:w="739" w:type="dxa"/>
            <w:tcBorders>
              <w:top w:val="nil"/>
              <w:left w:val="single" w:sz="4" w:space="0" w:color="auto"/>
              <w:bottom w:val="single" w:sz="4" w:space="0" w:color="auto"/>
              <w:right w:val="single" w:sz="4" w:space="0" w:color="auto"/>
            </w:tcBorders>
          </w:tcPr>
          <w:p w14:paraId="0B0D6B11" w14:textId="77777777" w:rsidR="00AE4575" w:rsidRPr="002468C8" w:rsidRDefault="00AE4575" w:rsidP="0027799A">
            <w:pPr>
              <w:jc w:val="center"/>
            </w:pPr>
            <w:r w:rsidRPr="002468C8">
              <w:t>25</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1CD124F3" w14:textId="77777777" w:rsidR="00AE4575" w:rsidRPr="002468C8" w:rsidRDefault="00AE4575" w:rsidP="0027799A">
            <w:r w:rsidRPr="002468C8">
              <w:t xml:space="preserve">Труба </w:t>
            </w:r>
            <w:proofErr w:type="spellStart"/>
            <w:r w:rsidRPr="002468C8">
              <w:t>Ду</w:t>
            </w:r>
            <w:proofErr w:type="spellEnd"/>
            <w:r w:rsidRPr="002468C8">
              <w:t xml:space="preserve"> 25мм ГОСТ 10704-91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E83337B" w14:textId="77777777" w:rsidR="00AE4575" w:rsidRPr="002468C8" w:rsidRDefault="00AE4575" w:rsidP="0027799A">
            <w:pPr>
              <w:jc w:val="center"/>
            </w:pPr>
            <w:r w:rsidRPr="002468C8">
              <w:t>м</w:t>
            </w:r>
          </w:p>
        </w:tc>
        <w:tc>
          <w:tcPr>
            <w:tcW w:w="1656" w:type="dxa"/>
            <w:tcBorders>
              <w:top w:val="single" w:sz="4" w:space="0" w:color="auto"/>
              <w:left w:val="single" w:sz="4" w:space="0" w:color="auto"/>
              <w:bottom w:val="single" w:sz="4" w:space="0" w:color="auto"/>
              <w:right w:val="single" w:sz="4" w:space="0" w:color="auto"/>
            </w:tcBorders>
          </w:tcPr>
          <w:p w14:paraId="2A5AA7D0" w14:textId="77777777" w:rsidR="00AE4575" w:rsidRPr="002468C8" w:rsidRDefault="00AE4575" w:rsidP="0027799A">
            <w:pPr>
              <w:jc w:val="center"/>
            </w:pPr>
            <w:r w:rsidRPr="002468C8">
              <w:t>200</w:t>
            </w:r>
          </w:p>
        </w:tc>
      </w:tr>
      <w:tr w:rsidR="00AE4575" w:rsidRPr="002468C8" w14:paraId="6242AAAC" w14:textId="77777777" w:rsidTr="0027799A">
        <w:trPr>
          <w:trHeight w:val="300"/>
        </w:trPr>
        <w:tc>
          <w:tcPr>
            <w:tcW w:w="739" w:type="dxa"/>
            <w:tcBorders>
              <w:top w:val="nil"/>
              <w:left w:val="single" w:sz="4" w:space="0" w:color="auto"/>
              <w:bottom w:val="single" w:sz="4" w:space="0" w:color="auto"/>
              <w:right w:val="single" w:sz="4" w:space="0" w:color="auto"/>
            </w:tcBorders>
          </w:tcPr>
          <w:p w14:paraId="478A3108" w14:textId="77777777" w:rsidR="00AE4575" w:rsidRPr="002468C8" w:rsidRDefault="00AE4575" w:rsidP="0027799A">
            <w:pPr>
              <w:jc w:val="center"/>
            </w:pPr>
            <w:r w:rsidRPr="002468C8">
              <w:t>26</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1B87EDD4" w14:textId="77777777" w:rsidR="00AE4575" w:rsidRPr="002468C8" w:rsidRDefault="00AE4575" w:rsidP="0027799A">
            <w:r w:rsidRPr="002468C8">
              <w:t xml:space="preserve">Труба </w:t>
            </w:r>
            <w:proofErr w:type="spellStart"/>
            <w:r w:rsidRPr="002468C8">
              <w:t>Ду</w:t>
            </w:r>
            <w:proofErr w:type="spellEnd"/>
            <w:r w:rsidRPr="002468C8">
              <w:t xml:space="preserve"> 3/4" ГОСТ 10704-91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8BBA366" w14:textId="77777777" w:rsidR="00AE4575" w:rsidRPr="002468C8" w:rsidRDefault="00AE4575" w:rsidP="0027799A">
            <w:pPr>
              <w:jc w:val="center"/>
            </w:pPr>
            <w:r w:rsidRPr="002468C8">
              <w:t>м</w:t>
            </w:r>
          </w:p>
        </w:tc>
        <w:tc>
          <w:tcPr>
            <w:tcW w:w="1656" w:type="dxa"/>
            <w:tcBorders>
              <w:top w:val="single" w:sz="4" w:space="0" w:color="auto"/>
              <w:left w:val="single" w:sz="4" w:space="0" w:color="auto"/>
              <w:bottom w:val="single" w:sz="4" w:space="0" w:color="auto"/>
              <w:right w:val="single" w:sz="4" w:space="0" w:color="auto"/>
            </w:tcBorders>
          </w:tcPr>
          <w:p w14:paraId="61786189" w14:textId="77777777" w:rsidR="00AE4575" w:rsidRPr="002468C8" w:rsidRDefault="00AE4575" w:rsidP="0027799A">
            <w:pPr>
              <w:jc w:val="center"/>
            </w:pPr>
            <w:r w:rsidRPr="002468C8">
              <w:t>70</w:t>
            </w:r>
          </w:p>
        </w:tc>
      </w:tr>
      <w:tr w:rsidR="00AE4575" w:rsidRPr="002468C8" w14:paraId="33DB6F5D" w14:textId="77777777" w:rsidTr="0027799A">
        <w:trPr>
          <w:trHeight w:val="300"/>
        </w:trPr>
        <w:tc>
          <w:tcPr>
            <w:tcW w:w="739" w:type="dxa"/>
            <w:tcBorders>
              <w:top w:val="nil"/>
              <w:left w:val="single" w:sz="4" w:space="0" w:color="auto"/>
              <w:bottom w:val="single" w:sz="4" w:space="0" w:color="auto"/>
              <w:right w:val="single" w:sz="4" w:space="0" w:color="auto"/>
            </w:tcBorders>
          </w:tcPr>
          <w:p w14:paraId="329A6386" w14:textId="77777777" w:rsidR="00AE4575" w:rsidRPr="002468C8" w:rsidRDefault="00AE4575" w:rsidP="0027799A">
            <w:pPr>
              <w:jc w:val="center"/>
            </w:pPr>
            <w:r w:rsidRPr="002468C8">
              <w:t>27</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67E8D9C1" w14:textId="77777777" w:rsidR="00AE4575" w:rsidRPr="002468C8" w:rsidRDefault="00AE4575" w:rsidP="0027799A">
            <w:r w:rsidRPr="002468C8">
              <w:t xml:space="preserve">Труба </w:t>
            </w:r>
            <w:proofErr w:type="spellStart"/>
            <w:r w:rsidRPr="002468C8">
              <w:t>Ду</w:t>
            </w:r>
            <w:proofErr w:type="spellEnd"/>
            <w:r w:rsidRPr="002468C8">
              <w:t xml:space="preserve"> 1/2" ГОСТ 10704-91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6AF6A54A" w14:textId="77777777" w:rsidR="00AE4575" w:rsidRPr="002468C8" w:rsidRDefault="00AE4575" w:rsidP="0027799A">
            <w:pPr>
              <w:jc w:val="center"/>
            </w:pPr>
            <w:r w:rsidRPr="002468C8">
              <w:t>м</w:t>
            </w:r>
          </w:p>
        </w:tc>
        <w:tc>
          <w:tcPr>
            <w:tcW w:w="1656" w:type="dxa"/>
            <w:tcBorders>
              <w:top w:val="single" w:sz="4" w:space="0" w:color="auto"/>
              <w:left w:val="single" w:sz="4" w:space="0" w:color="auto"/>
              <w:bottom w:val="single" w:sz="4" w:space="0" w:color="auto"/>
              <w:right w:val="single" w:sz="4" w:space="0" w:color="auto"/>
            </w:tcBorders>
          </w:tcPr>
          <w:p w14:paraId="13300278" w14:textId="77777777" w:rsidR="00AE4575" w:rsidRPr="002468C8" w:rsidRDefault="00AE4575" w:rsidP="0027799A">
            <w:pPr>
              <w:jc w:val="center"/>
            </w:pPr>
            <w:r w:rsidRPr="002468C8">
              <w:t>50</w:t>
            </w:r>
          </w:p>
        </w:tc>
      </w:tr>
      <w:tr w:rsidR="00AE4575" w:rsidRPr="002468C8" w14:paraId="3E6F66CF" w14:textId="77777777" w:rsidTr="0027799A">
        <w:trPr>
          <w:trHeight w:val="300"/>
        </w:trPr>
        <w:tc>
          <w:tcPr>
            <w:tcW w:w="739" w:type="dxa"/>
            <w:tcBorders>
              <w:top w:val="nil"/>
              <w:left w:val="single" w:sz="4" w:space="0" w:color="auto"/>
              <w:bottom w:val="single" w:sz="4" w:space="0" w:color="auto"/>
              <w:right w:val="single" w:sz="4" w:space="0" w:color="auto"/>
            </w:tcBorders>
          </w:tcPr>
          <w:p w14:paraId="044C1E5A" w14:textId="77777777" w:rsidR="00AE4575" w:rsidRPr="002468C8" w:rsidRDefault="00AE4575" w:rsidP="0027799A">
            <w:pPr>
              <w:jc w:val="center"/>
            </w:pPr>
            <w:r w:rsidRPr="002468C8">
              <w:t>28</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773514D2" w14:textId="77777777" w:rsidR="00AE4575" w:rsidRPr="002468C8" w:rsidRDefault="00AE4575" w:rsidP="0027799A">
            <w:r w:rsidRPr="002468C8">
              <w:t xml:space="preserve">Труба </w:t>
            </w:r>
            <w:proofErr w:type="spellStart"/>
            <w:r w:rsidRPr="002468C8">
              <w:t>Ду</w:t>
            </w:r>
            <w:proofErr w:type="spellEnd"/>
            <w:r w:rsidRPr="002468C8">
              <w:t xml:space="preserve"> 100мм (чугун) ГОСТ 9583-75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A6CA9FC" w14:textId="77777777" w:rsidR="00AE4575" w:rsidRPr="002468C8" w:rsidRDefault="00AE4575" w:rsidP="0027799A">
            <w:pPr>
              <w:jc w:val="center"/>
            </w:pPr>
            <w:r w:rsidRPr="002468C8">
              <w:t>м</w:t>
            </w:r>
          </w:p>
        </w:tc>
        <w:tc>
          <w:tcPr>
            <w:tcW w:w="1656" w:type="dxa"/>
            <w:tcBorders>
              <w:top w:val="single" w:sz="4" w:space="0" w:color="auto"/>
              <w:left w:val="single" w:sz="4" w:space="0" w:color="auto"/>
              <w:bottom w:val="single" w:sz="4" w:space="0" w:color="auto"/>
              <w:right w:val="single" w:sz="4" w:space="0" w:color="auto"/>
            </w:tcBorders>
          </w:tcPr>
          <w:p w14:paraId="45C1FF64" w14:textId="77777777" w:rsidR="00AE4575" w:rsidRPr="002468C8" w:rsidRDefault="00AE4575" w:rsidP="0027799A">
            <w:pPr>
              <w:jc w:val="center"/>
            </w:pPr>
            <w:r w:rsidRPr="002468C8">
              <w:t>70</w:t>
            </w:r>
          </w:p>
        </w:tc>
      </w:tr>
      <w:tr w:rsidR="00AE4575" w:rsidRPr="002468C8" w14:paraId="03E6ADBD" w14:textId="77777777" w:rsidTr="0027799A">
        <w:trPr>
          <w:trHeight w:val="300"/>
        </w:trPr>
        <w:tc>
          <w:tcPr>
            <w:tcW w:w="739" w:type="dxa"/>
            <w:tcBorders>
              <w:top w:val="nil"/>
              <w:left w:val="single" w:sz="4" w:space="0" w:color="auto"/>
              <w:bottom w:val="single" w:sz="4" w:space="0" w:color="auto"/>
              <w:right w:val="single" w:sz="4" w:space="0" w:color="auto"/>
            </w:tcBorders>
          </w:tcPr>
          <w:p w14:paraId="52C7F7FA" w14:textId="77777777" w:rsidR="00AE4575" w:rsidRPr="002468C8" w:rsidRDefault="00AE4575" w:rsidP="0027799A">
            <w:pPr>
              <w:jc w:val="center"/>
            </w:pPr>
            <w:r w:rsidRPr="002468C8">
              <w:t>29</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5C81176C" w14:textId="77777777" w:rsidR="00AE4575" w:rsidRPr="002468C8" w:rsidRDefault="00AE4575" w:rsidP="0027799A">
            <w:r w:rsidRPr="002468C8">
              <w:t>Радиаторы отопительные (чугун) ГОСТ 31311-2005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5F6C6FC3"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5E086A66" w14:textId="77777777" w:rsidR="00AE4575" w:rsidRPr="002468C8" w:rsidRDefault="00AE4575" w:rsidP="0027799A">
            <w:pPr>
              <w:jc w:val="center"/>
            </w:pPr>
            <w:r w:rsidRPr="002468C8">
              <w:t>30</w:t>
            </w:r>
          </w:p>
        </w:tc>
      </w:tr>
      <w:tr w:rsidR="00AE4575" w:rsidRPr="002468C8" w14:paraId="594F3D21" w14:textId="77777777" w:rsidTr="0027799A">
        <w:trPr>
          <w:trHeight w:val="300"/>
        </w:trPr>
        <w:tc>
          <w:tcPr>
            <w:tcW w:w="739" w:type="dxa"/>
            <w:tcBorders>
              <w:top w:val="nil"/>
              <w:left w:val="single" w:sz="4" w:space="0" w:color="auto"/>
              <w:bottom w:val="single" w:sz="4" w:space="0" w:color="auto"/>
              <w:right w:val="single" w:sz="4" w:space="0" w:color="auto"/>
            </w:tcBorders>
          </w:tcPr>
          <w:p w14:paraId="43A3E79A" w14:textId="77777777" w:rsidR="00AE4575" w:rsidRPr="002468C8" w:rsidRDefault="00AE4575" w:rsidP="0027799A">
            <w:pPr>
              <w:jc w:val="center"/>
            </w:pPr>
            <w:r w:rsidRPr="002468C8">
              <w:t>30</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01F8E4C7" w14:textId="77777777" w:rsidR="00AE4575" w:rsidRPr="002468C8" w:rsidRDefault="00AE4575" w:rsidP="0027799A">
            <w:r w:rsidRPr="002468C8">
              <w:t xml:space="preserve">Радиаторы отопительные (алюминий) </w:t>
            </w:r>
          </w:p>
          <w:p w14:paraId="446D5400" w14:textId="77777777" w:rsidR="00AE4575" w:rsidRPr="002468C8" w:rsidRDefault="00AE4575" w:rsidP="0027799A">
            <w:r w:rsidRPr="002468C8">
              <w:t>ГОСТ 31311-2005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313C5633"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72C3B6F8" w14:textId="77777777" w:rsidR="00AE4575" w:rsidRPr="002468C8" w:rsidRDefault="00AE4575" w:rsidP="0027799A">
            <w:pPr>
              <w:jc w:val="center"/>
            </w:pPr>
            <w:r w:rsidRPr="002468C8">
              <w:t>70</w:t>
            </w:r>
          </w:p>
        </w:tc>
      </w:tr>
      <w:tr w:rsidR="00AE4575" w:rsidRPr="002468C8" w14:paraId="1E3E710B" w14:textId="77777777" w:rsidTr="0027799A">
        <w:trPr>
          <w:trHeight w:val="300"/>
        </w:trPr>
        <w:tc>
          <w:tcPr>
            <w:tcW w:w="739" w:type="dxa"/>
            <w:tcBorders>
              <w:top w:val="nil"/>
              <w:left w:val="single" w:sz="4" w:space="0" w:color="auto"/>
              <w:bottom w:val="single" w:sz="4" w:space="0" w:color="auto"/>
              <w:right w:val="single" w:sz="4" w:space="0" w:color="auto"/>
            </w:tcBorders>
          </w:tcPr>
          <w:p w14:paraId="4FE910B3" w14:textId="77777777" w:rsidR="00AE4575" w:rsidRPr="002468C8" w:rsidRDefault="00AE4575" w:rsidP="0027799A">
            <w:pPr>
              <w:jc w:val="center"/>
            </w:pPr>
            <w:r w:rsidRPr="002468C8">
              <w:t>31</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3B328A94" w14:textId="77777777" w:rsidR="00AE4575" w:rsidRPr="002468C8" w:rsidRDefault="00AE4575" w:rsidP="0027799A">
            <w:r w:rsidRPr="002468C8">
              <w:t xml:space="preserve">Калорифер </w:t>
            </w:r>
            <w:proofErr w:type="spellStart"/>
            <w:r w:rsidRPr="002468C8">
              <w:t>Ду</w:t>
            </w:r>
            <w:proofErr w:type="spellEnd"/>
            <w:r w:rsidRPr="002468C8">
              <w:t xml:space="preserve"> 50 мм ГОСТ 27330-97</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1CFB2AA8"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6AA02F2B" w14:textId="77777777" w:rsidR="00AE4575" w:rsidRPr="002468C8" w:rsidRDefault="00AE4575" w:rsidP="0027799A">
            <w:pPr>
              <w:jc w:val="center"/>
            </w:pPr>
            <w:r w:rsidRPr="002468C8">
              <w:t>12</w:t>
            </w:r>
          </w:p>
        </w:tc>
      </w:tr>
      <w:tr w:rsidR="00AE4575" w:rsidRPr="002468C8" w14:paraId="77BCE10B" w14:textId="77777777" w:rsidTr="0027799A">
        <w:trPr>
          <w:trHeight w:val="300"/>
        </w:trPr>
        <w:tc>
          <w:tcPr>
            <w:tcW w:w="739" w:type="dxa"/>
            <w:tcBorders>
              <w:top w:val="nil"/>
              <w:left w:val="single" w:sz="4" w:space="0" w:color="auto"/>
              <w:bottom w:val="single" w:sz="4" w:space="0" w:color="auto"/>
              <w:right w:val="single" w:sz="4" w:space="0" w:color="auto"/>
            </w:tcBorders>
          </w:tcPr>
          <w:p w14:paraId="5C838677" w14:textId="77777777" w:rsidR="00AE4575" w:rsidRPr="002468C8" w:rsidRDefault="00AE4575" w:rsidP="0027799A">
            <w:pPr>
              <w:jc w:val="center"/>
            </w:pPr>
            <w:r w:rsidRPr="002468C8">
              <w:t>32</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3CCA6A68" w14:textId="77777777" w:rsidR="00AE4575" w:rsidRPr="002468C8" w:rsidRDefault="00AE4575" w:rsidP="0027799A">
            <w:r w:rsidRPr="002468C8">
              <w:t xml:space="preserve">Калорифер </w:t>
            </w:r>
            <w:proofErr w:type="spellStart"/>
            <w:r w:rsidRPr="002468C8">
              <w:t>Ду</w:t>
            </w:r>
            <w:proofErr w:type="spellEnd"/>
            <w:r w:rsidRPr="002468C8">
              <w:t xml:space="preserve"> 80 мм ГОСТ 27330-97</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3C60F631"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6ED18A8B" w14:textId="77777777" w:rsidR="00AE4575" w:rsidRPr="002468C8" w:rsidRDefault="00AE4575" w:rsidP="0027799A">
            <w:pPr>
              <w:jc w:val="center"/>
            </w:pPr>
            <w:r w:rsidRPr="002468C8">
              <w:t>2</w:t>
            </w:r>
          </w:p>
        </w:tc>
      </w:tr>
      <w:tr w:rsidR="00AE4575" w:rsidRPr="002468C8" w14:paraId="72440370" w14:textId="77777777" w:rsidTr="0027799A">
        <w:trPr>
          <w:trHeight w:val="300"/>
        </w:trPr>
        <w:tc>
          <w:tcPr>
            <w:tcW w:w="739" w:type="dxa"/>
            <w:tcBorders>
              <w:top w:val="nil"/>
              <w:left w:val="single" w:sz="4" w:space="0" w:color="auto"/>
              <w:bottom w:val="single" w:sz="4" w:space="0" w:color="auto"/>
              <w:right w:val="single" w:sz="4" w:space="0" w:color="auto"/>
            </w:tcBorders>
          </w:tcPr>
          <w:p w14:paraId="2412483A" w14:textId="77777777" w:rsidR="00AE4575" w:rsidRPr="002468C8" w:rsidRDefault="00AE4575" w:rsidP="0027799A">
            <w:pPr>
              <w:jc w:val="center"/>
            </w:pPr>
            <w:r w:rsidRPr="002468C8">
              <w:t>33</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6C699BD4" w14:textId="77777777" w:rsidR="00AE4575" w:rsidRPr="002468C8" w:rsidRDefault="00AE4575" w:rsidP="0027799A">
            <w:r w:rsidRPr="002468C8">
              <w:t xml:space="preserve">Отводы под сварку </w:t>
            </w:r>
            <w:proofErr w:type="spellStart"/>
            <w:r w:rsidRPr="002468C8">
              <w:t>Ду</w:t>
            </w:r>
            <w:proofErr w:type="spellEnd"/>
            <w:r w:rsidRPr="002468C8">
              <w:t xml:space="preserve"> 100мм ГОСТ 17375-2001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2A8C0E26"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5A07A4A4" w14:textId="77777777" w:rsidR="00AE4575" w:rsidRPr="002468C8" w:rsidRDefault="00AE4575" w:rsidP="0027799A">
            <w:pPr>
              <w:jc w:val="center"/>
            </w:pPr>
            <w:r w:rsidRPr="002468C8">
              <w:t>20</w:t>
            </w:r>
          </w:p>
        </w:tc>
      </w:tr>
      <w:tr w:rsidR="00AE4575" w:rsidRPr="002468C8" w14:paraId="5F2B37BD" w14:textId="77777777" w:rsidTr="0027799A">
        <w:trPr>
          <w:trHeight w:val="300"/>
        </w:trPr>
        <w:tc>
          <w:tcPr>
            <w:tcW w:w="739" w:type="dxa"/>
            <w:tcBorders>
              <w:top w:val="nil"/>
              <w:left w:val="single" w:sz="4" w:space="0" w:color="auto"/>
              <w:bottom w:val="single" w:sz="4" w:space="0" w:color="auto"/>
              <w:right w:val="single" w:sz="4" w:space="0" w:color="auto"/>
            </w:tcBorders>
          </w:tcPr>
          <w:p w14:paraId="3644D40D" w14:textId="77777777" w:rsidR="00AE4575" w:rsidRPr="002468C8" w:rsidRDefault="00AE4575" w:rsidP="0027799A">
            <w:pPr>
              <w:jc w:val="center"/>
            </w:pPr>
            <w:r w:rsidRPr="002468C8">
              <w:t>34</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0987D403" w14:textId="77777777" w:rsidR="00AE4575" w:rsidRPr="002468C8" w:rsidRDefault="00AE4575" w:rsidP="0027799A">
            <w:r w:rsidRPr="002468C8">
              <w:t xml:space="preserve">Отводы под сварку </w:t>
            </w:r>
            <w:proofErr w:type="spellStart"/>
            <w:r w:rsidRPr="002468C8">
              <w:t>Ду</w:t>
            </w:r>
            <w:proofErr w:type="spellEnd"/>
            <w:r w:rsidRPr="002468C8">
              <w:t xml:space="preserve"> 80мм ГОСТ 17375-2001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3ADD3009"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5288A4E8" w14:textId="77777777" w:rsidR="00AE4575" w:rsidRPr="002468C8" w:rsidRDefault="00AE4575" w:rsidP="0027799A">
            <w:pPr>
              <w:jc w:val="center"/>
            </w:pPr>
            <w:r w:rsidRPr="002468C8">
              <w:t>30</w:t>
            </w:r>
          </w:p>
        </w:tc>
      </w:tr>
      <w:tr w:rsidR="00AE4575" w:rsidRPr="002468C8" w14:paraId="572FB9B0" w14:textId="77777777" w:rsidTr="0027799A">
        <w:trPr>
          <w:trHeight w:val="300"/>
        </w:trPr>
        <w:tc>
          <w:tcPr>
            <w:tcW w:w="739" w:type="dxa"/>
            <w:tcBorders>
              <w:top w:val="nil"/>
              <w:left w:val="single" w:sz="4" w:space="0" w:color="auto"/>
              <w:bottom w:val="single" w:sz="4" w:space="0" w:color="auto"/>
              <w:right w:val="single" w:sz="4" w:space="0" w:color="auto"/>
            </w:tcBorders>
          </w:tcPr>
          <w:p w14:paraId="1806373D" w14:textId="77777777" w:rsidR="00AE4575" w:rsidRPr="002468C8" w:rsidRDefault="00AE4575" w:rsidP="0027799A">
            <w:pPr>
              <w:jc w:val="center"/>
            </w:pPr>
            <w:r w:rsidRPr="002468C8">
              <w:t>35</w:t>
            </w:r>
          </w:p>
        </w:tc>
        <w:tc>
          <w:tcPr>
            <w:tcW w:w="5803" w:type="dxa"/>
            <w:tcBorders>
              <w:top w:val="nil"/>
              <w:left w:val="single" w:sz="4" w:space="0" w:color="auto"/>
              <w:bottom w:val="single" w:sz="4" w:space="0" w:color="auto"/>
              <w:right w:val="single" w:sz="4" w:space="0" w:color="auto"/>
            </w:tcBorders>
            <w:shd w:val="clear" w:color="auto" w:fill="auto"/>
            <w:noWrap/>
            <w:vAlign w:val="bottom"/>
            <w:hideMark/>
          </w:tcPr>
          <w:p w14:paraId="4181D003" w14:textId="77777777" w:rsidR="00AE4575" w:rsidRPr="002468C8" w:rsidRDefault="00AE4575" w:rsidP="0027799A">
            <w:r w:rsidRPr="002468C8">
              <w:t xml:space="preserve">Отводы под сварку </w:t>
            </w:r>
            <w:proofErr w:type="spellStart"/>
            <w:r w:rsidRPr="002468C8">
              <w:t>Ду</w:t>
            </w:r>
            <w:proofErr w:type="spellEnd"/>
            <w:r w:rsidRPr="002468C8">
              <w:t xml:space="preserve"> 50мм ГОСТ 17375-2001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2C15ED6A"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6041CBAE" w14:textId="77777777" w:rsidR="00AE4575" w:rsidRPr="002468C8" w:rsidRDefault="00AE4575" w:rsidP="0027799A">
            <w:pPr>
              <w:jc w:val="center"/>
            </w:pPr>
            <w:r w:rsidRPr="002468C8">
              <w:t>30</w:t>
            </w:r>
          </w:p>
        </w:tc>
      </w:tr>
      <w:tr w:rsidR="00AE4575" w:rsidRPr="002468C8" w14:paraId="4D616583" w14:textId="77777777" w:rsidTr="0027799A">
        <w:trPr>
          <w:trHeight w:val="300"/>
        </w:trPr>
        <w:tc>
          <w:tcPr>
            <w:tcW w:w="739" w:type="dxa"/>
            <w:tcBorders>
              <w:top w:val="nil"/>
              <w:left w:val="single" w:sz="4" w:space="0" w:color="auto"/>
              <w:bottom w:val="single" w:sz="4" w:space="0" w:color="auto"/>
              <w:right w:val="single" w:sz="4" w:space="0" w:color="auto"/>
            </w:tcBorders>
          </w:tcPr>
          <w:p w14:paraId="5CF368DB" w14:textId="77777777" w:rsidR="00AE4575" w:rsidRPr="002468C8" w:rsidRDefault="00AE4575" w:rsidP="0027799A">
            <w:pPr>
              <w:jc w:val="center"/>
              <w:rPr>
                <w:lang w:val="en-US"/>
              </w:rPr>
            </w:pPr>
            <w:r w:rsidRPr="002468C8">
              <w:rPr>
                <w:lang w:val="en-US"/>
              </w:rPr>
              <w:t>36</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010A8430" w14:textId="77777777" w:rsidR="00AE4575" w:rsidRPr="002468C8" w:rsidRDefault="00AE4575" w:rsidP="0027799A">
            <w:r w:rsidRPr="002468C8">
              <w:t>Регулирующий клапан/Аргонавт/,</w:t>
            </w:r>
            <w:proofErr w:type="spellStart"/>
            <w:r w:rsidRPr="002468C8">
              <w:t>Ду</w:t>
            </w:r>
            <w:proofErr w:type="spellEnd"/>
            <w:r w:rsidRPr="002468C8">
              <w:t xml:space="preserve"> 30мм ГОСТ 12893-2005  </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0B7DC4C3"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72F21D77" w14:textId="77777777" w:rsidR="00AE4575" w:rsidRPr="002468C8" w:rsidRDefault="00AE4575" w:rsidP="0027799A">
            <w:pPr>
              <w:jc w:val="center"/>
            </w:pPr>
            <w:r w:rsidRPr="002468C8">
              <w:t>1</w:t>
            </w:r>
          </w:p>
        </w:tc>
      </w:tr>
      <w:tr w:rsidR="00AE4575" w:rsidRPr="002468C8" w14:paraId="1D5C041D" w14:textId="77777777" w:rsidTr="0027799A">
        <w:trPr>
          <w:trHeight w:val="300"/>
        </w:trPr>
        <w:tc>
          <w:tcPr>
            <w:tcW w:w="739" w:type="dxa"/>
            <w:tcBorders>
              <w:top w:val="nil"/>
              <w:left w:val="single" w:sz="4" w:space="0" w:color="auto"/>
              <w:bottom w:val="single" w:sz="4" w:space="0" w:color="auto"/>
              <w:right w:val="single" w:sz="4" w:space="0" w:color="auto"/>
            </w:tcBorders>
          </w:tcPr>
          <w:p w14:paraId="2C803DD0" w14:textId="77777777" w:rsidR="00AE4575" w:rsidRPr="002468C8" w:rsidRDefault="00AE4575" w:rsidP="0027799A">
            <w:pPr>
              <w:jc w:val="center"/>
            </w:pPr>
            <w:r w:rsidRPr="002468C8">
              <w:t>37</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4ED02BA1" w14:textId="77777777" w:rsidR="00AE4575" w:rsidRPr="002468C8" w:rsidRDefault="00AE4575" w:rsidP="0027799A">
            <w:r w:rsidRPr="002468C8">
              <w:t>Клапан запорно-регулирующий ГВС Ду-50мм ГОСТ 12893-2005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23269BE0"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1B36B8CB" w14:textId="77777777" w:rsidR="00AE4575" w:rsidRPr="002468C8" w:rsidRDefault="00AE4575" w:rsidP="0027799A">
            <w:pPr>
              <w:jc w:val="center"/>
            </w:pPr>
            <w:r w:rsidRPr="002468C8">
              <w:t>1</w:t>
            </w:r>
          </w:p>
        </w:tc>
      </w:tr>
      <w:tr w:rsidR="00AE4575" w:rsidRPr="002468C8" w14:paraId="29C9EE72" w14:textId="77777777" w:rsidTr="0027799A">
        <w:trPr>
          <w:trHeight w:val="300"/>
        </w:trPr>
        <w:tc>
          <w:tcPr>
            <w:tcW w:w="739" w:type="dxa"/>
            <w:tcBorders>
              <w:top w:val="nil"/>
              <w:left w:val="single" w:sz="4" w:space="0" w:color="auto"/>
              <w:bottom w:val="single" w:sz="4" w:space="0" w:color="auto"/>
              <w:right w:val="single" w:sz="4" w:space="0" w:color="auto"/>
            </w:tcBorders>
          </w:tcPr>
          <w:p w14:paraId="6E168122" w14:textId="77777777" w:rsidR="00AE4575" w:rsidRPr="002468C8" w:rsidRDefault="00AE4575" w:rsidP="0027799A">
            <w:pPr>
              <w:jc w:val="center"/>
            </w:pPr>
            <w:r w:rsidRPr="002468C8">
              <w:t>38</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7064E2D2" w14:textId="77777777" w:rsidR="00AE4575" w:rsidRPr="002468C8" w:rsidRDefault="00AE4575" w:rsidP="0027799A">
            <w:r w:rsidRPr="002468C8">
              <w:t>Клапан запорно-регулирующий центрального отопления Ду-50мм ГОСТ 12893-2005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695E7AA9"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6894A6A5" w14:textId="77777777" w:rsidR="00AE4575" w:rsidRPr="002468C8" w:rsidRDefault="00AE4575" w:rsidP="0027799A">
            <w:pPr>
              <w:jc w:val="center"/>
            </w:pPr>
            <w:r w:rsidRPr="002468C8">
              <w:t>1</w:t>
            </w:r>
          </w:p>
        </w:tc>
      </w:tr>
      <w:tr w:rsidR="00AE4575" w:rsidRPr="002468C8" w14:paraId="58830659" w14:textId="77777777" w:rsidTr="0027799A">
        <w:trPr>
          <w:trHeight w:val="300"/>
        </w:trPr>
        <w:tc>
          <w:tcPr>
            <w:tcW w:w="739" w:type="dxa"/>
            <w:tcBorders>
              <w:top w:val="nil"/>
              <w:left w:val="single" w:sz="4" w:space="0" w:color="auto"/>
              <w:bottom w:val="single" w:sz="4" w:space="0" w:color="auto"/>
              <w:right w:val="single" w:sz="4" w:space="0" w:color="auto"/>
            </w:tcBorders>
          </w:tcPr>
          <w:p w14:paraId="42CD5179" w14:textId="77777777" w:rsidR="00AE4575" w:rsidRPr="002468C8" w:rsidRDefault="00AE4575" w:rsidP="0027799A">
            <w:pPr>
              <w:jc w:val="center"/>
            </w:pPr>
            <w:r w:rsidRPr="002468C8">
              <w:t>39</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59BB626D" w14:textId="77777777" w:rsidR="00AE4575" w:rsidRPr="002468C8" w:rsidRDefault="00AE4575" w:rsidP="0027799A">
            <w:proofErr w:type="spellStart"/>
            <w:r w:rsidRPr="002468C8">
              <w:t>Солиноидный</w:t>
            </w:r>
            <w:proofErr w:type="spellEnd"/>
            <w:r w:rsidRPr="002468C8">
              <w:t xml:space="preserve"> клапан подпитки  ГОСТ 5761-2005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04BBD6C7"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352B4857" w14:textId="77777777" w:rsidR="00AE4575" w:rsidRPr="002468C8" w:rsidRDefault="00AE4575" w:rsidP="0027799A">
            <w:pPr>
              <w:jc w:val="center"/>
            </w:pPr>
            <w:r w:rsidRPr="002468C8">
              <w:t>1</w:t>
            </w:r>
          </w:p>
        </w:tc>
      </w:tr>
      <w:tr w:rsidR="00AE4575" w:rsidRPr="002468C8" w14:paraId="09677FE9" w14:textId="77777777" w:rsidTr="0027799A">
        <w:trPr>
          <w:trHeight w:val="300"/>
        </w:trPr>
        <w:tc>
          <w:tcPr>
            <w:tcW w:w="739" w:type="dxa"/>
            <w:tcBorders>
              <w:top w:val="nil"/>
              <w:left w:val="single" w:sz="4" w:space="0" w:color="auto"/>
              <w:bottom w:val="single" w:sz="4" w:space="0" w:color="auto"/>
              <w:right w:val="single" w:sz="4" w:space="0" w:color="auto"/>
            </w:tcBorders>
          </w:tcPr>
          <w:p w14:paraId="35976EE2" w14:textId="77777777" w:rsidR="00AE4575" w:rsidRPr="002468C8" w:rsidRDefault="00AE4575" w:rsidP="0027799A">
            <w:pPr>
              <w:jc w:val="center"/>
            </w:pPr>
            <w:r w:rsidRPr="002468C8">
              <w:t>40</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0D8592D2" w14:textId="77777777" w:rsidR="00AE4575" w:rsidRPr="002468C8" w:rsidRDefault="00AE4575" w:rsidP="0027799A">
            <w:r w:rsidRPr="002468C8">
              <w:t xml:space="preserve">Водомер горячей воды </w:t>
            </w:r>
            <w:proofErr w:type="spellStart"/>
            <w:r w:rsidRPr="002468C8">
              <w:t>Ду</w:t>
            </w:r>
            <w:proofErr w:type="spellEnd"/>
            <w:r w:rsidRPr="002468C8">
              <w:t xml:space="preserve"> 40мм  ГОСТ 50601-93</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585E370A"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31724FAD" w14:textId="77777777" w:rsidR="00AE4575" w:rsidRPr="002468C8" w:rsidRDefault="00AE4575" w:rsidP="0027799A">
            <w:pPr>
              <w:jc w:val="center"/>
            </w:pPr>
            <w:r w:rsidRPr="002468C8">
              <w:t>1</w:t>
            </w:r>
          </w:p>
        </w:tc>
      </w:tr>
      <w:tr w:rsidR="00AE4575" w:rsidRPr="002468C8" w14:paraId="6E4C8E53" w14:textId="77777777" w:rsidTr="0027799A">
        <w:trPr>
          <w:trHeight w:val="300"/>
        </w:trPr>
        <w:tc>
          <w:tcPr>
            <w:tcW w:w="739" w:type="dxa"/>
            <w:tcBorders>
              <w:top w:val="nil"/>
              <w:left w:val="single" w:sz="4" w:space="0" w:color="auto"/>
              <w:bottom w:val="single" w:sz="4" w:space="0" w:color="auto"/>
              <w:right w:val="single" w:sz="4" w:space="0" w:color="auto"/>
            </w:tcBorders>
          </w:tcPr>
          <w:p w14:paraId="62A2BBE0" w14:textId="77777777" w:rsidR="00AE4575" w:rsidRPr="002468C8" w:rsidRDefault="00AE4575" w:rsidP="0027799A">
            <w:pPr>
              <w:jc w:val="center"/>
            </w:pPr>
            <w:r w:rsidRPr="002468C8">
              <w:t>41</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180E5CFD" w14:textId="77777777" w:rsidR="00AE4575" w:rsidRPr="002468C8" w:rsidRDefault="00AE4575" w:rsidP="0027799A">
            <w:r w:rsidRPr="002468C8">
              <w:t xml:space="preserve">Водомер </w:t>
            </w:r>
            <w:proofErr w:type="spellStart"/>
            <w:r w:rsidRPr="002468C8">
              <w:t>подпиточной</w:t>
            </w:r>
            <w:proofErr w:type="spellEnd"/>
            <w:r w:rsidRPr="002468C8">
              <w:t xml:space="preserve"> линии </w:t>
            </w:r>
            <w:proofErr w:type="spellStart"/>
            <w:r w:rsidRPr="002468C8">
              <w:t>Ду</w:t>
            </w:r>
            <w:proofErr w:type="spellEnd"/>
            <w:r w:rsidRPr="002468C8">
              <w:t xml:space="preserve"> 20мм ГОСТ 50601-93</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7A121CDD"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23EA4B04" w14:textId="77777777" w:rsidR="00AE4575" w:rsidRPr="002468C8" w:rsidRDefault="00AE4575" w:rsidP="0027799A">
            <w:pPr>
              <w:jc w:val="center"/>
            </w:pPr>
            <w:r w:rsidRPr="002468C8">
              <w:t>1</w:t>
            </w:r>
          </w:p>
        </w:tc>
      </w:tr>
      <w:tr w:rsidR="00AE4575" w:rsidRPr="002468C8" w14:paraId="4E2145C0" w14:textId="77777777" w:rsidTr="0027799A">
        <w:trPr>
          <w:trHeight w:val="300"/>
        </w:trPr>
        <w:tc>
          <w:tcPr>
            <w:tcW w:w="739" w:type="dxa"/>
            <w:tcBorders>
              <w:top w:val="nil"/>
              <w:left w:val="single" w:sz="4" w:space="0" w:color="auto"/>
              <w:bottom w:val="single" w:sz="4" w:space="0" w:color="auto"/>
              <w:right w:val="single" w:sz="4" w:space="0" w:color="auto"/>
            </w:tcBorders>
          </w:tcPr>
          <w:p w14:paraId="09FCF6FF" w14:textId="77777777" w:rsidR="00AE4575" w:rsidRPr="002468C8" w:rsidRDefault="00AE4575" w:rsidP="0027799A">
            <w:pPr>
              <w:jc w:val="center"/>
            </w:pPr>
            <w:r w:rsidRPr="002468C8">
              <w:t>42</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489C5D64" w14:textId="77777777" w:rsidR="00AE4575" w:rsidRPr="002468C8" w:rsidRDefault="00AE4575" w:rsidP="0027799A">
            <w:r w:rsidRPr="002468C8">
              <w:t>Расширительный мембранный бак 300 л  ГОСТ 16770-86</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31B7AD7B"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6E870D97" w14:textId="77777777" w:rsidR="00AE4575" w:rsidRPr="002468C8" w:rsidRDefault="00AE4575" w:rsidP="0027799A">
            <w:pPr>
              <w:jc w:val="center"/>
            </w:pPr>
            <w:r w:rsidRPr="002468C8">
              <w:t>1</w:t>
            </w:r>
          </w:p>
        </w:tc>
      </w:tr>
      <w:tr w:rsidR="00AE4575" w:rsidRPr="002468C8" w14:paraId="6DDD5906" w14:textId="77777777" w:rsidTr="0027799A">
        <w:trPr>
          <w:trHeight w:val="300"/>
        </w:trPr>
        <w:tc>
          <w:tcPr>
            <w:tcW w:w="739" w:type="dxa"/>
            <w:tcBorders>
              <w:top w:val="nil"/>
              <w:left w:val="single" w:sz="4" w:space="0" w:color="auto"/>
              <w:bottom w:val="single" w:sz="4" w:space="0" w:color="auto"/>
              <w:right w:val="single" w:sz="4" w:space="0" w:color="auto"/>
            </w:tcBorders>
          </w:tcPr>
          <w:p w14:paraId="6D7DC62A" w14:textId="77777777" w:rsidR="00AE4575" w:rsidRPr="002468C8" w:rsidRDefault="00AE4575" w:rsidP="0027799A">
            <w:pPr>
              <w:jc w:val="center"/>
            </w:pPr>
            <w:r w:rsidRPr="002468C8">
              <w:t>43</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0D283D49" w14:textId="77777777" w:rsidR="00AE4575" w:rsidRPr="002468C8" w:rsidRDefault="00AE4575" w:rsidP="0027799A">
            <w:r w:rsidRPr="002468C8">
              <w:t>Насос/моноблочный/ циркуляции системы отопления-</w:t>
            </w:r>
            <w:r w:rsidRPr="002468C8">
              <w:rPr>
                <w:lang w:val="en-US"/>
              </w:rPr>
              <w:t>n</w:t>
            </w:r>
            <w:r w:rsidRPr="002468C8">
              <w:t>=2900об/мин</w:t>
            </w:r>
            <w:r w:rsidRPr="002468C8">
              <w:rPr>
                <w:lang w:val="en-US"/>
              </w:rPr>
              <w:t>N</w:t>
            </w:r>
            <w:r w:rsidRPr="002468C8">
              <w:t>=7.5квт,</w:t>
            </w:r>
            <w:r w:rsidRPr="002468C8">
              <w:rPr>
                <w:lang w:val="en-US"/>
              </w:rPr>
              <w:t>Q</w:t>
            </w:r>
            <w:r w:rsidRPr="002468C8">
              <w:t>=81м3/ч,</w:t>
            </w:r>
            <w:r w:rsidRPr="002468C8">
              <w:rPr>
                <w:lang w:val="en-US"/>
              </w:rPr>
              <w:t>H</w:t>
            </w:r>
            <w:r w:rsidRPr="002468C8">
              <w:t>=38.5м ГОСТ 60335-2-51-2012</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5BC3CF18"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01ECA0B1" w14:textId="77777777" w:rsidR="00AE4575" w:rsidRPr="002468C8" w:rsidRDefault="00AE4575" w:rsidP="0027799A">
            <w:pPr>
              <w:jc w:val="center"/>
            </w:pPr>
            <w:r w:rsidRPr="002468C8">
              <w:t>2</w:t>
            </w:r>
          </w:p>
        </w:tc>
      </w:tr>
      <w:tr w:rsidR="00AE4575" w:rsidRPr="002468C8" w14:paraId="514A179F" w14:textId="77777777" w:rsidTr="0027799A">
        <w:trPr>
          <w:trHeight w:val="300"/>
        </w:trPr>
        <w:tc>
          <w:tcPr>
            <w:tcW w:w="739" w:type="dxa"/>
            <w:tcBorders>
              <w:top w:val="nil"/>
              <w:left w:val="single" w:sz="4" w:space="0" w:color="auto"/>
              <w:bottom w:val="single" w:sz="4" w:space="0" w:color="auto"/>
              <w:right w:val="single" w:sz="4" w:space="0" w:color="auto"/>
            </w:tcBorders>
          </w:tcPr>
          <w:p w14:paraId="5FAD3A42" w14:textId="77777777" w:rsidR="00AE4575" w:rsidRPr="002468C8" w:rsidRDefault="00AE4575" w:rsidP="0027799A">
            <w:pPr>
              <w:jc w:val="center"/>
            </w:pPr>
            <w:r w:rsidRPr="002468C8">
              <w:t>44</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13A0E94B" w14:textId="77777777" w:rsidR="00AE4575" w:rsidRPr="002468C8" w:rsidRDefault="00AE4575" w:rsidP="0027799A">
            <w:r w:rsidRPr="002468C8">
              <w:t>Насос/моноблочный/ циркуляции системы ГВС-</w:t>
            </w:r>
            <w:r w:rsidRPr="002468C8">
              <w:rPr>
                <w:lang w:val="en-US"/>
              </w:rPr>
              <w:t>n</w:t>
            </w:r>
            <w:r w:rsidRPr="002468C8">
              <w:t>=2900об/мин</w:t>
            </w:r>
            <w:r w:rsidRPr="002468C8">
              <w:rPr>
                <w:lang w:val="en-US"/>
              </w:rPr>
              <w:t>N</w:t>
            </w:r>
            <w:r w:rsidRPr="002468C8">
              <w:t>=7.5квт,</w:t>
            </w:r>
            <w:r w:rsidRPr="002468C8">
              <w:rPr>
                <w:lang w:val="en-US"/>
              </w:rPr>
              <w:t>Q</w:t>
            </w:r>
            <w:r w:rsidRPr="002468C8">
              <w:t>=81м3/ч,</w:t>
            </w:r>
            <w:r w:rsidRPr="002468C8">
              <w:rPr>
                <w:lang w:val="en-US"/>
              </w:rPr>
              <w:t>H</w:t>
            </w:r>
            <w:r w:rsidRPr="002468C8">
              <w:t>=38.5м ГОСТ 60335-2-51-2012</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1F22AAA1"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0FF8A7CD" w14:textId="77777777" w:rsidR="00AE4575" w:rsidRPr="002468C8" w:rsidRDefault="00AE4575" w:rsidP="0027799A">
            <w:pPr>
              <w:jc w:val="center"/>
            </w:pPr>
            <w:r w:rsidRPr="002468C8">
              <w:t>1</w:t>
            </w:r>
          </w:p>
        </w:tc>
      </w:tr>
      <w:tr w:rsidR="00AE4575" w:rsidRPr="002468C8" w14:paraId="5F900220" w14:textId="77777777" w:rsidTr="0027799A">
        <w:trPr>
          <w:trHeight w:val="300"/>
        </w:trPr>
        <w:tc>
          <w:tcPr>
            <w:tcW w:w="739" w:type="dxa"/>
            <w:tcBorders>
              <w:top w:val="nil"/>
              <w:left w:val="single" w:sz="4" w:space="0" w:color="auto"/>
              <w:bottom w:val="single" w:sz="4" w:space="0" w:color="auto"/>
              <w:right w:val="single" w:sz="4" w:space="0" w:color="auto"/>
            </w:tcBorders>
          </w:tcPr>
          <w:p w14:paraId="227918CA" w14:textId="77777777" w:rsidR="00AE4575" w:rsidRPr="002468C8" w:rsidRDefault="00AE4575" w:rsidP="0027799A">
            <w:pPr>
              <w:jc w:val="center"/>
            </w:pPr>
            <w:r w:rsidRPr="002468C8">
              <w:t>45</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1AB8B1AF" w14:textId="77777777" w:rsidR="00AE4575" w:rsidRPr="002468C8" w:rsidRDefault="00AE4575" w:rsidP="0027799A">
            <w:proofErr w:type="spellStart"/>
            <w:r w:rsidRPr="002468C8">
              <w:t>Вибровставка</w:t>
            </w:r>
            <w:proofErr w:type="spellEnd"/>
            <w:r w:rsidRPr="002468C8">
              <w:t xml:space="preserve"> </w:t>
            </w:r>
            <w:proofErr w:type="spellStart"/>
            <w:r w:rsidRPr="002468C8">
              <w:t>Ду</w:t>
            </w:r>
            <w:proofErr w:type="spellEnd"/>
            <w:r w:rsidRPr="002468C8">
              <w:t xml:space="preserve"> 100мм ГОСТ 33259-2015</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3A85582C"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28946268" w14:textId="77777777" w:rsidR="00AE4575" w:rsidRPr="002468C8" w:rsidRDefault="00AE4575" w:rsidP="0027799A">
            <w:pPr>
              <w:jc w:val="center"/>
            </w:pPr>
            <w:r w:rsidRPr="002468C8">
              <w:t>1</w:t>
            </w:r>
          </w:p>
        </w:tc>
      </w:tr>
      <w:tr w:rsidR="00AE4575" w:rsidRPr="002468C8" w14:paraId="3DE57E8F" w14:textId="77777777" w:rsidTr="0027799A">
        <w:trPr>
          <w:trHeight w:val="300"/>
        </w:trPr>
        <w:tc>
          <w:tcPr>
            <w:tcW w:w="739" w:type="dxa"/>
            <w:tcBorders>
              <w:top w:val="nil"/>
              <w:left w:val="single" w:sz="4" w:space="0" w:color="auto"/>
              <w:bottom w:val="single" w:sz="4" w:space="0" w:color="auto"/>
              <w:right w:val="single" w:sz="4" w:space="0" w:color="auto"/>
            </w:tcBorders>
          </w:tcPr>
          <w:p w14:paraId="32AE775E" w14:textId="77777777" w:rsidR="00AE4575" w:rsidRPr="002468C8" w:rsidRDefault="00AE4575" w:rsidP="0027799A">
            <w:pPr>
              <w:jc w:val="center"/>
            </w:pPr>
            <w:r w:rsidRPr="002468C8">
              <w:t>46</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6A2620A5" w14:textId="77777777" w:rsidR="00AE4575" w:rsidRPr="002468C8" w:rsidRDefault="00AE4575" w:rsidP="0027799A">
            <w:r w:rsidRPr="002468C8">
              <w:t>Тепло вычислитель учета тепловой  энергии-КМ-5 ГОСТ Р 51649-2014</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53BF4F6E"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6D57019B" w14:textId="77777777" w:rsidR="00AE4575" w:rsidRPr="002468C8" w:rsidRDefault="00AE4575" w:rsidP="0027799A">
            <w:pPr>
              <w:jc w:val="center"/>
            </w:pPr>
            <w:r w:rsidRPr="002468C8">
              <w:t>1</w:t>
            </w:r>
          </w:p>
        </w:tc>
      </w:tr>
      <w:tr w:rsidR="00AE4575" w:rsidRPr="002468C8" w14:paraId="6474142D" w14:textId="77777777" w:rsidTr="0027799A">
        <w:trPr>
          <w:trHeight w:val="300"/>
        </w:trPr>
        <w:tc>
          <w:tcPr>
            <w:tcW w:w="739" w:type="dxa"/>
            <w:tcBorders>
              <w:top w:val="nil"/>
              <w:left w:val="single" w:sz="4" w:space="0" w:color="auto"/>
              <w:bottom w:val="single" w:sz="4" w:space="0" w:color="auto"/>
              <w:right w:val="single" w:sz="4" w:space="0" w:color="auto"/>
            </w:tcBorders>
          </w:tcPr>
          <w:p w14:paraId="2835197B" w14:textId="77777777" w:rsidR="00AE4575" w:rsidRPr="002468C8" w:rsidRDefault="00AE4575" w:rsidP="0027799A">
            <w:pPr>
              <w:jc w:val="center"/>
            </w:pPr>
            <w:r w:rsidRPr="002468C8">
              <w:t>47</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181F3BE2" w14:textId="77777777" w:rsidR="00AE4575" w:rsidRPr="002468C8" w:rsidRDefault="00AE4575" w:rsidP="0027799A">
            <w:r w:rsidRPr="002468C8">
              <w:t>Преобразователь первичных сигналов ППС-5 ГОСТ 13384-93</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0149096C"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69FB302D" w14:textId="77777777" w:rsidR="00AE4575" w:rsidRPr="002468C8" w:rsidRDefault="00AE4575" w:rsidP="0027799A">
            <w:pPr>
              <w:jc w:val="center"/>
            </w:pPr>
            <w:r w:rsidRPr="002468C8">
              <w:t>1</w:t>
            </w:r>
          </w:p>
        </w:tc>
      </w:tr>
      <w:tr w:rsidR="00AE4575" w:rsidRPr="002468C8" w14:paraId="097551EF" w14:textId="77777777" w:rsidTr="0027799A">
        <w:trPr>
          <w:trHeight w:val="300"/>
        </w:trPr>
        <w:tc>
          <w:tcPr>
            <w:tcW w:w="739" w:type="dxa"/>
            <w:tcBorders>
              <w:top w:val="nil"/>
              <w:left w:val="single" w:sz="4" w:space="0" w:color="auto"/>
              <w:bottom w:val="single" w:sz="4" w:space="0" w:color="auto"/>
              <w:right w:val="single" w:sz="4" w:space="0" w:color="auto"/>
            </w:tcBorders>
          </w:tcPr>
          <w:p w14:paraId="5436E1E1" w14:textId="77777777" w:rsidR="00AE4575" w:rsidRPr="002468C8" w:rsidRDefault="00AE4575" w:rsidP="0027799A">
            <w:pPr>
              <w:jc w:val="center"/>
            </w:pPr>
            <w:r w:rsidRPr="002468C8">
              <w:t>48</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58846548" w14:textId="77777777" w:rsidR="00AE4575" w:rsidRPr="002468C8" w:rsidRDefault="00AE4575" w:rsidP="0027799A">
            <w:r w:rsidRPr="002468C8">
              <w:t>Адаптер периферии АП-5 ГОСТ Р 51318.22-99</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6A2E4E40"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0D7CD7F4" w14:textId="77777777" w:rsidR="00AE4575" w:rsidRPr="002468C8" w:rsidRDefault="00AE4575" w:rsidP="0027799A">
            <w:pPr>
              <w:jc w:val="center"/>
            </w:pPr>
            <w:r w:rsidRPr="002468C8">
              <w:t>1</w:t>
            </w:r>
          </w:p>
        </w:tc>
      </w:tr>
      <w:tr w:rsidR="00AE4575" w:rsidRPr="002468C8" w14:paraId="3D3B7623" w14:textId="77777777" w:rsidTr="0027799A">
        <w:trPr>
          <w:trHeight w:val="300"/>
        </w:trPr>
        <w:tc>
          <w:tcPr>
            <w:tcW w:w="739" w:type="dxa"/>
            <w:tcBorders>
              <w:top w:val="nil"/>
              <w:left w:val="single" w:sz="4" w:space="0" w:color="auto"/>
              <w:bottom w:val="single" w:sz="4" w:space="0" w:color="auto"/>
              <w:right w:val="single" w:sz="4" w:space="0" w:color="auto"/>
            </w:tcBorders>
          </w:tcPr>
          <w:p w14:paraId="74D4EA54" w14:textId="77777777" w:rsidR="00AE4575" w:rsidRPr="002468C8" w:rsidRDefault="00AE4575" w:rsidP="0027799A">
            <w:pPr>
              <w:jc w:val="center"/>
            </w:pPr>
            <w:r w:rsidRPr="002468C8">
              <w:t>49</w:t>
            </w:r>
          </w:p>
        </w:tc>
        <w:tc>
          <w:tcPr>
            <w:tcW w:w="5803" w:type="dxa"/>
            <w:tcBorders>
              <w:top w:val="nil"/>
              <w:left w:val="single" w:sz="4" w:space="0" w:color="auto"/>
              <w:bottom w:val="single" w:sz="4" w:space="0" w:color="auto"/>
              <w:right w:val="single" w:sz="4" w:space="0" w:color="auto"/>
            </w:tcBorders>
            <w:shd w:val="clear" w:color="auto" w:fill="auto"/>
            <w:noWrap/>
          </w:tcPr>
          <w:p w14:paraId="272E94AC" w14:textId="77777777" w:rsidR="00AE4575" w:rsidRPr="002468C8" w:rsidRDefault="00AE4575" w:rsidP="0027799A">
            <w:r w:rsidRPr="002468C8">
              <w:t>5КТПТР-01-100П ГОСТ 52931-2008</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410A6393"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469AD71E" w14:textId="77777777" w:rsidR="00AE4575" w:rsidRPr="002468C8" w:rsidRDefault="00AE4575" w:rsidP="0027799A">
            <w:pPr>
              <w:jc w:val="center"/>
            </w:pPr>
            <w:r w:rsidRPr="002468C8">
              <w:t>2</w:t>
            </w:r>
          </w:p>
        </w:tc>
      </w:tr>
      <w:tr w:rsidR="00AE4575" w:rsidRPr="002468C8" w14:paraId="6AA343FB" w14:textId="77777777" w:rsidTr="0027799A">
        <w:trPr>
          <w:trHeight w:val="300"/>
        </w:trPr>
        <w:tc>
          <w:tcPr>
            <w:tcW w:w="739" w:type="dxa"/>
            <w:tcBorders>
              <w:top w:val="nil"/>
              <w:left w:val="single" w:sz="4" w:space="0" w:color="auto"/>
              <w:bottom w:val="single" w:sz="4" w:space="0" w:color="auto"/>
              <w:right w:val="single" w:sz="4" w:space="0" w:color="auto"/>
            </w:tcBorders>
          </w:tcPr>
          <w:p w14:paraId="2D2FE732" w14:textId="77777777" w:rsidR="00AE4575" w:rsidRPr="002468C8" w:rsidRDefault="00AE4575" w:rsidP="0027799A">
            <w:pPr>
              <w:jc w:val="center"/>
            </w:pPr>
            <w:r w:rsidRPr="002468C8">
              <w:t>50</w:t>
            </w:r>
          </w:p>
        </w:tc>
        <w:tc>
          <w:tcPr>
            <w:tcW w:w="5803" w:type="dxa"/>
            <w:tcBorders>
              <w:top w:val="nil"/>
              <w:left w:val="single" w:sz="4" w:space="0" w:color="auto"/>
              <w:bottom w:val="single" w:sz="4" w:space="0" w:color="auto"/>
              <w:right w:val="single" w:sz="4" w:space="0" w:color="auto"/>
            </w:tcBorders>
            <w:shd w:val="clear" w:color="auto" w:fill="auto"/>
            <w:noWrap/>
          </w:tcPr>
          <w:p w14:paraId="21C531C6" w14:textId="77777777" w:rsidR="00AE4575" w:rsidRPr="002468C8" w:rsidRDefault="00AE4575" w:rsidP="0027799A">
            <w:r w:rsidRPr="002468C8">
              <w:t xml:space="preserve">Циркуляционный насос </w:t>
            </w:r>
            <w:proofErr w:type="spellStart"/>
            <w:r w:rsidRPr="002468C8">
              <w:t>подпидки</w:t>
            </w:r>
            <w:proofErr w:type="spellEnd"/>
            <w:r w:rsidRPr="002468C8">
              <w:t xml:space="preserve"> ГОСТ 60335-2-51-2012</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25132CC8"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6BA9C2CE" w14:textId="77777777" w:rsidR="00AE4575" w:rsidRPr="002468C8" w:rsidRDefault="00AE4575" w:rsidP="0027799A">
            <w:pPr>
              <w:jc w:val="center"/>
            </w:pPr>
            <w:r w:rsidRPr="002468C8">
              <w:t>1</w:t>
            </w:r>
          </w:p>
        </w:tc>
      </w:tr>
      <w:tr w:rsidR="00AE4575" w:rsidRPr="002468C8" w14:paraId="2FC6F94B" w14:textId="77777777" w:rsidTr="0027799A">
        <w:trPr>
          <w:trHeight w:val="300"/>
        </w:trPr>
        <w:tc>
          <w:tcPr>
            <w:tcW w:w="739" w:type="dxa"/>
            <w:tcBorders>
              <w:top w:val="nil"/>
              <w:left w:val="single" w:sz="4" w:space="0" w:color="auto"/>
              <w:bottom w:val="single" w:sz="4" w:space="0" w:color="auto"/>
              <w:right w:val="single" w:sz="4" w:space="0" w:color="auto"/>
            </w:tcBorders>
          </w:tcPr>
          <w:p w14:paraId="1473EACC" w14:textId="77777777" w:rsidR="00AE4575" w:rsidRPr="002468C8" w:rsidRDefault="00AE4575" w:rsidP="0027799A">
            <w:pPr>
              <w:jc w:val="center"/>
            </w:pPr>
            <w:r w:rsidRPr="002468C8">
              <w:t>51</w:t>
            </w:r>
          </w:p>
        </w:tc>
        <w:tc>
          <w:tcPr>
            <w:tcW w:w="5803" w:type="dxa"/>
            <w:tcBorders>
              <w:top w:val="nil"/>
              <w:left w:val="single" w:sz="4" w:space="0" w:color="auto"/>
              <w:bottom w:val="single" w:sz="4" w:space="0" w:color="auto"/>
              <w:right w:val="single" w:sz="4" w:space="0" w:color="auto"/>
            </w:tcBorders>
            <w:shd w:val="clear" w:color="auto" w:fill="auto"/>
            <w:noWrap/>
            <w:vAlign w:val="bottom"/>
          </w:tcPr>
          <w:p w14:paraId="3E035C31" w14:textId="77777777" w:rsidR="00AE4575" w:rsidRPr="002468C8" w:rsidRDefault="00AE4575" w:rsidP="0027799A">
            <w:r w:rsidRPr="002468C8">
              <w:t xml:space="preserve">Отводы под сварку </w:t>
            </w:r>
            <w:proofErr w:type="spellStart"/>
            <w:r w:rsidRPr="002468C8">
              <w:t>Ду</w:t>
            </w:r>
            <w:proofErr w:type="spellEnd"/>
            <w:r w:rsidRPr="002468C8">
              <w:t xml:space="preserve"> 25мм ГОСТ 17375-2001</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bottom"/>
          </w:tcPr>
          <w:p w14:paraId="21F4939A" w14:textId="77777777" w:rsidR="00AE4575" w:rsidRPr="002468C8" w:rsidRDefault="00AE4575" w:rsidP="0027799A">
            <w:pPr>
              <w:jc w:val="center"/>
            </w:pPr>
            <w:proofErr w:type="spellStart"/>
            <w:r w:rsidRPr="002468C8">
              <w:t>шт</w:t>
            </w:r>
            <w:proofErr w:type="spellEnd"/>
          </w:p>
        </w:tc>
        <w:tc>
          <w:tcPr>
            <w:tcW w:w="1656" w:type="dxa"/>
            <w:tcBorders>
              <w:top w:val="single" w:sz="4" w:space="0" w:color="auto"/>
              <w:left w:val="single" w:sz="4" w:space="0" w:color="auto"/>
              <w:bottom w:val="single" w:sz="4" w:space="0" w:color="auto"/>
              <w:right w:val="single" w:sz="4" w:space="0" w:color="auto"/>
            </w:tcBorders>
          </w:tcPr>
          <w:p w14:paraId="3ECF3F94" w14:textId="77777777" w:rsidR="00AE4575" w:rsidRPr="002468C8" w:rsidRDefault="00AE4575" w:rsidP="0027799A">
            <w:pPr>
              <w:jc w:val="center"/>
            </w:pPr>
            <w:r w:rsidRPr="002468C8">
              <w:t>30</w:t>
            </w:r>
          </w:p>
        </w:tc>
      </w:tr>
    </w:tbl>
    <w:p w14:paraId="7F5674A1" w14:textId="77777777" w:rsidR="00AE4575" w:rsidRPr="002468C8" w:rsidRDefault="00AE4575" w:rsidP="00AE4575">
      <w:pPr>
        <w:spacing w:line="240" w:lineRule="exact"/>
        <w:jc w:val="center"/>
        <w:rPr>
          <w:b/>
        </w:rPr>
      </w:pPr>
    </w:p>
    <w:p w14:paraId="2EE274B4" w14:textId="77777777" w:rsidR="00AE4575" w:rsidRPr="002468C8" w:rsidRDefault="00AE4575" w:rsidP="00AE4575">
      <w:pPr>
        <w:rPr>
          <w:lang w:val="ru"/>
        </w:rPr>
      </w:pPr>
    </w:p>
    <w:p w14:paraId="40A3E027" w14:textId="77777777" w:rsidR="00AE4575" w:rsidRPr="002468C8" w:rsidRDefault="00AE4575" w:rsidP="00AE4575"/>
    <w:p w14:paraId="69DB0BF0" w14:textId="77777777" w:rsidR="00AE4575" w:rsidRPr="002468C8" w:rsidRDefault="00AE4575" w:rsidP="00AE4575"/>
    <w:p w14:paraId="1365D2E0" w14:textId="77777777" w:rsidR="00AE4575" w:rsidRPr="002468C8" w:rsidRDefault="00AE4575" w:rsidP="00AE4575"/>
    <w:p w14:paraId="4457A94D" w14:textId="77777777" w:rsidR="00AE4575" w:rsidRPr="002468C8" w:rsidRDefault="00AE4575" w:rsidP="00AE4575"/>
    <w:p w14:paraId="7206C536" w14:textId="77777777" w:rsidR="00AE4575" w:rsidRPr="002468C8" w:rsidRDefault="00AE4575" w:rsidP="00AE4575">
      <w:pPr>
        <w:tabs>
          <w:tab w:val="left" w:pos="3756"/>
        </w:tabs>
      </w:pPr>
    </w:p>
    <w:p w14:paraId="08C8AB72" w14:textId="77777777" w:rsidR="00AE4575" w:rsidRPr="002468C8" w:rsidRDefault="00AE4575" w:rsidP="00AE4575">
      <w:pPr>
        <w:tabs>
          <w:tab w:val="left" w:pos="3756"/>
        </w:tabs>
        <w:sectPr w:rsidR="00AE4575" w:rsidRPr="002468C8" w:rsidSect="0027799A">
          <w:footerReference w:type="default" r:id="rId10"/>
          <w:pgSz w:w="11906" w:h="16838"/>
          <w:pgMar w:top="1134" w:right="851" w:bottom="1134" w:left="1134" w:header="720" w:footer="720" w:gutter="0"/>
          <w:cols w:space="720"/>
          <w:docGrid w:linePitch="360"/>
        </w:sectPr>
      </w:pPr>
      <w:r w:rsidRPr="002468C8">
        <w:tab/>
      </w:r>
    </w:p>
    <w:p w14:paraId="1565ED96" w14:textId="77777777" w:rsidR="00AE4575" w:rsidRPr="002468C8" w:rsidRDefault="00AE4575" w:rsidP="00AE4575">
      <w:pPr>
        <w:spacing w:line="240" w:lineRule="exact"/>
        <w:jc w:val="right"/>
        <w:rPr>
          <w:b/>
        </w:rPr>
      </w:pPr>
      <w:r w:rsidRPr="002468C8">
        <w:rPr>
          <w:b/>
        </w:rPr>
        <w:t>Приложение № 3</w:t>
      </w:r>
    </w:p>
    <w:p w14:paraId="02585DAD" w14:textId="77777777" w:rsidR="00AE4575" w:rsidRPr="002468C8" w:rsidRDefault="00AE4575" w:rsidP="00AE4575">
      <w:pPr>
        <w:spacing w:line="240" w:lineRule="exact"/>
        <w:jc w:val="right"/>
        <w:rPr>
          <w:b/>
        </w:rPr>
      </w:pPr>
      <w:r w:rsidRPr="002468C8">
        <w:rPr>
          <w:b/>
        </w:rPr>
        <w:t>к Техническому заданию</w:t>
      </w:r>
    </w:p>
    <w:p w14:paraId="130E6295" w14:textId="77777777" w:rsidR="00AE4575" w:rsidRPr="002468C8" w:rsidRDefault="00AE4575" w:rsidP="00AE4575">
      <w:pPr>
        <w:spacing w:line="240" w:lineRule="exact"/>
        <w:jc w:val="center"/>
        <w:rPr>
          <w:b/>
        </w:rPr>
      </w:pPr>
    </w:p>
    <w:p w14:paraId="29E8B278" w14:textId="77777777" w:rsidR="00AE4575" w:rsidRPr="002468C8" w:rsidRDefault="00AE4575" w:rsidP="00AE4575">
      <w:pPr>
        <w:spacing w:line="240" w:lineRule="exact"/>
        <w:jc w:val="center"/>
        <w:rPr>
          <w:b/>
        </w:rPr>
      </w:pPr>
    </w:p>
    <w:p w14:paraId="5F1362E2" w14:textId="77777777" w:rsidR="00AE4575" w:rsidRPr="002468C8" w:rsidRDefault="00AE4575" w:rsidP="00AE4575">
      <w:pPr>
        <w:spacing w:line="240" w:lineRule="exact"/>
        <w:jc w:val="center"/>
        <w:rPr>
          <w:b/>
        </w:rPr>
      </w:pPr>
    </w:p>
    <w:p w14:paraId="05C56846" w14:textId="77777777" w:rsidR="00AE4575" w:rsidRPr="002468C8" w:rsidRDefault="00AE4575" w:rsidP="00AE4575">
      <w:pPr>
        <w:jc w:val="center"/>
        <w:rPr>
          <w:b/>
        </w:rPr>
      </w:pPr>
      <w:r w:rsidRPr="002468C8">
        <w:rPr>
          <w:b/>
        </w:rPr>
        <w:t>ПЕРЕЧЕНЬ</w:t>
      </w:r>
    </w:p>
    <w:p w14:paraId="013DF5B0" w14:textId="3C983D5A" w:rsidR="00AE4575" w:rsidRPr="002468C8" w:rsidRDefault="00AE4575" w:rsidP="00AE4575">
      <w:pPr>
        <w:jc w:val="center"/>
        <w:rPr>
          <w:b/>
          <w:bCs/>
        </w:rPr>
      </w:pPr>
      <w:r w:rsidRPr="002468C8">
        <w:t xml:space="preserve"> </w:t>
      </w:r>
      <w:r w:rsidRPr="002468C8">
        <w:rPr>
          <w:b/>
          <w:bCs/>
        </w:rPr>
        <w:t xml:space="preserve">услуг </w:t>
      </w:r>
      <w:r w:rsidR="00923FE0">
        <w:rPr>
          <w:b/>
          <w:bCs/>
        </w:rPr>
        <w:t>по эксплуатации и техническому обслуживанию центрального теплового пункта автотранспортного подразделения УФПС Московской области</w:t>
      </w:r>
    </w:p>
    <w:p w14:paraId="41071384" w14:textId="77777777" w:rsidR="00AE4575" w:rsidRPr="002468C8" w:rsidRDefault="00AE4575" w:rsidP="00AE4575">
      <w:pPr>
        <w:jc w:val="center"/>
        <w:rPr>
          <w:b/>
          <w:bCs/>
        </w:rPr>
      </w:pPr>
    </w:p>
    <w:p w14:paraId="478479BC" w14:textId="77777777" w:rsidR="00AE4575" w:rsidRPr="002468C8" w:rsidRDefault="00AE4575" w:rsidP="00AE4575">
      <w:pPr>
        <w:jc w:val="center"/>
        <w:rPr>
          <w:bCs/>
          <w:i/>
        </w:rPr>
      </w:pPr>
      <w:r w:rsidRPr="002468C8">
        <w:rPr>
          <w:bCs/>
          <w:i/>
        </w:rPr>
        <w:t>(</w:t>
      </w:r>
      <w:r w:rsidRPr="002468C8">
        <w:rPr>
          <w:i/>
        </w:rPr>
        <w:t>инженерного оборудования ЦТП, систем ТС и ГВС, указанного в Приложении № 1</w:t>
      </w:r>
      <w:r w:rsidRPr="002468C8">
        <w:rPr>
          <w:bCs/>
          <w:i/>
        </w:rPr>
        <w:t>)</w:t>
      </w:r>
    </w:p>
    <w:p w14:paraId="403EEAE0" w14:textId="77777777" w:rsidR="00AE4575" w:rsidRPr="002468C8" w:rsidRDefault="00AE4575" w:rsidP="00AE4575">
      <w:pPr>
        <w:jc w:val="center"/>
        <w:rPr>
          <w:bCs/>
          <w:i/>
        </w:rPr>
      </w:pPr>
    </w:p>
    <w:tbl>
      <w:tblPr>
        <w:tblW w:w="9633" w:type="dxa"/>
        <w:tblInd w:w="-289" w:type="dxa"/>
        <w:tblLook w:val="04A0" w:firstRow="1" w:lastRow="0" w:firstColumn="1" w:lastColumn="0" w:noHBand="0" w:noVBand="1"/>
      </w:tblPr>
      <w:tblGrid>
        <w:gridCol w:w="696"/>
        <w:gridCol w:w="6928"/>
        <w:gridCol w:w="2009"/>
      </w:tblGrid>
      <w:tr w:rsidR="00AE4575" w:rsidRPr="002468C8" w14:paraId="0A53DC34" w14:textId="77777777" w:rsidTr="00D93F0F">
        <w:trPr>
          <w:trHeight w:val="557"/>
        </w:trPr>
        <w:tc>
          <w:tcPr>
            <w:tcW w:w="696" w:type="dxa"/>
            <w:tcBorders>
              <w:top w:val="single" w:sz="4" w:space="0" w:color="auto"/>
              <w:left w:val="single" w:sz="4" w:space="0" w:color="auto"/>
              <w:bottom w:val="single" w:sz="4" w:space="0" w:color="auto"/>
              <w:right w:val="single" w:sz="4" w:space="0" w:color="auto"/>
            </w:tcBorders>
            <w:vAlign w:val="center"/>
          </w:tcPr>
          <w:p w14:paraId="48C57B73" w14:textId="77777777" w:rsidR="00AE4575" w:rsidRPr="002468C8" w:rsidRDefault="00AE4575" w:rsidP="0027799A">
            <w:pPr>
              <w:jc w:val="center"/>
              <w:rPr>
                <w:b/>
                <w:bCs/>
              </w:rPr>
            </w:pPr>
            <w:r w:rsidRPr="002468C8">
              <w:rPr>
                <w:b/>
                <w:bCs/>
              </w:rPr>
              <w:t>№</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DD014" w14:textId="77777777" w:rsidR="00AE4575" w:rsidRPr="002468C8" w:rsidRDefault="00AE4575" w:rsidP="0027799A">
            <w:pPr>
              <w:jc w:val="center"/>
              <w:rPr>
                <w:b/>
                <w:bCs/>
              </w:rPr>
            </w:pPr>
            <w:r w:rsidRPr="002468C8">
              <w:rPr>
                <w:b/>
                <w:bCs/>
              </w:rPr>
              <w:t>Наименование услуг</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21C47F49" w14:textId="77777777" w:rsidR="00AE4575" w:rsidRPr="002468C8" w:rsidRDefault="00AE4575" w:rsidP="0027799A">
            <w:pPr>
              <w:jc w:val="center"/>
              <w:rPr>
                <w:b/>
                <w:bCs/>
              </w:rPr>
            </w:pPr>
            <w:r w:rsidRPr="002468C8">
              <w:rPr>
                <w:b/>
                <w:bCs/>
              </w:rPr>
              <w:t>Периодичность</w:t>
            </w:r>
          </w:p>
        </w:tc>
      </w:tr>
      <w:tr w:rsidR="00AE4575" w:rsidRPr="002468C8" w14:paraId="269E1D26" w14:textId="77777777" w:rsidTr="00D93F0F">
        <w:trPr>
          <w:trHeight w:val="214"/>
        </w:trPr>
        <w:tc>
          <w:tcPr>
            <w:tcW w:w="9633" w:type="dxa"/>
            <w:gridSpan w:val="3"/>
            <w:tcBorders>
              <w:top w:val="single" w:sz="4" w:space="0" w:color="auto"/>
              <w:left w:val="single" w:sz="4" w:space="0" w:color="auto"/>
              <w:bottom w:val="single" w:sz="4" w:space="0" w:color="auto"/>
              <w:right w:val="single" w:sz="4" w:space="0" w:color="auto"/>
            </w:tcBorders>
            <w:shd w:val="clear" w:color="auto" w:fill="D9D9D9"/>
          </w:tcPr>
          <w:p w14:paraId="4E3371B5" w14:textId="77777777" w:rsidR="00AE4575" w:rsidRPr="002468C8" w:rsidRDefault="00AE4575" w:rsidP="0027799A">
            <w:pPr>
              <w:numPr>
                <w:ilvl w:val="0"/>
                <w:numId w:val="46"/>
              </w:numPr>
            </w:pPr>
            <w:r w:rsidRPr="002468C8">
              <w:rPr>
                <w:b/>
                <w:bCs/>
              </w:rPr>
              <w:t xml:space="preserve">Ежедневная эксплуатация и техническое обслуживание ЦТП, систем ТС и ГВС Объекта </w:t>
            </w:r>
            <w:r w:rsidRPr="002468C8">
              <w:rPr>
                <w:bCs/>
                <w:i/>
                <w:kern w:val="32"/>
                <w:lang w:val="ru" w:eastAsia="x-none"/>
              </w:rPr>
              <w:t>(</w:t>
            </w:r>
            <w:r w:rsidRPr="002468C8">
              <w:rPr>
                <w:bCs/>
                <w:i/>
                <w:kern w:val="32"/>
                <w:lang w:eastAsia="x-none"/>
              </w:rPr>
              <w:t xml:space="preserve">в порядке ЕТО </w:t>
            </w:r>
            <w:r w:rsidRPr="002468C8">
              <w:rPr>
                <w:bCs/>
                <w:i/>
                <w:kern w:val="32"/>
                <w:lang w:val="ru" w:eastAsia="x-none"/>
              </w:rPr>
              <w:t>)</w:t>
            </w:r>
          </w:p>
        </w:tc>
      </w:tr>
      <w:tr w:rsidR="00AE4575" w:rsidRPr="002468C8" w14:paraId="661C12DB"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1AD0FFF7" w14:textId="77777777" w:rsidR="00AE4575" w:rsidRPr="002468C8" w:rsidRDefault="00AE4575" w:rsidP="0027799A">
            <w:pPr>
              <w:jc w:val="center"/>
            </w:pPr>
            <w:r w:rsidRPr="002468C8">
              <w:t>1.1.</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5EF8734E" w14:textId="77777777" w:rsidR="00AE4575" w:rsidRPr="002468C8" w:rsidRDefault="00AE4575" w:rsidP="0027799A">
            <w:r w:rsidRPr="002468C8">
              <w:t xml:space="preserve">Эксплуатация систем и оборудования </w:t>
            </w:r>
            <w:r w:rsidRPr="002468C8">
              <w:rPr>
                <w:rFonts w:eastAsia="Arial Unicode MS"/>
              </w:rPr>
              <w:t>Центрального теплового пункта</w:t>
            </w:r>
            <w:r w:rsidRPr="002468C8">
              <w:t>, контроль и регулировка работы систем ТС и ГВС Объекта</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7C6C6999" w14:textId="77777777" w:rsidR="00AE4575" w:rsidRPr="002468C8" w:rsidRDefault="00AE4575" w:rsidP="0027799A">
            <w:pPr>
              <w:jc w:val="center"/>
            </w:pPr>
            <w:r w:rsidRPr="002468C8">
              <w:t>круглосуточно</w:t>
            </w:r>
          </w:p>
        </w:tc>
      </w:tr>
      <w:tr w:rsidR="00AE4575" w:rsidRPr="002468C8" w14:paraId="650F5B2A"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5E0C5A8F" w14:textId="77777777" w:rsidR="00AE4575" w:rsidRPr="002468C8" w:rsidRDefault="00AE4575" w:rsidP="0027799A">
            <w:pPr>
              <w:jc w:val="center"/>
            </w:pPr>
            <w:r w:rsidRPr="002468C8">
              <w:t>1.2.</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1AFB1B95" w14:textId="77777777" w:rsidR="00AE4575" w:rsidRPr="002468C8" w:rsidRDefault="00AE4575" w:rsidP="0027799A">
            <w:r w:rsidRPr="002468C8">
              <w:t>Ревизия и очистка поверхностей токоведущих частей со снятием напряжения электрооборудования ЦТП.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2E5DF1BB" w14:textId="77777777" w:rsidR="00AE4575" w:rsidRPr="002468C8" w:rsidRDefault="00AE4575" w:rsidP="0027799A">
            <w:pPr>
              <w:jc w:val="center"/>
            </w:pPr>
            <w:r w:rsidRPr="002468C8">
              <w:t>ежедневно</w:t>
            </w:r>
          </w:p>
        </w:tc>
      </w:tr>
      <w:tr w:rsidR="00AE4575" w:rsidRPr="002468C8" w14:paraId="4CCA12A2"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192937FF" w14:textId="77777777" w:rsidR="00AE4575" w:rsidRPr="002468C8" w:rsidRDefault="00AE4575" w:rsidP="0027799A">
            <w:pPr>
              <w:jc w:val="center"/>
            </w:pPr>
            <w:r w:rsidRPr="002468C8">
              <w:t>1.3.</w:t>
            </w:r>
          </w:p>
        </w:tc>
        <w:tc>
          <w:tcPr>
            <w:tcW w:w="6928" w:type="dxa"/>
            <w:tcBorders>
              <w:top w:val="nil"/>
              <w:left w:val="single" w:sz="4" w:space="0" w:color="auto"/>
              <w:bottom w:val="single" w:sz="4" w:space="0" w:color="auto"/>
              <w:right w:val="single" w:sz="4" w:space="0" w:color="auto"/>
            </w:tcBorders>
            <w:shd w:val="clear" w:color="auto" w:fill="auto"/>
            <w:noWrap/>
          </w:tcPr>
          <w:p w14:paraId="5D55EE07" w14:textId="77777777" w:rsidR="00AE4575" w:rsidRPr="002468C8" w:rsidRDefault="00AE4575" w:rsidP="0027799A">
            <w:r w:rsidRPr="002468C8">
              <w:t>Обход и проверка технического состояния оборудования узла учёта тепловой энергии и систем ГВС, ХВС.</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4996BD1" w14:textId="77777777" w:rsidR="00AE4575" w:rsidRPr="002468C8" w:rsidRDefault="00AE4575" w:rsidP="0027799A">
            <w:pPr>
              <w:jc w:val="center"/>
            </w:pPr>
            <w:r w:rsidRPr="002468C8">
              <w:t>ежедневно</w:t>
            </w:r>
          </w:p>
        </w:tc>
      </w:tr>
      <w:tr w:rsidR="00AE4575" w:rsidRPr="002468C8" w14:paraId="6E1A0A32"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7F39A54B" w14:textId="77777777" w:rsidR="00AE4575" w:rsidRPr="002468C8" w:rsidRDefault="00AE4575" w:rsidP="0027799A">
            <w:pPr>
              <w:jc w:val="center"/>
            </w:pPr>
            <w:r w:rsidRPr="002468C8">
              <w:t>1.4.</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61872348" w14:textId="77777777" w:rsidR="00AE4575" w:rsidRPr="002468C8" w:rsidRDefault="00AE4575" w:rsidP="0027799A">
            <w:r w:rsidRPr="002468C8">
              <w:t xml:space="preserve">Обход помещений ЦТП и Объекта, осмотр сетей тепло-водоснабжения и инженерного оборудования, контроль режимов работы и регулировка параметров функционирования систем и оборудования. Устранение неисправностей.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186176DF" w14:textId="77777777" w:rsidR="00AE4575" w:rsidRPr="002468C8" w:rsidRDefault="00AE4575" w:rsidP="0027799A">
            <w:pPr>
              <w:jc w:val="center"/>
            </w:pPr>
            <w:r w:rsidRPr="002468C8">
              <w:t>ежедневно</w:t>
            </w:r>
          </w:p>
        </w:tc>
      </w:tr>
      <w:tr w:rsidR="00AE4575" w:rsidRPr="002468C8" w14:paraId="2984FA0A"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7806216A" w14:textId="77777777" w:rsidR="00AE4575" w:rsidRPr="002468C8" w:rsidRDefault="00AE4575" w:rsidP="0027799A">
            <w:pPr>
              <w:jc w:val="center"/>
            </w:pPr>
            <w:r w:rsidRPr="002468C8">
              <w:t>1.5.</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1E3CC616" w14:textId="77777777" w:rsidR="00AE4575" w:rsidRPr="002468C8" w:rsidRDefault="00AE4575" w:rsidP="0027799A">
            <w:r w:rsidRPr="002468C8">
              <w:t xml:space="preserve">Фиксация и анализ показаний основных </w:t>
            </w:r>
            <w:proofErr w:type="spellStart"/>
            <w:r w:rsidRPr="002468C8">
              <w:t>контрольно</w:t>
            </w:r>
            <w:proofErr w:type="spellEnd"/>
            <w:r w:rsidRPr="002468C8">
              <w:t xml:space="preserve"> – измерительных приборов, характеризующих режим работы (давление, температура) тепловой сети и систем ГВС, ХВС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1C880719" w14:textId="77777777" w:rsidR="00AE4575" w:rsidRPr="002468C8" w:rsidRDefault="00AE4575" w:rsidP="0027799A">
            <w:pPr>
              <w:jc w:val="center"/>
            </w:pPr>
            <w:r w:rsidRPr="002468C8">
              <w:t>ежедневно</w:t>
            </w:r>
          </w:p>
        </w:tc>
      </w:tr>
      <w:tr w:rsidR="00AE4575" w:rsidRPr="002468C8" w14:paraId="31CA0ED8"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6D790EB2" w14:textId="77777777" w:rsidR="00AE4575" w:rsidRPr="002468C8" w:rsidRDefault="00AE4575" w:rsidP="0027799A">
            <w:pPr>
              <w:jc w:val="center"/>
            </w:pPr>
            <w:r w:rsidRPr="002468C8">
              <w:t>1.6.</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35C44A" w14:textId="77777777" w:rsidR="00AE4575" w:rsidRPr="002468C8" w:rsidRDefault="00AE4575" w:rsidP="0027799A">
            <w:r w:rsidRPr="002468C8">
              <w:t>Фиксация параметров работы инженерных систем в оперативный журнал ЦТП</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21B82E04" w14:textId="77777777" w:rsidR="00AE4575" w:rsidRPr="002468C8" w:rsidRDefault="00AE4575" w:rsidP="0027799A">
            <w:pPr>
              <w:jc w:val="center"/>
            </w:pPr>
            <w:r w:rsidRPr="002468C8">
              <w:t>ежедневно</w:t>
            </w:r>
          </w:p>
        </w:tc>
      </w:tr>
      <w:tr w:rsidR="00AE4575" w:rsidRPr="002468C8" w14:paraId="501438AC" w14:textId="77777777" w:rsidTr="00D93F0F">
        <w:trPr>
          <w:trHeight w:val="291"/>
        </w:trPr>
        <w:tc>
          <w:tcPr>
            <w:tcW w:w="696" w:type="dxa"/>
            <w:tcBorders>
              <w:top w:val="single" w:sz="4" w:space="0" w:color="auto"/>
              <w:left w:val="single" w:sz="4" w:space="0" w:color="auto"/>
              <w:bottom w:val="single" w:sz="4" w:space="0" w:color="auto"/>
              <w:right w:val="single" w:sz="4" w:space="0" w:color="auto"/>
            </w:tcBorders>
            <w:vAlign w:val="center"/>
          </w:tcPr>
          <w:p w14:paraId="2FA84192" w14:textId="77777777" w:rsidR="00AE4575" w:rsidRPr="002468C8" w:rsidRDefault="00AE4575" w:rsidP="0027799A">
            <w:pPr>
              <w:jc w:val="center"/>
            </w:pPr>
            <w:r w:rsidRPr="002468C8">
              <w:t>1.7.</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8545B" w14:textId="77777777" w:rsidR="00AE4575" w:rsidRPr="002468C8" w:rsidRDefault="00AE4575" w:rsidP="0027799A">
            <w:r w:rsidRPr="002468C8">
              <w:t>Проверка соответствия записанных параметров работы ЦТП параметрам, заданных в режимных картах, при необходимости проведение корректировки режимов работы инженерных систем ЦТП</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3FF90A7D" w14:textId="77777777" w:rsidR="00AE4575" w:rsidRPr="002468C8" w:rsidRDefault="00AE4575" w:rsidP="0027799A">
            <w:pPr>
              <w:jc w:val="center"/>
            </w:pPr>
            <w:r w:rsidRPr="002468C8">
              <w:t>ежедневно</w:t>
            </w:r>
          </w:p>
        </w:tc>
      </w:tr>
      <w:tr w:rsidR="00AE4575" w:rsidRPr="002468C8" w14:paraId="290025F6" w14:textId="77777777" w:rsidTr="00D93F0F">
        <w:trPr>
          <w:trHeight w:val="139"/>
        </w:trPr>
        <w:tc>
          <w:tcPr>
            <w:tcW w:w="696" w:type="dxa"/>
            <w:tcBorders>
              <w:top w:val="single" w:sz="4" w:space="0" w:color="auto"/>
              <w:left w:val="single" w:sz="4" w:space="0" w:color="auto"/>
              <w:bottom w:val="single" w:sz="4" w:space="0" w:color="auto"/>
              <w:right w:val="single" w:sz="4" w:space="0" w:color="auto"/>
            </w:tcBorders>
            <w:vAlign w:val="center"/>
          </w:tcPr>
          <w:p w14:paraId="32CF0177" w14:textId="77777777" w:rsidR="00AE4575" w:rsidRPr="002468C8" w:rsidRDefault="00AE4575" w:rsidP="0027799A">
            <w:pPr>
              <w:jc w:val="center"/>
            </w:pPr>
            <w:r w:rsidRPr="002468C8">
              <w:t>1.8.</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80A0C" w14:textId="77777777" w:rsidR="00AE4575" w:rsidRPr="002468C8" w:rsidRDefault="00AE4575" w:rsidP="0027799A">
            <w:r w:rsidRPr="002468C8">
              <w:t>Проверка состояния дверей и дверных запоров технических помещений и ЦТП, при необходимости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7A2643B3" w14:textId="77777777" w:rsidR="00AE4575" w:rsidRPr="002468C8" w:rsidRDefault="00AE4575" w:rsidP="0027799A">
            <w:pPr>
              <w:jc w:val="center"/>
            </w:pPr>
            <w:r w:rsidRPr="002468C8">
              <w:t>ежедневно</w:t>
            </w:r>
          </w:p>
        </w:tc>
      </w:tr>
      <w:tr w:rsidR="00AE4575" w:rsidRPr="002468C8" w14:paraId="241D323E" w14:textId="77777777" w:rsidTr="00D93F0F">
        <w:trPr>
          <w:trHeight w:val="303"/>
        </w:trPr>
        <w:tc>
          <w:tcPr>
            <w:tcW w:w="696" w:type="dxa"/>
            <w:tcBorders>
              <w:top w:val="single" w:sz="4" w:space="0" w:color="auto"/>
              <w:left w:val="single" w:sz="4" w:space="0" w:color="auto"/>
              <w:bottom w:val="single" w:sz="4" w:space="0" w:color="auto"/>
              <w:right w:val="single" w:sz="4" w:space="0" w:color="auto"/>
            </w:tcBorders>
            <w:vAlign w:val="center"/>
          </w:tcPr>
          <w:p w14:paraId="05BD12A1" w14:textId="77777777" w:rsidR="00AE4575" w:rsidRPr="002468C8" w:rsidRDefault="00AE4575" w:rsidP="0027799A">
            <w:pPr>
              <w:jc w:val="center"/>
            </w:pPr>
            <w:r w:rsidRPr="002468C8">
              <w:t>1.9.</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4180702C" w14:textId="77777777" w:rsidR="00AE4575" w:rsidRPr="002468C8" w:rsidRDefault="00AE4575" w:rsidP="0027799A">
            <w:r w:rsidRPr="002468C8">
              <w:t>Ревизия запорной арматуры, насосного оборудования, приборов автоматики и электрооборудования ЦТП, ТС и ГВС</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775C1EF9" w14:textId="77777777" w:rsidR="00AE4575" w:rsidRPr="002468C8" w:rsidRDefault="00AE4575" w:rsidP="0027799A">
            <w:pPr>
              <w:jc w:val="center"/>
              <w:rPr>
                <w:bCs/>
              </w:rPr>
            </w:pPr>
            <w:r w:rsidRPr="002468C8">
              <w:rPr>
                <w:bCs/>
              </w:rPr>
              <w:t>ежедневно</w:t>
            </w:r>
          </w:p>
        </w:tc>
      </w:tr>
      <w:tr w:rsidR="00AE4575" w:rsidRPr="002468C8" w14:paraId="57BA4AF9"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0F1D2AB3" w14:textId="77777777" w:rsidR="00AE4575" w:rsidRPr="002468C8" w:rsidRDefault="00AE4575" w:rsidP="0027799A">
            <w:pPr>
              <w:jc w:val="center"/>
            </w:pPr>
            <w:r w:rsidRPr="002468C8">
              <w:t>1.10.</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6CFBD504" w14:textId="77777777" w:rsidR="00AE4575" w:rsidRPr="002468C8" w:rsidRDefault="00AE4575" w:rsidP="0027799A">
            <w:r w:rsidRPr="002468C8">
              <w:t>Проверка функционирования электро-насосных агрегатов и исправность упругих соединительных муфт</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1427D8F1" w14:textId="77777777" w:rsidR="00AE4575" w:rsidRPr="002468C8" w:rsidRDefault="00AE4575" w:rsidP="0027799A">
            <w:pPr>
              <w:jc w:val="center"/>
            </w:pPr>
            <w:r w:rsidRPr="002468C8">
              <w:t>ежедневно</w:t>
            </w:r>
          </w:p>
        </w:tc>
      </w:tr>
      <w:tr w:rsidR="00AE4575" w:rsidRPr="002468C8" w14:paraId="2B819E02"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20DB1FDB" w14:textId="77777777" w:rsidR="00AE4575" w:rsidRPr="002468C8" w:rsidRDefault="00AE4575" w:rsidP="0027799A">
            <w:pPr>
              <w:jc w:val="center"/>
            </w:pPr>
            <w:r w:rsidRPr="002468C8">
              <w:t>1.11.</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1161CF88" w14:textId="77777777" w:rsidR="00AE4575" w:rsidRPr="002468C8" w:rsidRDefault="00AE4575" w:rsidP="0027799A">
            <w:r w:rsidRPr="002468C8">
              <w:t>Проверка оборудования и конструкций ЦТП на отсутствие течи воды через фланцевые соединения и сварочные швы, сальниковые уплотнения запорно-регулирующей арматуры</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70634602" w14:textId="77777777" w:rsidR="00AE4575" w:rsidRPr="002468C8" w:rsidRDefault="00AE4575" w:rsidP="0027799A">
            <w:pPr>
              <w:jc w:val="center"/>
            </w:pPr>
            <w:r w:rsidRPr="002468C8">
              <w:t>ежедневно</w:t>
            </w:r>
          </w:p>
        </w:tc>
      </w:tr>
      <w:tr w:rsidR="00AE4575" w:rsidRPr="002468C8" w14:paraId="00FB40C7"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26978021" w14:textId="77777777" w:rsidR="00AE4575" w:rsidRPr="002468C8" w:rsidRDefault="00AE4575" w:rsidP="0027799A">
            <w:pPr>
              <w:jc w:val="center"/>
            </w:pPr>
            <w:r w:rsidRPr="002468C8">
              <w:t>1.12.</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1D1B3DD1" w14:textId="77777777" w:rsidR="00AE4575" w:rsidRPr="002468C8" w:rsidRDefault="00AE4575" w:rsidP="0027799A">
            <w:r w:rsidRPr="002468C8">
              <w:t>Обход и проверка технических подполий и подвальных помещений теплового пункта на отсутствие затоплений сетевой водой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391F4DDF" w14:textId="77777777" w:rsidR="00AE4575" w:rsidRPr="002468C8" w:rsidRDefault="00AE4575" w:rsidP="0027799A">
            <w:pPr>
              <w:jc w:val="center"/>
            </w:pPr>
            <w:r w:rsidRPr="002468C8">
              <w:t>ежедневно</w:t>
            </w:r>
          </w:p>
        </w:tc>
      </w:tr>
      <w:tr w:rsidR="00AE4575" w:rsidRPr="002468C8" w14:paraId="56B6043B" w14:textId="77777777" w:rsidTr="00D93F0F">
        <w:trPr>
          <w:trHeight w:val="300"/>
        </w:trPr>
        <w:tc>
          <w:tcPr>
            <w:tcW w:w="9633" w:type="dxa"/>
            <w:gridSpan w:val="3"/>
            <w:tcBorders>
              <w:top w:val="nil"/>
              <w:left w:val="single" w:sz="4" w:space="0" w:color="auto"/>
              <w:bottom w:val="single" w:sz="4" w:space="0" w:color="auto"/>
              <w:right w:val="single" w:sz="4" w:space="0" w:color="auto"/>
            </w:tcBorders>
            <w:shd w:val="clear" w:color="auto" w:fill="D9D9D9"/>
          </w:tcPr>
          <w:p w14:paraId="41F0C0D3" w14:textId="77777777" w:rsidR="00AE4575" w:rsidRPr="002468C8" w:rsidRDefault="00AE4575" w:rsidP="0027799A">
            <w:pPr>
              <w:numPr>
                <w:ilvl w:val="0"/>
                <w:numId w:val="46"/>
              </w:numPr>
              <w:rPr>
                <w:lang w:val="ru"/>
              </w:rPr>
            </w:pPr>
            <w:r w:rsidRPr="002468C8">
              <w:rPr>
                <w:b/>
                <w:bCs/>
              </w:rPr>
              <w:t>Еженедельное техническое обслуживание ЦТП, систем ТС и ГВС Объекта</w:t>
            </w:r>
          </w:p>
          <w:p w14:paraId="4C2230C6" w14:textId="77777777" w:rsidR="00AE4575" w:rsidRPr="002468C8" w:rsidRDefault="00AE4575" w:rsidP="0027799A">
            <w:pPr>
              <w:ind w:left="720"/>
            </w:pPr>
            <w:r w:rsidRPr="002468C8">
              <w:rPr>
                <w:bCs/>
                <w:i/>
                <w:kern w:val="32"/>
                <w:lang w:val="ru" w:eastAsia="x-none"/>
              </w:rPr>
              <w:t>(</w:t>
            </w:r>
            <w:r w:rsidRPr="002468C8">
              <w:rPr>
                <w:bCs/>
                <w:i/>
                <w:kern w:val="32"/>
                <w:lang w:eastAsia="x-none"/>
              </w:rPr>
              <w:t xml:space="preserve">в порядке ЕТО </w:t>
            </w:r>
            <w:r w:rsidRPr="002468C8">
              <w:rPr>
                <w:bCs/>
                <w:i/>
                <w:kern w:val="32"/>
                <w:lang w:val="ru" w:eastAsia="x-none"/>
              </w:rPr>
              <w:t>)</w:t>
            </w:r>
          </w:p>
        </w:tc>
      </w:tr>
      <w:tr w:rsidR="00AE4575" w:rsidRPr="002468C8" w14:paraId="332695BF"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1FCD1F48" w14:textId="77777777" w:rsidR="00AE4575" w:rsidRPr="002468C8" w:rsidRDefault="00AE4575" w:rsidP="0027799A">
            <w:pPr>
              <w:jc w:val="center"/>
            </w:pPr>
            <w:r w:rsidRPr="002468C8">
              <w:t>2.1.</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1B35CA73" w14:textId="77777777" w:rsidR="00AE4575" w:rsidRPr="002468C8" w:rsidRDefault="00AE4575" w:rsidP="0027799A">
            <w:r w:rsidRPr="002468C8">
              <w:t>Проверка функционирования приборов системы автоматического регулирования по показаниям контрольно-измерительных приборов, фиксирующих протекание технологических процессов. При необходимости корректировка режимов работы</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79A46794" w14:textId="77777777" w:rsidR="00AE4575" w:rsidRPr="002468C8" w:rsidRDefault="00AE4575" w:rsidP="0027799A">
            <w:pPr>
              <w:jc w:val="center"/>
            </w:pPr>
            <w:r w:rsidRPr="002468C8">
              <w:t>еженедельно</w:t>
            </w:r>
          </w:p>
        </w:tc>
      </w:tr>
      <w:tr w:rsidR="00AE4575" w:rsidRPr="002468C8" w14:paraId="285ECC60"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6A4B9953" w14:textId="77777777" w:rsidR="00AE4575" w:rsidRPr="002468C8" w:rsidRDefault="00AE4575" w:rsidP="0027799A">
            <w:pPr>
              <w:jc w:val="center"/>
            </w:pPr>
            <w:r w:rsidRPr="002468C8">
              <w:t>2.2.</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7145F64B" w14:textId="77777777" w:rsidR="00AE4575" w:rsidRPr="002468C8" w:rsidRDefault="00AE4575" w:rsidP="0027799A">
            <w:r w:rsidRPr="002468C8">
              <w:t>Проверка работоспособности автоматики управления насосным оборудованием.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24067FBA" w14:textId="77777777" w:rsidR="00AE4575" w:rsidRPr="002468C8" w:rsidRDefault="00AE4575" w:rsidP="0027799A">
            <w:pPr>
              <w:jc w:val="center"/>
            </w:pPr>
            <w:r w:rsidRPr="002468C8">
              <w:t>еженедельно</w:t>
            </w:r>
          </w:p>
        </w:tc>
      </w:tr>
      <w:tr w:rsidR="00AE4575" w:rsidRPr="002468C8" w14:paraId="4FA07674"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57D3557E" w14:textId="77777777" w:rsidR="00AE4575" w:rsidRPr="002468C8" w:rsidRDefault="00AE4575" w:rsidP="0027799A">
            <w:pPr>
              <w:jc w:val="center"/>
            </w:pPr>
            <w:r w:rsidRPr="002468C8">
              <w:t>2.3</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61839BB6" w14:textId="77777777" w:rsidR="00AE4575" w:rsidRPr="002468C8" w:rsidRDefault="00AE4575" w:rsidP="0027799A">
            <w:r w:rsidRPr="002468C8">
              <w:t>Проверка на наличие жидкой смазки в корпусах подшипников насосов, с пополнением смазки до необходимого уровня</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10F98643" w14:textId="77777777" w:rsidR="00AE4575" w:rsidRPr="002468C8" w:rsidRDefault="00AE4575" w:rsidP="0027799A">
            <w:pPr>
              <w:jc w:val="center"/>
            </w:pPr>
            <w:r w:rsidRPr="002468C8">
              <w:t>еженедельно</w:t>
            </w:r>
          </w:p>
        </w:tc>
      </w:tr>
      <w:tr w:rsidR="00AE4575" w:rsidRPr="002468C8" w14:paraId="5584E1DF"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59ED303B" w14:textId="77777777" w:rsidR="00AE4575" w:rsidRPr="002468C8" w:rsidRDefault="00AE4575" w:rsidP="0027799A">
            <w:pPr>
              <w:jc w:val="center"/>
            </w:pPr>
            <w:r w:rsidRPr="002468C8">
              <w:t>2.4.</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7B603D71" w14:textId="77777777" w:rsidR="00AE4575" w:rsidRPr="002468C8" w:rsidRDefault="00AE4575" w:rsidP="0027799A">
            <w:r w:rsidRPr="002468C8">
              <w:t>Очистка насосного оборудования и запорно-регулирующей арматуры от пыли, грязи и подтеков масла</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36221B7A" w14:textId="77777777" w:rsidR="00AE4575" w:rsidRPr="002468C8" w:rsidRDefault="00AE4575" w:rsidP="0027799A">
            <w:pPr>
              <w:jc w:val="center"/>
            </w:pPr>
            <w:r w:rsidRPr="002468C8">
              <w:t>еженедельно</w:t>
            </w:r>
          </w:p>
        </w:tc>
      </w:tr>
      <w:tr w:rsidR="00AE4575" w:rsidRPr="002468C8" w14:paraId="385910E5"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65DA1DF2" w14:textId="77777777" w:rsidR="00AE4575" w:rsidRPr="002468C8" w:rsidRDefault="00AE4575" w:rsidP="0027799A">
            <w:pPr>
              <w:jc w:val="center"/>
            </w:pPr>
            <w:r w:rsidRPr="002468C8">
              <w:t>2.5.</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BC95E" w14:textId="77777777" w:rsidR="00AE4575" w:rsidRPr="002468C8" w:rsidRDefault="00AE4575" w:rsidP="0027799A">
            <w:r w:rsidRPr="002468C8">
              <w:t xml:space="preserve">Проверка нагрева подшипниковых узлов, работающих электро-насосных агрегатов, отсутствие вибраций и посторонних шумов. Выявление и устранение причин при наличии вибрации и посторонних шумов, температуры более 60 - 70С. Устранение неисправностей.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6E291009" w14:textId="77777777" w:rsidR="00AE4575" w:rsidRPr="002468C8" w:rsidRDefault="00AE4575" w:rsidP="0027799A">
            <w:pPr>
              <w:jc w:val="center"/>
            </w:pPr>
            <w:r w:rsidRPr="002468C8">
              <w:t>еженедельно</w:t>
            </w:r>
          </w:p>
        </w:tc>
      </w:tr>
      <w:tr w:rsidR="00AE4575" w:rsidRPr="002468C8" w14:paraId="49A738BB"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4BEA031F" w14:textId="77777777" w:rsidR="00AE4575" w:rsidRPr="002468C8" w:rsidRDefault="00AE4575" w:rsidP="0027799A">
            <w:pPr>
              <w:jc w:val="center"/>
            </w:pPr>
            <w:r w:rsidRPr="002468C8">
              <w:t>2.6.</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86A59C" w14:textId="77777777" w:rsidR="00AE4575" w:rsidRPr="002468C8" w:rsidRDefault="00AE4575" w:rsidP="0027799A">
            <w:r w:rsidRPr="002468C8">
              <w:t xml:space="preserve">Проверка крепления защитных кожухов полумуфт электро-насосных агрегатов и их надежности. Устранение неисправностей.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278C3A59" w14:textId="77777777" w:rsidR="00AE4575" w:rsidRPr="002468C8" w:rsidRDefault="00AE4575" w:rsidP="0027799A">
            <w:pPr>
              <w:jc w:val="center"/>
            </w:pPr>
            <w:r w:rsidRPr="002468C8">
              <w:t>еженедельно</w:t>
            </w:r>
          </w:p>
        </w:tc>
      </w:tr>
      <w:tr w:rsidR="00AE4575" w:rsidRPr="002468C8" w14:paraId="45D70820"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2F3833F4" w14:textId="77777777" w:rsidR="00AE4575" w:rsidRPr="002468C8" w:rsidRDefault="00AE4575" w:rsidP="0027799A">
            <w:pPr>
              <w:jc w:val="center"/>
            </w:pPr>
            <w:r w:rsidRPr="002468C8">
              <w:t>2.7.</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1A2DDF33" w14:textId="77777777" w:rsidR="00AE4575" w:rsidRPr="002468C8" w:rsidRDefault="00AE4575" w:rsidP="0027799A">
            <w:r w:rsidRPr="002468C8">
              <w:t>Переключение работающих электронасосов на резервные, проверка их работоспособности.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6CD86CE9" w14:textId="77777777" w:rsidR="00AE4575" w:rsidRPr="002468C8" w:rsidRDefault="00AE4575" w:rsidP="0027799A">
            <w:pPr>
              <w:jc w:val="center"/>
            </w:pPr>
            <w:r w:rsidRPr="002468C8">
              <w:t>еженедельно</w:t>
            </w:r>
          </w:p>
        </w:tc>
      </w:tr>
      <w:tr w:rsidR="00AE4575" w:rsidRPr="002468C8" w14:paraId="3AEFB7C6"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655F999A" w14:textId="77777777" w:rsidR="00AE4575" w:rsidRPr="002468C8" w:rsidRDefault="00AE4575" w:rsidP="0027799A">
            <w:pPr>
              <w:jc w:val="center"/>
            </w:pPr>
            <w:r w:rsidRPr="002468C8">
              <w:t>2.8.</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1F948AF4" w14:textId="77777777" w:rsidR="00AE4575" w:rsidRPr="002468C8" w:rsidRDefault="00AE4575" w:rsidP="0027799A">
            <w:r w:rsidRPr="002468C8">
              <w:t>Проверка внешним осмотром состояния насосных агрегатов и запорно-регулирующей арматуры, при необходимости подтяжка  уплотнений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20A37C99" w14:textId="77777777" w:rsidR="00AE4575" w:rsidRPr="002468C8" w:rsidRDefault="00AE4575" w:rsidP="0027799A">
            <w:pPr>
              <w:jc w:val="center"/>
            </w:pPr>
            <w:r w:rsidRPr="002468C8">
              <w:t>еженедельно</w:t>
            </w:r>
          </w:p>
        </w:tc>
      </w:tr>
      <w:tr w:rsidR="00AE4575" w:rsidRPr="002468C8" w14:paraId="71D9EEB5"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1969F7A1" w14:textId="77777777" w:rsidR="00AE4575" w:rsidRPr="002468C8" w:rsidRDefault="00AE4575" w:rsidP="0027799A">
            <w:pPr>
              <w:jc w:val="center"/>
            </w:pPr>
            <w:r w:rsidRPr="002468C8">
              <w:t>2.9.</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114DA705" w14:textId="77777777" w:rsidR="00AE4575" w:rsidRPr="002468C8" w:rsidRDefault="00AE4575" w:rsidP="0027799A">
            <w:r w:rsidRPr="002468C8">
              <w:t>Проверка работоспособности сигнальных ламп приборов автоматики и состояния индикации. Замена вышедших из строя</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6B0D21E3" w14:textId="77777777" w:rsidR="00AE4575" w:rsidRPr="002468C8" w:rsidRDefault="00AE4575" w:rsidP="0027799A">
            <w:pPr>
              <w:jc w:val="center"/>
            </w:pPr>
            <w:r w:rsidRPr="002468C8">
              <w:t>еженедельно</w:t>
            </w:r>
          </w:p>
        </w:tc>
      </w:tr>
      <w:tr w:rsidR="00AE4575" w:rsidRPr="002468C8" w14:paraId="44C5AA3E"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50A78FA9" w14:textId="77777777" w:rsidR="00AE4575" w:rsidRPr="002468C8" w:rsidRDefault="00AE4575" w:rsidP="0027799A">
            <w:pPr>
              <w:jc w:val="center"/>
            </w:pPr>
            <w:r w:rsidRPr="002468C8">
              <w:t>2.10.</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473F349D" w14:textId="77777777" w:rsidR="00AE4575" w:rsidRPr="002468C8" w:rsidRDefault="00AE4575" w:rsidP="0027799A">
            <w:r w:rsidRPr="002468C8">
              <w:t>Проверка работоспособности автоматизированного узла подпитки системы ТС.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5ED24C4A" w14:textId="77777777" w:rsidR="00AE4575" w:rsidRPr="002468C8" w:rsidRDefault="00AE4575" w:rsidP="0027799A">
            <w:pPr>
              <w:jc w:val="center"/>
            </w:pPr>
            <w:r w:rsidRPr="002468C8">
              <w:t>еженедельно</w:t>
            </w:r>
          </w:p>
        </w:tc>
      </w:tr>
      <w:tr w:rsidR="00AE4575" w:rsidRPr="002468C8" w14:paraId="4068F7FD"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6E20F3EC" w14:textId="77777777" w:rsidR="00AE4575" w:rsidRPr="002468C8" w:rsidRDefault="00AE4575" w:rsidP="0027799A">
            <w:pPr>
              <w:jc w:val="center"/>
            </w:pPr>
            <w:r w:rsidRPr="002468C8">
              <w:t>2.11.</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013A980E" w14:textId="77777777" w:rsidR="00AE4575" w:rsidRPr="002468C8" w:rsidRDefault="00AE4575" w:rsidP="0027799A">
            <w:pPr>
              <w:rPr>
                <w:b/>
              </w:rPr>
            </w:pPr>
            <w:r w:rsidRPr="002468C8">
              <w:t>Проверка целостности манометров, термометров и соответствие их показаний реальным значениям контролируемых параметров.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3FE7F32E" w14:textId="77777777" w:rsidR="00AE4575" w:rsidRPr="002468C8" w:rsidRDefault="00AE4575" w:rsidP="0027799A">
            <w:pPr>
              <w:jc w:val="center"/>
            </w:pPr>
            <w:r w:rsidRPr="002468C8">
              <w:t>еженедельно</w:t>
            </w:r>
          </w:p>
        </w:tc>
      </w:tr>
      <w:tr w:rsidR="00AE4575" w:rsidRPr="002468C8" w14:paraId="70513B0B"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15FE86C5" w14:textId="77777777" w:rsidR="00AE4575" w:rsidRPr="002468C8" w:rsidRDefault="00AE4575" w:rsidP="0027799A">
            <w:pPr>
              <w:jc w:val="center"/>
            </w:pPr>
            <w:r w:rsidRPr="002468C8">
              <w:t>2.12.</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6084EF95" w14:textId="77777777" w:rsidR="00AE4575" w:rsidRPr="002468C8" w:rsidRDefault="00AE4575" w:rsidP="0027799A">
            <w:r w:rsidRPr="002468C8">
              <w:t>Проверка уровня машинных масел гильз термометров и их пополнение (при необходимости)</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66E813EC" w14:textId="77777777" w:rsidR="00AE4575" w:rsidRPr="002468C8" w:rsidRDefault="00AE4575" w:rsidP="0027799A">
            <w:pPr>
              <w:jc w:val="center"/>
            </w:pPr>
            <w:r w:rsidRPr="002468C8">
              <w:t>еженедельно</w:t>
            </w:r>
          </w:p>
        </w:tc>
      </w:tr>
      <w:tr w:rsidR="00AE4575" w:rsidRPr="002468C8" w14:paraId="0D0ACD95"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77530DED" w14:textId="77777777" w:rsidR="00AE4575" w:rsidRPr="002468C8" w:rsidRDefault="00AE4575" w:rsidP="0027799A">
            <w:pPr>
              <w:jc w:val="center"/>
            </w:pPr>
            <w:r w:rsidRPr="002468C8">
              <w:t>2.13.</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484A43E5" w14:textId="77777777" w:rsidR="00AE4575" w:rsidRPr="002468C8" w:rsidRDefault="00AE4575" w:rsidP="0027799A">
            <w:r w:rsidRPr="002468C8">
              <w:t>Проверка электрощитов, шкафов автоматики на отсутствие следов влаги и коррозии, проверка исправности электрооборудования и крепежа.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641B7956" w14:textId="77777777" w:rsidR="00AE4575" w:rsidRPr="002468C8" w:rsidRDefault="00AE4575" w:rsidP="0027799A">
            <w:pPr>
              <w:jc w:val="center"/>
            </w:pPr>
            <w:r w:rsidRPr="002468C8">
              <w:t>еженедельно</w:t>
            </w:r>
          </w:p>
        </w:tc>
      </w:tr>
      <w:tr w:rsidR="00AE4575" w:rsidRPr="002468C8" w14:paraId="596AE543"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727D91D6" w14:textId="77777777" w:rsidR="00AE4575" w:rsidRPr="002468C8" w:rsidRDefault="00AE4575" w:rsidP="0027799A">
            <w:pPr>
              <w:jc w:val="center"/>
            </w:pPr>
            <w:r w:rsidRPr="002468C8">
              <w:t>2.14.</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5650AE3C" w14:textId="77777777" w:rsidR="00AE4575" w:rsidRPr="002468C8" w:rsidRDefault="00AE4575" w:rsidP="0027799A">
            <w:r w:rsidRPr="002468C8">
              <w:t xml:space="preserve">Проверка исправности осветительных приборов помещений ЦТП и технических помещений. Устранение </w:t>
            </w:r>
            <w:proofErr w:type="spellStart"/>
            <w:r w:rsidRPr="002468C8">
              <w:t>неисправностейи</w:t>
            </w:r>
            <w:proofErr w:type="spellEnd"/>
            <w:r w:rsidRPr="002468C8">
              <w:t xml:space="preserve"> замена ламп.</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7039186C" w14:textId="77777777" w:rsidR="00AE4575" w:rsidRPr="002468C8" w:rsidRDefault="00AE4575" w:rsidP="0027799A">
            <w:pPr>
              <w:jc w:val="center"/>
            </w:pPr>
            <w:r w:rsidRPr="002468C8">
              <w:t>еженедельно</w:t>
            </w:r>
          </w:p>
        </w:tc>
      </w:tr>
      <w:tr w:rsidR="00AE4575" w:rsidRPr="002468C8" w14:paraId="101F4B96"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74EA2942" w14:textId="77777777" w:rsidR="00AE4575" w:rsidRPr="002468C8" w:rsidRDefault="00AE4575" w:rsidP="0027799A">
            <w:pPr>
              <w:jc w:val="center"/>
            </w:pPr>
            <w:r w:rsidRPr="002468C8">
              <w:t>2.15.</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563DB4B9" w14:textId="77777777" w:rsidR="00AE4575" w:rsidRPr="002468C8" w:rsidRDefault="00AE4575" w:rsidP="0027799A">
            <w:r w:rsidRPr="002468C8">
              <w:t>Осмотр и проверка надежности заземления корпусов электрооборудования, с которым повседневно соприкасается обслуживающий персонал ЦТП.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184AFED7" w14:textId="77777777" w:rsidR="00AE4575" w:rsidRPr="002468C8" w:rsidRDefault="00AE4575" w:rsidP="0027799A">
            <w:pPr>
              <w:jc w:val="center"/>
            </w:pPr>
            <w:r w:rsidRPr="002468C8">
              <w:t>еженедельно</w:t>
            </w:r>
          </w:p>
        </w:tc>
      </w:tr>
      <w:tr w:rsidR="00AE4575" w:rsidRPr="002468C8" w14:paraId="47E2A962"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1BA365ED" w14:textId="77777777" w:rsidR="00AE4575" w:rsidRPr="002468C8" w:rsidRDefault="00AE4575" w:rsidP="0027799A">
            <w:pPr>
              <w:jc w:val="center"/>
            </w:pPr>
            <w:r w:rsidRPr="002468C8">
              <w:t>2.16.</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668A03EC" w14:textId="77777777" w:rsidR="00AE4575" w:rsidRPr="002468C8" w:rsidRDefault="00AE4575" w:rsidP="0027799A">
            <w:r w:rsidRPr="002468C8">
              <w:t>Проверка наличия и целостности пломб на водомерных узлах и приборах учета тепловой энергии</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57C551DE" w14:textId="77777777" w:rsidR="00AE4575" w:rsidRPr="002468C8" w:rsidRDefault="00AE4575" w:rsidP="0027799A">
            <w:pPr>
              <w:jc w:val="center"/>
            </w:pPr>
            <w:r w:rsidRPr="002468C8">
              <w:t>еженедельно</w:t>
            </w:r>
          </w:p>
        </w:tc>
      </w:tr>
      <w:tr w:rsidR="00AE4575" w:rsidRPr="002468C8" w14:paraId="313726FB"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5D88F87B" w14:textId="77777777" w:rsidR="00AE4575" w:rsidRPr="002468C8" w:rsidRDefault="00AE4575" w:rsidP="0027799A">
            <w:pPr>
              <w:jc w:val="center"/>
            </w:pPr>
            <w:r w:rsidRPr="002468C8">
              <w:t>2.17.</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6AB16564" w14:textId="77777777" w:rsidR="00AE4575" w:rsidRPr="002468C8" w:rsidRDefault="00AE4575" w:rsidP="0027799A">
            <w:r w:rsidRPr="002468C8">
              <w:t>Проверка противопожарного состояния помещения ЦТП и технических помещений.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328B9DF2" w14:textId="77777777" w:rsidR="00AE4575" w:rsidRPr="002468C8" w:rsidRDefault="00AE4575" w:rsidP="0027799A">
            <w:pPr>
              <w:jc w:val="center"/>
            </w:pPr>
            <w:r w:rsidRPr="002468C8">
              <w:t>еженедельно</w:t>
            </w:r>
          </w:p>
        </w:tc>
      </w:tr>
      <w:tr w:rsidR="00AE4575" w:rsidRPr="002468C8" w14:paraId="63751F5F"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2BDF2B66" w14:textId="77777777" w:rsidR="00AE4575" w:rsidRPr="002468C8" w:rsidRDefault="00AE4575" w:rsidP="0027799A">
            <w:pPr>
              <w:jc w:val="center"/>
            </w:pPr>
            <w:r w:rsidRPr="002468C8">
              <w:t>2.18.</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2B90B515" w14:textId="77777777" w:rsidR="00AE4575" w:rsidRPr="002468C8" w:rsidRDefault="00AE4575" w:rsidP="0027799A">
            <w:r w:rsidRPr="002468C8">
              <w:t>Восстановление при необходимости поврежденных лакокрасочных покрытий оборудования и приборов</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bottom"/>
          </w:tcPr>
          <w:p w14:paraId="697FB5FA" w14:textId="77777777" w:rsidR="00AE4575" w:rsidRPr="002468C8" w:rsidRDefault="00AE4575" w:rsidP="0027799A">
            <w:pPr>
              <w:jc w:val="center"/>
            </w:pPr>
            <w:r w:rsidRPr="002468C8">
              <w:t>еженедельно</w:t>
            </w:r>
          </w:p>
        </w:tc>
      </w:tr>
      <w:tr w:rsidR="00AE4575" w:rsidRPr="002468C8" w14:paraId="0B9CAD33"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1F415A67" w14:textId="77777777" w:rsidR="00AE4575" w:rsidRPr="002468C8" w:rsidRDefault="00AE4575" w:rsidP="0027799A">
            <w:pPr>
              <w:jc w:val="center"/>
            </w:pPr>
            <w:r w:rsidRPr="002468C8">
              <w:t>2.19.</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2935E18F" w14:textId="77777777" w:rsidR="00AE4575" w:rsidRPr="002468C8" w:rsidRDefault="00AE4575" w:rsidP="0027799A">
            <w:r w:rsidRPr="002468C8">
              <w:t>Проверка ведения эксплуатационной документации теплового пункта, анализ внесенных в журнал параметров</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bottom"/>
          </w:tcPr>
          <w:p w14:paraId="131AF103" w14:textId="77777777" w:rsidR="00AE4575" w:rsidRPr="002468C8" w:rsidRDefault="00AE4575" w:rsidP="0027799A">
            <w:pPr>
              <w:jc w:val="center"/>
            </w:pPr>
            <w:r w:rsidRPr="002468C8">
              <w:t>еженедельно</w:t>
            </w:r>
          </w:p>
        </w:tc>
      </w:tr>
      <w:tr w:rsidR="00AE4575" w:rsidRPr="002468C8" w14:paraId="30B26433" w14:textId="77777777" w:rsidTr="00D93F0F">
        <w:trPr>
          <w:trHeight w:val="300"/>
        </w:trPr>
        <w:tc>
          <w:tcPr>
            <w:tcW w:w="9633" w:type="dxa"/>
            <w:gridSpan w:val="3"/>
            <w:tcBorders>
              <w:top w:val="nil"/>
              <w:left w:val="single" w:sz="4" w:space="0" w:color="auto"/>
              <w:bottom w:val="single" w:sz="4" w:space="0" w:color="auto"/>
              <w:right w:val="single" w:sz="4" w:space="0" w:color="auto"/>
            </w:tcBorders>
            <w:shd w:val="clear" w:color="auto" w:fill="D9D9D9"/>
          </w:tcPr>
          <w:p w14:paraId="14AD3E58" w14:textId="77777777" w:rsidR="00AE4575" w:rsidRPr="002468C8" w:rsidRDefault="00AE4575" w:rsidP="0027799A">
            <w:pPr>
              <w:numPr>
                <w:ilvl w:val="0"/>
                <w:numId w:val="46"/>
              </w:numPr>
              <w:rPr>
                <w:lang w:val="ru"/>
              </w:rPr>
            </w:pPr>
            <w:r w:rsidRPr="002468C8">
              <w:rPr>
                <w:b/>
                <w:bCs/>
              </w:rPr>
              <w:t>Ежемесячное техническое обслуживание ЦТП, систем ТС и ГВС Объекта</w:t>
            </w:r>
          </w:p>
          <w:p w14:paraId="553D6E04" w14:textId="77777777" w:rsidR="00AE4575" w:rsidRPr="002468C8" w:rsidRDefault="00AE4575" w:rsidP="0027799A">
            <w:r w:rsidRPr="002468C8">
              <w:rPr>
                <w:bCs/>
                <w:i/>
                <w:kern w:val="32"/>
                <w:lang w:eastAsia="x-none"/>
              </w:rPr>
              <w:t xml:space="preserve">            </w:t>
            </w:r>
            <w:r w:rsidRPr="002468C8">
              <w:rPr>
                <w:bCs/>
                <w:i/>
                <w:kern w:val="32"/>
                <w:lang w:val="ru" w:eastAsia="x-none"/>
              </w:rPr>
              <w:t>(</w:t>
            </w:r>
            <w:r w:rsidRPr="002468C8">
              <w:rPr>
                <w:bCs/>
                <w:i/>
                <w:kern w:val="32"/>
                <w:lang w:eastAsia="x-none"/>
              </w:rPr>
              <w:t xml:space="preserve">в порядке ЕТО </w:t>
            </w:r>
            <w:r w:rsidRPr="002468C8">
              <w:rPr>
                <w:bCs/>
                <w:i/>
                <w:kern w:val="32"/>
                <w:lang w:val="ru" w:eastAsia="x-none"/>
              </w:rPr>
              <w:t>)</w:t>
            </w:r>
          </w:p>
        </w:tc>
      </w:tr>
      <w:tr w:rsidR="00AE4575" w:rsidRPr="002468C8" w14:paraId="3E803CD6"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46BABCB6" w14:textId="77777777" w:rsidR="00AE4575" w:rsidRPr="002468C8" w:rsidRDefault="00AE4575" w:rsidP="0027799A">
            <w:pPr>
              <w:jc w:val="center"/>
            </w:pPr>
            <w:r w:rsidRPr="002468C8">
              <w:t>3.1.</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04E67733" w14:textId="77777777" w:rsidR="00AE4575" w:rsidRPr="002468C8" w:rsidRDefault="00AE4575" w:rsidP="0027799A">
            <w:r w:rsidRPr="002468C8">
              <w:t>Испытания насосного оборудования методом имитации аварийных ситуаций</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bottom"/>
          </w:tcPr>
          <w:p w14:paraId="18779448" w14:textId="77777777" w:rsidR="00AE4575" w:rsidRPr="002468C8" w:rsidRDefault="00AE4575" w:rsidP="0027799A">
            <w:pPr>
              <w:jc w:val="center"/>
            </w:pPr>
            <w:r w:rsidRPr="002468C8">
              <w:t>ежемесячно</w:t>
            </w:r>
          </w:p>
        </w:tc>
      </w:tr>
      <w:tr w:rsidR="00AE4575" w:rsidRPr="002468C8" w14:paraId="4E7C3A57"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58AABDCD" w14:textId="77777777" w:rsidR="00AE4575" w:rsidRPr="002468C8" w:rsidRDefault="00AE4575" w:rsidP="0027799A">
            <w:pPr>
              <w:jc w:val="center"/>
            </w:pPr>
            <w:r w:rsidRPr="002468C8">
              <w:t>3.2.</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29403612" w14:textId="77777777" w:rsidR="00AE4575" w:rsidRPr="002468C8" w:rsidRDefault="00AE4575" w:rsidP="0027799A">
            <w:r w:rsidRPr="002468C8">
              <w:t>Испытания систем автоматизированного отпуска тепла на отопление и горячее водоснабжение методом принудительного изменения температурных режимов</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F6706CA" w14:textId="77777777" w:rsidR="00AE4575" w:rsidRPr="002468C8" w:rsidRDefault="00AE4575" w:rsidP="0027799A">
            <w:pPr>
              <w:jc w:val="center"/>
            </w:pPr>
            <w:r w:rsidRPr="002468C8">
              <w:t>ежемесячно</w:t>
            </w:r>
          </w:p>
        </w:tc>
      </w:tr>
      <w:tr w:rsidR="00AE4575" w:rsidRPr="002468C8" w14:paraId="4C2D483F"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0ED6F5F9" w14:textId="77777777" w:rsidR="00AE4575" w:rsidRPr="002468C8" w:rsidRDefault="00AE4575" w:rsidP="0027799A">
            <w:pPr>
              <w:jc w:val="center"/>
            </w:pPr>
            <w:r w:rsidRPr="002468C8">
              <w:t>3.3.</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67A7072E" w14:textId="77777777" w:rsidR="00AE4575" w:rsidRPr="002468C8" w:rsidRDefault="00AE4575" w:rsidP="0027799A">
            <w:r w:rsidRPr="002468C8">
              <w:t>Испытания узла автоматики подпитки системы отопления методом изменения параметров настройки</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DCB529F" w14:textId="77777777" w:rsidR="00AE4575" w:rsidRPr="002468C8" w:rsidRDefault="00AE4575" w:rsidP="0027799A">
            <w:pPr>
              <w:jc w:val="center"/>
            </w:pPr>
            <w:r w:rsidRPr="002468C8">
              <w:t>ежемесячно</w:t>
            </w:r>
          </w:p>
        </w:tc>
      </w:tr>
      <w:tr w:rsidR="00AE4575" w:rsidRPr="002468C8" w14:paraId="6FBE469A"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0039725B" w14:textId="77777777" w:rsidR="00AE4575" w:rsidRPr="002468C8" w:rsidRDefault="00AE4575" w:rsidP="0027799A">
            <w:pPr>
              <w:jc w:val="center"/>
            </w:pPr>
            <w:r w:rsidRPr="002468C8">
              <w:t>3.4.</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36E4BBE4" w14:textId="77777777" w:rsidR="00AE4575" w:rsidRPr="00B13DC5" w:rsidRDefault="00AE4575" w:rsidP="0027799A">
            <w:pPr>
              <w:rPr>
                <w:lang w:val="en-US"/>
              </w:rPr>
            </w:pPr>
            <w:r w:rsidRPr="002468C8">
              <w:t xml:space="preserve">Проведение профилактических работ на приборах систем автоматики (осмотр, чистка, контроль герметичности мест соединений и сальниковых уплотнений, проверка электропроводки, проверка герметичности затворов регулирующих клапанов, удаление пыли с внешних </w:t>
            </w:r>
            <w:proofErr w:type="spellStart"/>
            <w:r w:rsidRPr="002468C8">
              <w:t>клеммных</w:t>
            </w:r>
            <w:proofErr w:type="spellEnd"/>
            <w:r w:rsidRPr="002468C8">
              <w:t xml:space="preserve"> колодок приборов, проверка надежности крепления приборов).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008E177" w14:textId="77777777" w:rsidR="00AE4575" w:rsidRPr="002468C8" w:rsidRDefault="00AE4575" w:rsidP="0027799A">
            <w:pPr>
              <w:jc w:val="center"/>
            </w:pPr>
            <w:r w:rsidRPr="002468C8">
              <w:t>ежемесячно</w:t>
            </w:r>
          </w:p>
        </w:tc>
      </w:tr>
      <w:tr w:rsidR="00AE4575" w:rsidRPr="002468C8" w14:paraId="04001EA7"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1A780DF" w14:textId="77777777" w:rsidR="00AE4575" w:rsidRPr="002468C8" w:rsidRDefault="00AE4575" w:rsidP="0027799A">
            <w:pPr>
              <w:jc w:val="center"/>
            </w:pPr>
            <w:r w:rsidRPr="002468C8">
              <w:t>3.5.</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7ED76" w14:textId="77777777" w:rsidR="00AE4575" w:rsidRPr="002468C8" w:rsidRDefault="00AE4575" w:rsidP="0027799A">
            <w:r w:rsidRPr="002468C8">
              <w:t>Проверка внешним осмотром нагрева контактных соединений токоведущих частей.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52DAAD9" w14:textId="77777777" w:rsidR="00AE4575" w:rsidRPr="002468C8" w:rsidRDefault="00AE4575" w:rsidP="0027799A">
            <w:pPr>
              <w:jc w:val="center"/>
            </w:pPr>
            <w:r w:rsidRPr="002468C8">
              <w:t>ежемесячно</w:t>
            </w:r>
          </w:p>
        </w:tc>
      </w:tr>
      <w:tr w:rsidR="00AE4575" w:rsidRPr="002468C8" w14:paraId="4A1D7828"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13A49BA7" w14:textId="77777777" w:rsidR="00AE4575" w:rsidRPr="002468C8" w:rsidRDefault="00AE4575" w:rsidP="0027799A">
            <w:pPr>
              <w:jc w:val="center"/>
            </w:pPr>
            <w:r w:rsidRPr="002468C8">
              <w:t>3.6.</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404E0" w14:textId="77777777" w:rsidR="00AE4575" w:rsidRPr="002468C8" w:rsidRDefault="00AE4575" w:rsidP="0027799A">
            <w:r w:rsidRPr="002468C8">
              <w:t>Проверка, регулировка и наладка аппаратуры и схем отдельных цепей управления (автоматы защиты, реле, магнитные пускатели, контакторы), электродвигателей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86BC97D" w14:textId="77777777" w:rsidR="00AE4575" w:rsidRPr="002468C8" w:rsidRDefault="00AE4575" w:rsidP="0027799A">
            <w:pPr>
              <w:jc w:val="center"/>
            </w:pPr>
            <w:r w:rsidRPr="002468C8">
              <w:t>ежемесячно</w:t>
            </w:r>
          </w:p>
        </w:tc>
      </w:tr>
      <w:tr w:rsidR="00AE4575" w:rsidRPr="002468C8" w14:paraId="2BB0340E"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679775C3" w14:textId="77777777" w:rsidR="00AE4575" w:rsidRPr="002468C8" w:rsidRDefault="00AE4575" w:rsidP="0027799A">
            <w:pPr>
              <w:jc w:val="center"/>
            </w:pPr>
            <w:r w:rsidRPr="002468C8">
              <w:t>3.7.</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388DB4DF" w14:textId="77777777" w:rsidR="00AE4575" w:rsidRPr="002468C8" w:rsidRDefault="00AE4575" w:rsidP="0027799A">
            <w:r w:rsidRPr="002468C8">
              <w:t>Проверка характера гудения работающих контакторов и магнитных пускателей. При гудении проверка затяжки винтов, крепящих сердечников.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F60B298" w14:textId="77777777" w:rsidR="00AE4575" w:rsidRPr="002468C8" w:rsidRDefault="00AE4575" w:rsidP="0027799A">
            <w:pPr>
              <w:jc w:val="center"/>
            </w:pPr>
            <w:r w:rsidRPr="002468C8">
              <w:t>ежемесячно</w:t>
            </w:r>
          </w:p>
        </w:tc>
      </w:tr>
      <w:tr w:rsidR="00AE4575" w:rsidRPr="002468C8" w14:paraId="17F258AA"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21C9D7D4" w14:textId="77777777" w:rsidR="00AE4575" w:rsidRPr="002468C8" w:rsidRDefault="00AE4575" w:rsidP="0027799A">
            <w:pPr>
              <w:jc w:val="center"/>
            </w:pPr>
            <w:r w:rsidRPr="002468C8">
              <w:t>3.8.</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57699237" w14:textId="77777777" w:rsidR="00AE4575" w:rsidRPr="002468C8" w:rsidRDefault="00AE4575" w:rsidP="0027799A">
            <w:r w:rsidRPr="002468C8">
              <w:t>Осмотр состояния контактов магнитных пускателей и контакторов. В случае минимального подгорания их зачистка до металла.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81B3CA6" w14:textId="77777777" w:rsidR="00AE4575" w:rsidRPr="002468C8" w:rsidRDefault="00AE4575" w:rsidP="0027799A">
            <w:pPr>
              <w:jc w:val="center"/>
            </w:pPr>
            <w:r w:rsidRPr="002468C8">
              <w:t>ежемесячно</w:t>
            </w:r>
          </w:p>
        </w:tc>
      </w:tr>
      <w:tr w:rsidR="00AE4575" w:rsidRPr="002468C8" w14:paraId="590E0CEC"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4740399D" w14:textId="77777777" w:rsidR="00AE4575" w:rsidRPr="002468C8" w:rsidRDefault="00AE4575" w:rsidP="0027799A">
            <w:pPr>
              <w:jc w:val="center"/>
            </w:pPr>
            <w:r w:rsidRPr="002468C8">
              <w:t>3.9.</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05EF1D4C" w14:textId="77777777" w:rsidR="00AE4575" w:rsidRPr="002468C8" w:rsidRDefault="00AE4575" w:rsidP="0027799A">
            <w:r w:rsidRPr="002468C8">
              <w:t>Проверка исправности предохранителей и соответствие номинального тока предохранителя току нагрузки.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143973E" w14:textId="77777777" w:rsidR="00AE4575" w:rsidRPr="002468C8" w:rsidRDefault="00AE4575" w:rsidP="0027799A">
            <w:pPr>
              <w:jc w:val="center"/>
            </w:pPr>
            <w:r w:rsidRPr="002468C8">
              <w:t>ежемесячно</w:t>
            </w:r>
          </w:p>
        </w:tc>
      </w:tr>
      <w:tr w:rsidR="00AE4575" w:rsidRPr="002468C8" w14:paraId="78587A69" w14:textId="77777777" w:rsidTr="00D93F0F">
        <w:trPr>
          <w:trHeight w:val="300"/>
        </w:trPr>
        <w:tc>
          <w:tcPr>
            <w:tcW w:w="696" w:type="dxa"/>
            <w:tcBorders>
              <w:top w:val="nil"/>
              <w:left w:val="single" w:sz="4" w:space="0" w:color="auto"/>
              <w:bottom w:val="single" w:sz="4" w:space="0" w:color="auto"/>
              <w:right w:val="single" w:sz="4" w:space="0" w:color="auto"/>
            </w:tcBorders>
            <w:vAlign w:val="center"/>
          </w:tcPr>
          <w:p w14:paraId="0B12AD0D" w14:textId="77777777" w:rsidR="00AE4575" w:rsidRPr="002468C8" w:rsidRDefault="00AE4575" w:rsidP="0027799A">
            <w:pPr>
              <w:jc w:val="center"/>
            </w:pPr>
            <w:r w:rsidRPr="002468C8">
              <w:t>3.10.</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6685941A" w14:textId="77777777" w:rsidR="00AE4575" w:rsidRPr="002468C8" w:rsidRDefault="00AE4575" w:rsidP="0027799A">
            <w:r w:rsidRPr="002468C8">
              <w:t xml:space="preserve">Проверка </w:t>
            </w:r>
            <w:proofErr w:type="spellStart"/>
            <w:r w:rsidRPr="002468C8">
              <w:t>соосности</w:t>
            </w:r>
            <w:proofErr w:type="spellEnd"/>
            <w:r w:rsidRPr="002468C8">
              <w:t xml:space="preserve"> валов электронасосов и электродвигателей. При необходимости проведение центровки.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D8F951E" w14:textId="77777777" w:rsidR="00AE4575" w:rsidRPr="002468C8" w:rsidRDefault="00AE4575" w:rsidP="0027799A">
            <w:pPr>
              <w:jc w:val="center"/>
            </w:pPr>
            <w:r w:rsidRPr="002468C8">
              <w:t>ежемесячно</w:t>
            </w:r>
          </w:p>
        </w:tc>
      </w:tr>
      <w:tr w:rsidR="00AE4575" w:rsidRPr="002468C8" w14:paraId="719B9914" w14:textId="77777777" w:rsidTr="00D93F0F">
        <w:trPr>
          <w:trHeight w:val="300"/>
        </w:trPr>
        <w:tc>
          <w:tcPr>
            <w:tcW w:w="696" w:type="dxa"/>
            <w:tcBorders>
              <w:top w:val="nil"/>
              <w:left w:val="single" w:sz="4" w:space="0" w:color="auto"/>
              <w:bottom w:val="single" w:sz="4" w:space="0" w:color="auto"/>
              <w:right w:val="single" w:sz="4" w:space="0" w:color="auto"/>
            </w:tcBorders>
          </w:tcPr>
          <w:p w14:paraId="755CF82A" w14:textId="77777777" w:rsidR="00AE4575" w:rsidRPr="002468C8" w:rsidRDefault="00AE4575" w:rsidP="0027799A">
            <w:r w:rsidRPr="002468C8">
              <w:t>3.11.</w:t>
            </w:r>
          </w:p>
        </w:tc>
        <w:tc>
          <w:tcPr>
            <w:tcW w:w="6928" w:type="dxa"/>
            <w:tcBorders>
              <w:top w:val="nil"/>
              <w:left w:val="single" w:sz="4" w:space="0" w:color="auto"/>
              <w:bottom w:val="single" w:sz="4" w:space="0" w:color="auto"/>
              <w:right w:val="single" w:sz="4" w:space="0" w:color="auto"/>
            </w:tcBorders>
            <w:shd w:val="clear" w:color="auto" w:fill="auto"/>
            <w:noWrap/>
            <w:vAlign w:val="bottom"/>
          </w:tcPr>
          <w:p w14:paraId="0AA9645D" w14:textId="77777777" w:rsidR="00AE4575" w:rsidRPr="002468C8" w:rsidRDefault="00AE4575" w:rsidP="0027799A">
            <w:r w:rsidRPr="002468C8">
              <w:t>Проверка надежности крепления насосных агрегатов к рамам, при необходимости подтяжка болтовых соединений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F7BF610" w14:textId="77777777" w:rsidR="00AE4575" w:rsidRPr="002468C8" w:rsidRDefault="00AE4575" w:rsidP="0027799A">
            <w:pPr>
              <w:jc w:val="center"/>
            </w:pPr>
            <w:r w:rsidRPr="002468C8">
              <w:t>ежемесячно</w:t>
            </w:r>
          </w:p>
        </w:tc>
      </w:tr>
      <w:tr w:rsidR="00AE4575" w:rsidRPr="002468C8" w14:paraId="07242D4B"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94C893A" w14:textId="77777777" w:rsidR="00AE4575" w:rsidRPr="002468C8" w:rsidRDefault="00AE4575" w:rsidP="0027799A">
            <w:pPr>
              <w:jc w:val="center"/>
            </w:pPr>
            <w:r w:rsidRPr="002468C8">
              <w:t>3.12.</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964BE" w14:textId="77777777" w:rsidR="00AE4575" w:rsidRPr="002468C8" w:rsidRDefault="00AE4575" w:rsidP="0027799A">
            <w:r w:rsidRPr="002468C8">
              <w:t>Смазка консистентной смазкой шпинделей задвижек и шток регулирующих клапанов</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CDA8B71" w14:textId="77777777" w:rsidR="00AE4575" w:rsidRPr="002468C8" w:rsidRDefault="00AE4575" w:rsidP="0027799A">
            <w:pPr>
              <w:jc w:val="center"/>
            </w:pPr>
            <w:r w:rsidRPr="002468C8">
              <w:t>ежемесячно</w:t>
            </w:r>
          </w:p>
        </w:tc>
      </w:tr>
      <w:tr w:rsidR="00AE4575" w:rsidRPr="002468C8" w14:paraId="2B5513D9"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11EA556A" w14:textId="77777777" w:rsidR="00AE4575" w:rsidRPr="002468C8" w:rsidRDefault="00AE4575" w:rsidP="0027799A">
            <w:pPr>
              <w:jc w:val="center"/>
            </w:pPr>
            <w:r w:rsidRPr="002468C8">
              <w:t>3.13.</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B7BB4" w14:textId="77777777" w:rsidR="00AE4575" w:rsidRPr="002468C8" w:rsidRDefault="00AE4575" w:rsidP="0027799A">
            <w:r w:rsidRPr="002468C8">
              <w:t xml:space="preserve">Проверка герметичности всех прокладочных соединений, при необходимости устранение протечек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0258B13" w14:textId="77777777" w:rsidR="00AE4575" w:rsidRPr="002468C8" w:rsidRDefault="00AE4575" w:rsidP="0027799A">
            <w:pPr>
              <w:jc w:val="center"/>
            </w:pPr>
            <w:r w:rsidRPr="002468C8">
              <w:t>ежемесячно</w:t>
            </w:r>
          </w:p>
        </w:tc>
      </w:tr>
      <w:tr w:rsidR="00AE4575" w:rsidRPr="002468C8" w14:paraId="59FB7053"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9E72B4B" w14:textId="77777777" w:rsidR="00AE4575" w:rsidRPr="002468C8" w:rsidRDefault="00AE4575" w:rsidP="0027799A">
            <w:pPr>
              <w:jc w:val="center"/>
            </w:pPr>
            <w:r w:rsidRPr="002468C8">
              <w:t>3.14.</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4D6AE" w14:textId="77777777" w:rsidR="00AE4575" w:rsidRPr="002468C8" w:rsidRDefault="00AE4575" w:rsidP="0027799A">
            <w:r w:rsidRPr="002468C8">
              <w:t>Продувка манометров и импульсных линий путем кратковременного открытия 3-х ходовых кранов, проверка установки стрелок манометров в нулевое положение</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15CA390" w14:textId="77777777" w:rsidR="00AE4575" w:rsidRPr="002468C8" w:rsidRDefault="00AE4575" w:rsidP="0027799A">
            <w:pPr>
              <w:jc w:val="center"/>
            </w:pPr>
            <w:r w:rsidRPr="002468C8">
              <w:t>ежемесячно</w:t>
            </w:r>
          </w:p>
        </w:tc>
      </w:tr>
      <w:tr w:rsidR="00AE4575" w:rsidRPr="002468C8" w14:paraId="5DBD02AA"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1E111605" w14:textId="77777777" w:rsidR="00AE4575" w:rsidRPr="002468C8" w:rsidRDefault="00AE4575" w:rsidP="0027799A">
            <w:pPr>
              <w:jc w:val="center"/>
            </w:pPr>
            <w:r w:rsidRPr="002468C8">
              <w:t>3.15.</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86720B" w14:textId="77777777" w:rsidR="00AE4575" w:rsidRPr="002468C8" w:rsidRDefault="00AE4575" w:rsidP="0027799A">
            <w:r w:rsidRPr="002468C8">
              <w:t>Подкраска инженерного оборудования, приборов и металлоконструкций, восстановление поврежденной теплоизоляции</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0D1DAA1" w14:textId="77777777" w:rsidR="00AE4575" w:rsidRPr="002468C8" w:rsidRDefault="00AE4575" w:rsidP="0027799A">
            <w:pPr>
              <w:jc w:val="center"/>
            </w:pPr>
            <w:r w:rsidRPr="002468C8">
              <w:t>ежемесячно</w:t>
            </w:r>
          </w:p>
        </w:tc>
      </w:tr>
      <w:tr w:rsidR="00AE4575" w:rsidRPr="002468C8" w14:paraId="73C78A1D"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371C2C18" w14:textId="77777777" w:rsidR="00AE4575" w:rsidRPr="002468C8" w:rsidRDefault="00AE4575" w:rsidP="0027799A">
            <w:pPr>
              <w:jc w:val="center"/>
            </w:pPr>
            <w:r w:rsidRPr="002468C8">
              <w:t>3.16.</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4639E" w14:textId="77777777" w:rsidR="00AE4575" w:rsidRPr="002468C8" w:rsidRDefault="00AE4575" w:rsidP="0027799A">
            <w:r w:rsidRPr="002468C8">
              <w:t>Снятие показаний потребленной тепловой энергии с теплосчетчика с передачей их в теплоснабжающую организацию</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4FE8881" w14:textId="77777777" w:rsidR="00AE4575" w:rsidRPr="002468C8" w:rsidRDefault="00AE4575" w:rsidP="0027799A">
            <w:pPr>
              <w:jc w:val="center"/>
            </w:pPr>
            <w:r w:rsidRPr="002468C8">
              <w:t>ежемесячно</w:t>
            </w:r>
          </w:p>
        </w:tc>
      </w:tr>
      <w:tr w:rsidR="00AE4575" w:rsidRPr="002468C8" w14:paraId="031CEACC" w14:textId="77777777" w:rsidTr="00D93F0F">
        <w:trPr>
          <w:trHeight w:val="300"/>
        </w:trPr>
        <w:tc>
          <w:tcPr>
            <w:tcW w:w="9633" w:type="dxa"/>
            <w:gridSpan w:val="3"/>
            <w:tcBorders>
              <w:top w:val="single" w:sz="4" w:space="0" w:color="auto"/>
              <w:left w:val="single" w:sz="4" w:space="0" w:color="auto"/>
              <w:bottom w:val="single" w:sz="4" w:space="0" w:color="auto"/>
              <w:right w:val="single" w:sz="4" w:space="0" w:color="auto"/>
            </w:tcBorders>
            <w:shd w:val="clear" w:color="auto" w:fill="D9D9D9"/>
          </w:tcPr>
          <w:p w14:paraId="490A5ECA" w14:textId="77777777" w:rsidR="00AE4575" w:rsidRPr="002468C8" w:rsidRDefault="00AE4575" w:rsidP="0027799A">
            <w:pPr>
              <w:numPr>
                <w:ilvl w:val="0"/>
                <w:numId w:val="46"/>
              </w:numPr>
              <w:rPr>
                <w:lang w:val="ru"/>
              </w:rPr>
            </w:pPr>
            <w:r w:rsidRPr="002468C8">
              <w:rPr>
                <w:b/>
              </w:rPr>
              <w:t>Ежегодное техническое</w:t>
            </w:r>
            <w:r w:rsidRPr="002468C8">
              <w:rPr>
                <w:b/>
                <w:bCs/>
              </w:rPr>
              <w:t xml:space="preserve"> обслуживание ЦТП, систем ТС и ГВС Объекта</w:t>
            </w:r>
          </w:p>
          <w:p w14:paraId="2DE346B9" w14:textId="77777777" w:rsidR="00AE4575" w:rsidRPr="002468C8" w:rsidRDefault="00AE4575" w:rsidP="0027799A">
            <w:pPr>
              <w:ind w:left="360"/>
              <w:rPr>
                <w:b/>
              </w:rPr>
            </w:pPr>
            <w:r w:rsidRPr="002468C8">
              <w:rPr>
                <w:bCs/>
                <w:i/>
                <w:kern w:val="32"/>
                <w:lang w:eastAsia="x-none"/>
              </w:rPr>
              <w:t xml:space="preserve">      </w:t>
            </w:r>
            <w:r w:rsidRPr="002468C8">
              <w:rPr>
                <w:bCs/>
                <w:i/>
                <w:kern w:val="32"/>
                <w:lang w:val="ru" w:eastAsia="x-none"/>
              </w:rPr>
              <w:t>(</w:t>
            </w:r>
            <w:r w:rsidRPr="002468C8">
              <w:rPr>
                <w:bCs/>
                <w:i/>
                <w:kern w:val="32"/>
                <w:lang w:eastAsia="x-none"/>
              </w:rPr>
              <w:t xml:space="preserve">в порядке ПТО </w:t>
            </w:r>
            <w:r w:rsidRPr="002468C8">
              <w:rPr>
                <w:bCs/>
                <w:i/>
                <w:kern w:val="32"/>
                <w:lang w:val="ru" w:eastAsia="x-none"/>
              </w:rPr>
              <w:t>)</w:t>
            </w:r>
          </w:p>
        </w:tc>
      </w:tr>
      <w:tr w:rsidR="00A542DF" w:rsidRPr="002468C8" w14:paraId="70C63D2F"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07684172" w14:textId="77777777" w:rsidR="00A542DF" w:rsidRPr="002468C8" w:rsidRDefault="00A542DF" w:rsidP="00A542DF">
            <w:pPr>
              <w:jc w:val="center"/>
            </w:pPr>
            <w:r w:rsidRPr="002468C8">
              <w:t>4.1.</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A361C5" w14:textId="693FE47B" w:rsidR="00A542DF" w:rsidRPr="002468C8" w:rsidRDefault="00A542DF" w:rsidP="00A542DF">
            <w:r w:rsidRPr="002468C8">
              <w:t xml:space="preserve">Технический осмотр оборудования ЦТП, включая автоматику, тепломеханическое и электротехническое оборудование, осмотр трубопроводных сетей и оборудования систем ТС и ГВС. Устранение неисправностей, пусконаладочные работы. </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bottom"/>
          </w:tcPr>
          <w:p w14:paraId="27EAAB9C" w14:textId="7BD08E6D" w:rsidR="00A542DF" w:rsidRPr="002468C8" w:rsidRDefault="00704C4D" w:rsidP="00A542DF">
            <w:pPr>
              <w:jc w:val="center"/>
            </w:pPr>
            <w:r>
              <w:t>(1</w:t>
            </w:r>
            <w:bookmarkStart w:id="0" w:name="_GoBack"/>
            <w:bookmarkEnd w:id="0"/>
            <w:r w:rsidR="00A542DF" w:rsidRPr="002468C8">
              <w:t xml:space="preserve"> раза в течение срока оказания Услуг)</w:t>
            </w:r>
          </w:p>
        </w:tc>
      </w:tr>
      <w:tr w:rsidR="00A542DF" w:rsidRPr="002468C8" w14:paraId="70A9248D"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00263927" w14:textId="77777777" w:rsidR="00A542DF" w:rsidRPr="002468C8" w:rsidRDefault="00A542DF" w:rsidP="00A542DF">
            <w:pPr>
              <w:jc w:val="center"/>
            </w:pPr>
            <w:r w:rsidRPr="002468C8">
              <w:t>4.2.</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B310F" w14:textId="7765693D" w:rsidR="00A542DF" w:rsidRPr="002468C8" w:rsidRDefault="00A542DF" w:rsidP="00A542DF">
            <w:r w:rsidRPr="002468C8">
              <w:t xml:space="preserve">Проверка надлежащей укомплектованности ЦТП соответствующим оборудованием и приборами (ЗИП), при необходимости </w:t>
            </w:r>
            <w:proofErr w:type="spellStart"/>
            <w:r w:rsidRPr="002468C8">
              <w:t>доукомплектация</w:t>
            </w:r>
            <w:proofErr w:type="spellEnd"/>
            <w:r w:rsidRPr="002468C8">
              <w:t>. Устранение неисправностей, пусконаладочные работы.</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C45E685" w14:textId="060AB449"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3150CF15"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23EC23D2" w14:textId="77777777" w:rsidR="00A542DF" w:rsidRPr="002468C8" w:rsidRDefault="00A542DF" w:rsidP="00A542DF">
            <w:pPr>
              <w:jc w:val="center"/>
            </w:pPr>
            <w:r w:rsidRPr="002468C8">
              <w:t>4.3.</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6E6A9" w14:textId="2DCF37A2" w:rsidR="00A542DF" w:rsidRPr="002468C8" w:rsidRDefault="00A542DF" w:rsidP="00A542DF">
            <w:r w:rsidRPr="002468C8">
              <w:t>Проверка технического состояния: пускорегулирующей аппаратуры и работоспособности отключающих аппаратов; наличия и состояния калиброванных плавких вставок в предохранителях, их соответствие нагрузкам защищаемых цепей и номинальным токам предохранителей.  Проверка отсутствия местных нагревов в соединениях шин и проводов друг с другом, отсутствия на шинах и проводах следов копоти или оплавления металла. Проверка состояния изоляции проводов и кабелей.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06BC427" w14:textId="69B6B406"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74E9756A"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042513FA" w14:textId="77777777" w:rsidR="00A542DF" w:rsidRPr="002468C8" w:rsidRDefault="00A542DF" w:rsidP="00A542DF">
            <w:pPr>
              <w:jc w:val="center"/>
            </w:pPr>
            <w:r w:rsidRPr="002468C8">
              <w:t>4.4.</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7C0BE7" w14:textId="45ED69CD" w:rsidR="00A542DF" w:rsidRPr="002468C8" w:rsidRDefault="00A542DF" w:rsidP="00A542DF">
            <w:r w:rsidRPr="002468C8">
              <w:t xml:space="preserve">Проверка целостности, состояния </w:t>
            </w:r>
            <w:proofErr w:type="spellStart"/>
            <w:r w:rsidRPr="002468C8">
              <w:t>зануляющих</w:t>
            </w:r>
            <w:proofErr w:type="spellEnd"/>
            <w:r w:rsidRPr="002468C8">
              <w:t xml:space="preserve"> (заземляющих) проводников и надежности их подсоединения. При необходимости зачистка мест соединений до металла, затяжка болтовых соединений и смазка консистентной смазкой.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AE16B98" w14:textId="5CD81BAE"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49A46D8C"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3B4A637C" w14:textId="77777777" w:rsidR="00A542DF" w:rsidRPr="002468C8" w:rsidRDefault="00A542DF" w:rsidP="00A542DF">
            <w:pPr>
              <w:jc w:val="center"/>
            </w:pPr>
            <w:r w:rsidRPr="002468C8">
              <w:t>4.5.</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D76F2E" w14:textId="4A699DF4" w:rsidR="00A542DF" w:rsidRPr="002468C8" w:rsidRDefault="00A542DF" w:rsidP="00A542DF">
            <w:r w:rsidRPr="002468C8">
              <w:t>Проверка состояния открыто проложенной электропроводки, исправности установочных изделий и осветительных приборов помещений.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6D0F719" w14:textId="122D2A2E"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4EECCEC5"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440B6A40" w14:textId="77777777" w:rsidR="00A542DF" w:rsidRPr="002468C8" w:rsidRDefault="00A542DF" w:rsidP="00A542DF">
            <w:pPr>
              <w:jc w:val="center"/>
            </w:pPr>
            <w:r w:rsidRPr="002468C8">
              <w:t>4.6.</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F803A7" w14:textId="1A023969" w:rsidR="00A542DF" w:rsidRPr="002468C8" w:rsidRDefault="00A542DF" w:rsidP="00A542DF">
            <w:r w:rsidRPr="002468C8">
              <w:t>Проведение комплекса электроизмерительных работ на цепях освещения и электротехническом оборудовании теплового пункта.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9B0CE72" w14:textId="22749355"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7D6957A0"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6DC52FDC" w14:textId="77777777" w:rsidR="00A542DF" w:rsidRPr="002468C8" w:rsidRDefault="00A542DF" w:rsidP="00A542DF">
            <w:pPr>
              <w:jc w:val="center"/>
            </w:pPr>
            <w:r w:rsidRPr="002468C8">
              <w:t>4.7.</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C9F206" w14:textId="39136107" w:rsidR="00A542DF" w:rsidRPr="002468C8" w:rsidRDefault="00A542DF" w:rsidP="00A542DF">
            <w:r w:rsidRPr="002468C8">
              <w:t xml:space="preserve">Проверка на герметичность всех прокладочных соединений, отсутствие свищей и трещин на корпусах запорно-регулирующей арматуры, водо-подогревателях и трубопроводах. Устранение неисправностей, пусконаладочные работы.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E56A7A0" w14:textId="4E889234"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4E571484"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4D537F4C" w14:textId="77777777" w:rsidR="00A542DF" w:rsidRPr="002468C8" w:rsidRDefault="00A542DF" w:rsidP="00A542DF">
            <w:pPr>
              <w:jc w:val="center"/>
            </w:pPr>
            <w:r w:rsidRPr="002468C8">
              <w:t>4.8.</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76F49" w14:textId="1747EA11" w:rsidR="00A542DF" w:rsidRPr="002468C8" w:rsidRDefault="00A542DF" w:rsidP="00A542DF">
            <w:r w:rsidRPr="002468C8">
              <w:t>Проверка технического состояния, работоспособности и поддержания заданных режимов работы систем автоматики управления насосным оборудованием, а также систем автоматизированного регулирования отпуска тепла на отопление и горячее водоснабжение (методом имитаций). Устранение неисправностей, пусконаладочные работы.</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A8513D8" w14:textId="449CC341"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61F761ED"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DBAFDFE" w14:textId="77777777" w:rsidR="00A542DF" w:rsidRPr="002468C8" w:rsidRDefault="00A542DF" w:rsidP="00A542DF">
            <w:pPr>
              <w:jc w:val="center"/>
            </w:pPr>
            <w:r w:rsidRPr="002468C8">
              <w:t>4.9.</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AEE4A6" w14:textId="4856F308" w:rsidR="00A542DF" w:rsidRPr="002468C8" w:rsidRDefault="00A542DF" w:rsidP="00A542DF">
            <w:r w:rsidRPr="002468C8">
              <w:t>Проверка на работоспособность узла автоматики подпитки системы отопления. Устранение неисправностей, пусконаладочные работы.</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5867306" w14:textId="36B18082"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3CDC1D21"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6A74BC81" w14:textId="77777777" w:rsidR="00A542DF" w:rsidRPr="002468C8" w:rsidRDefault="00A542DF" w:rsidP="00A542DF">
            <w:pPr>
              <w:jc w:val="center"/>
            </w:pPr>
            <w:r w:rsidRPr="002468C8">
              <w:t>4.10.</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7080ED" w14:textId="6F7D311D" w:rsidR="00A542DF" w:rsidRPr="002468C8" w:rsidRDefault="00A542DF" w:rsidP="00A542DF">
            <w:r w:rsidRPr="002468C8">
              <w:t>Проверка технического состояния и сроков поверки манометров, целостности термометров</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60EB254" w14:textId="66F6AE8D"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541FBABC"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635641F2" w14:textId="77777777" w:rsidR="00A542DF" w:rsidRPr="002468C8" w:rsidRDefault="00A542DF" w:rsidP="00A542DF">
            <w:pPr>
              <w:jc w:val="center"/>
            </w:pPr>
            <w:r w:rsidRPr="002468C8">
              <w:t>4.11.</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196EE1" w14:textId="4407863B" w:rsidR="00A542DF" w:rsidRPr="002468C8" w:rsidRDefault="00A542DF" w:rsidP="00A542DF">
            <w:r w:rsidRPr="002468C8">
              <w:t>Выявление, устранение причин и недостатков в функционировании, приборов, электроаппаратов и оборудования ЦТП. Замена неисправных на исправные из ремонтного фонда (или новые)</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4BF90B8" w14:textId="30AF6BCD"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60DD5B72"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604B9A9B" w14:textId="77777777" w:rsidR="00A542DF" w:rsidRPr="002468C8" w:rsidRDefault="00A542DF" w:rsidP="00A542DF">
            <w:pPr>
              <w:jc w:val="center"/>
            </w:pPr>
            <w:r w:rsidRPr="002468C8">
              <w:t>4.12.</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B17DBF" w14:textId="75BED7FC" w:rsidR="00A542DF" w:rsidRPr="002468C8" w:rsidRDefault="00A542DF" w:rsidP="00A542DF">
            <w:r w:rsidRPr="002468C8">
              <w:t>Проверка и восстановление тепловой изоляции водо-подогревателей, трубопроводов и корпусов арматуры</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C31E2FA" w14:textId="6AD59F7A"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0B1799C5"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270A2152" w14:textId="77777777" w:rsidR="00A542DF" w:rsidRPr="002468C8" w:rsidRDefault="00A542DF" w:rsidP="00A542DF">
            <w:pPr>
              <w:jc w:val="center"/>
            </w:pPr>
            <w:r w:rsidRPr="002468C8">
              <w:t>4.13.</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AD18C3" w14:textId="0B987A1D" w:rsidR="00A542DF" w:rsidRPr="002468C8" w:rsidRDefault="00A542DF" w:rsidP="00A542DF">
            <w:r w:rsidRPr="002468C8">
              <w:t>Осмотр состояния сальниковых уплотнений насосов, задвижек. Подтяжка сальниковых уплотнителей. Устранение неисправностей.</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D9BBFBD" w14:textId="6FBA5AFF"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656037C0"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2372C175" w14:textId="77777777" w:rsidR="00A542DF" w:rsidRPr="002468C8" w:rsidRDefault="00A542DF" w:rsidP="00A542DF">
            <w:pPr>
              <w:jc w:val="center"/>
            </w:pPr>
            <w:r w:rsidRPr="002468C8">
              <w:t>4.14.</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46366" w14:textId="4ABDBA1A" w:rsidR="00A542DF" w:rsidRPr="002468C8" w:rsidRDefault="00A542DF" w:rsidP="00A542DF">
            <w:r w:rsidRPr="002468C8">
              <w:t>Очистка гильз термометров от грязи, заполнение их свежим машинным маслом</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015F4E2" w14:textId="217E72DE"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1C364654"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37479CB0" w14:textId="77777777" w:rsidR="00A542DF" w:rsidRPr="002468C8" w:rsidRDefault="00A542DF" w:rsidP="00A542DF">
            <w:pPr>
              <w:jc w:val="center"/>
            </w:pPr>
            <w:r w:rsidRPr="002468C8">
              <w:t>4.15.</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2EE8B" w14:textId="0348608E" w:rsidR="00A542DF" w:rsidRPr="002468C8" w:rsidRDefault="00A542DF" w:rsidP="00A542DF">
            <w:r w:rsidRPr="002468C8">
              <w:t>Проведение частичной разборки регулирующих клапанов и смазка металлических зубчатых колес и подшипников</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59625D5" w14:textId="5733B74F"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33149B28"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6934D85C" w14:textId="77777777" w:rsidR="00A542DF" w:rsidRPr="002468C8" w:rsidRDefault="00A542DF" w:rsidP="00A542DF">
            <w:pPr>
              <w:jc w:val="center"/>
            </w:pPr>
            <w:r w:rsidRPr="002468C8">
              <w:t>4.16.</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D2514" w14:textId="6B7536C6" w:rsidR="00A542DF" w:rsidRPr="002468C8" w:rsidRDefault="00A542DF" w:rsidP="00A542DF">
            <w:r w:rsidRPr="002468C8">
              <w:t>Проведение частичной разборки насосов и электродвигателей, пополнение консистентной смазкой подшипниковых узлов</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F643A12" w14:textId="233CB37E"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177E7606"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38912679" w14:textId="77777777" w:rsidR="00A542DF" w:rsidRPr="002468C8" w:rsidRDefault="00A542DF" w:rsidP="00A542DF">
            <w:pPr>
              <w:jc w:val="center"/>
            </w:pPr>
            <w:r w:rsidRPr="002468C8">
              <w:t>4.17.</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DBABD" w14:textId="18359182" w:rsidR="00A542DF" w:rsidRPr="002468C8" w:rsidRDefault="00A542DF" w:rsidP="00A542DF">
            <w:r w:rsidRPr="002468C8">
              <w:t>Прочистка фильтров</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971A2C6" w14:textId="42CC585C"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2AC29E20"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698293D4" w14:textId="77777777" w:rsidR="00A542DF" w:rsidRPr="002468C8" w:rsidRDefault="00A542DF" w:rsidP="00A542DF">
            <w:pPr>
              <w:jc w:val="center"/>
            </w:pPr>
            <w:r w:rsidRPr="002468C8">
              <w:t>4.18.</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E0913" w14:textId="6B9E16B9" w:rsidR="00A542DF" w:rsidRPr="002468C8" w:rsidRDefault="00A542DF" w:rsidP="00A542DF">
            <w:r w:rsidRPr="002468C8">
              <w:t>Промывка и очистка грязевика</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55F0EAC" w14:textId="5680549E"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3F96D146"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0738E99A" w14:textId="77777777" w:rsidR="00A542DF" w:rsidRPr="002468C8" w:rsidRDefault="00A542DF" w:rsidP="00A542DF">
            <w:pPr>
              <w:jc w:val="center"/>
            </w:pPr>
            <w:r w:rsidRPr="002468C8">
              <w:t>4.19.</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6605C" w14:textId="42C199B9" w:rsidR="00A542DF" w:rsidRPr="002468C8" w:rsidRDefault="00A542DF" w:rsidP="00A542DF">
            <w:r w:rsidRPr="002468C8">
              <w:t>Восстановление (обновление) лакокрасочного покрытия оборудования и трубопроводов в помещениях ЦТП</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B8B71BA" w14:textId="2B45ABF0"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4EFA85ED"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17E74911" w14:textId="77777777" w:rsidR="00A542DF" w:rsidRPr="002468C8" w:rsidRDefault="00A542DF" w:rsidP="00A542DF">
            <w:pPr>
              <w:jc w:val="center"/>
            </w:pPr>
            <w:r w:rsidRPr="002468C8">
              <w:t>4.20.</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AD477" w14:textId="60FEE4C6" w:rsidR="00A542DF" w:rsidRPr="002468C8" w:rsidRDefault="00A542DF" w:rsidP="00A542DF">
            <w:r w:rsidRPr="002468C8">
              <w:t>Восстановление (обновление) маркировки узлов, агрегатов, приборов, электрических аппаратов, контрольных точек и трубопроводов</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1E5910E" w14:textId="22FBE72A"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216B0CE3"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BF0A5A4" w14:textId="77777777" w:rsidR="00A542DF" w:rsidRPr="002468C8" w:rsidRDefault="00A542DF" w:rsidP="00A542DF">
            <w:pPr>
              <w:jc w:val="center"/>
            </w:pPr>
            <w:r w:rsidRPr="002468C8">
              <w:t>4.21.</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0F8EE5" w14:textId="21282FE6" w:rsidR="00A542DF" w:rsidRPr="002468C8" w:rsidRDefault="00A542DF" w:rsidP="00A542DF">
            <w:r w:rsidRPr="002468C8">
              <w:t>Проверка на наличие и ведение эксплуатационной документации, при необходимости обновление схем, должностных инструкций, инструкции по технике безопасности и охране труда и др.</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1E9CD05" w14:textId="1405E6F9"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67DF5A70"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22DA32AA" w14:textId="77777777" w:rsidR="00A542DF" w:rsidRPr="002468C8" w:rsidRDefault="00A542DF" w:rsidP="00A542DF">
            <w:pPr>
              <w:jc w:val="center"/>
            </w:pPr>
            <w:r w:rsidRPr="002468C8">
              <w:t>4.22.</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66133" w14:textId="37CC4A17" w:rsidR="00A542DF" w:rsidRPr="002468C8" w:rsidRDefault="00A542DF" w:rsidP="00A542DF">
            <w:r w:rsidRPr="002468C8">
              <w:t>Очистка поверхностей нагрева водо-подогревателей систем горячего водоснабжения и систем отопления. Проведение гидравлических испытаний (давлением 1.25) рабочего межтрубного пространства водо-подогревателей. Устранение неисправностей, пусконаладочные работы и сдача испытаний на плотность и прочность представителю теплоснабжающей организации под роспись в накопительной ведомости</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65BB944" w14:textId="52C87964"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4A9621B9" w14:textId="77777777" w:rsidTr="00D93F0F">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E9D7ABD" w14:textId="77777777" w:rsidR="00A542DF" w:rsidRPr="002468C8" w:rsidRDefault="00A542DF" w:rsidP="00A542DF">
            <w:pPr>
              <w:jc w:val="center"/>
            </w:pPr>
            <w:r w:rsidRPr="002468C8">
              <w:t>4.23.</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A8EC1" w14:textId="375CCAD6" w:rsidR="00A542DF" w:rsidRPr="002468C8" w:rsidRDefault="00A542DF" w:rsidP="00A542DF">
            <w:r w:rsidRPr="002468C8">
              <w:t>Проверка затяжки всех болтовых соединений на оборудовании ЦТП и трубопроводах ТС, ГВС</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AC38A1C" w14:textId="42889A25" w:rsidR="00A542DF" w:rsidRPr="002468C8" w:rsidRDefault="00704C4D" w:rsidP="00A542DF">
            <w:pPr>
              <w:jc w:val="center"/>
            </w:pPr>
            <w:r>
              <w:t>(1</w:t>
            </w:r>
            <w:r w:rsidR="00A542DF" w:rsidRPr="002468C8">
              <w:t xml:space="preserve"> раза в течение срока оказания Услуг)</w:t>
            </w:r>
          </w:p>
        </w:tc>
      </w:tr>
      <w:tr w:rsidR="00A542DF" w:rsidRPr="002468C8" w14:paraId="3C4BFB81" w14:textId="77777777" w:rsidTr="00D93F0F">
        <w:trPr>
          <w:trHeight w:val="341"/>
        </w:trPr>
        <w:tc>
          <w:tcPr>
            <w:tcW w:w="696" w:type="dxa"/>
            <w:tcBorders>
              <w:top w:val="single" w:sz="4" w:space="0" w:color="auto"/>
              <w:left w:val="single" w:sz="4" w:space="0" w:color="auto"/>
              <w:bottom w:val="single" w:sz="4" w:space="0" w:color="auto"/>
              <w:right w:val="single" w:sz="4" w:space="0" w:color="auto"/>
            </w:tcBorders>
            <w:vAlign w:val="center"/>
          </w:tcPr>
          <w:p w14:paraId="7C988FF8" w14:textId="77777777" w:rsidR="00A542DF" w:rsidRPr="002468C8" w:rsidRDefault="00A542DF" w:rsidP="00A542DF">
            <w:pPr>
              <w:jc w:val="center"/>
            </w:pPr>
            <w:r w:rsidRPr="002468C8">
              <w:t>4.24.</w:t>
            </w:r>
          </w:p>
        </w:tc>
        <w:tc>
          <w:tcPr>
            <w:tcW w:w="69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D80E2A" w14:textId="6CB9C051" w:rsidR="00A542DF" w:rsidRPr="002468C8" w:rsidRDefault="00A542DF" w:rsidP="00A542DF">
            <w:r w:rsidRPr="002468C8">
              <w:t>Сдача подготовленного к зимней эксплуатации ЦТП представителю теплоснабжающей организации с оформлением ведомости поэтапной приемки теплофикационного оборудования абонента к отопительному сезону</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2A4187C" w14:textId="3459AF41" w:rsidR="00A542DF" w:rsidRPr="002468C8" w:rsidRDefault="00704C4D" w:rsidP="00A542DF">
            <w:pPr>
              <w:jc w:val="center"/>
            </w:pPr>
            <w:r>
              <w:t>(1</w:t>
            </w:r>
            <w:r w:rsidR="00A542DF" w:rsidRPr="002468C8">
              <w:t xml:space="preserve"> раза в течение срока оказания Услуг)</w:t>
            </w:r>
          </w:p>
        </w:tc>
      </w:tr>
    </w:tbl>
    <w:p w14:paraId="7F1F1227" w14:textId="77777777" w:rsidR="00AE4575" w:rsidRPr="002468C8" w:rsidRDefault="00AE4575" w:rsidP="00AE4575">
      <w:pPr>
        <w:tabs>
          <w:tab w:val="left" w:pos="6615"/>
          <w:tab w:val="center" w:pos="7285"/>
        </w:tabs>
        <w:spacing w:line="240" w:lineRule="exact"/>
        <w:rPr>
          <w:b/>
          <w:bCs/>
        </w:rPr>
      </w:pPr>
      <w:r w:rsidRPr="002468C8">
        <w:rPr>
          <w:b/>
          <w:bCs/>
        </w:rPr>
        <w:tab/>
      </w:r>
    </w:p>
    <w:p w14:paraId="66086823" w14:textId="77777777" w:rsidR="00AE4575" w:rsidRPr="002468C8" w:rsidRDefault="00AE4575" w:rsidP="00AE4575">
      <w:pPr>
        <w:tabs>
          <w:tab w:val="left" w:pos="6615"/>
          <w:tab w:val="center" w:pos="7285"/>
        </w:tabs>
        <w:spacing w:line="240" w:lineRule="exact"/>
        <w:rPr>
          <w:b/>
          <w:bCs/>
        </w:rPr>
      </w:pPr>
    </w:p>
    <w:p w14:paraId="6B8FFE39" w14:textId="77777777" w:rsidR="00AE4575" w:rsidRPr="002468C8" w:rsidRDefault="00AE4575" w:rsidP="00D93F0F">
      <w:pPr>
        <w:spacing w:line="240" w:lineRule="exact"/>
        <w:rPr>
          <w:lang w:val="ru"/>
        </w:rPr>
        <w:sectPr w:rsidR="00AE4575" w:rsidRPr="002468C8" w:rsidSect="0027799A">
          <w:footerReference w:type="default" r:id="rId11"/>
          <w:pgSz w:w="11906" w:h="16838"/>
          <w:pgMar w:top="1134" w:right="851" w:bottom="1560" w:left="1701" w:header="720" w:footer="720" w:gutter="0"/>
          <w:cols w:space="720"/>
          <w:titlePg/>
          <w:docGrid w:linePitch="360"/>
        </w:sectPr>
      </w:pPr>
    </w:p>
    <w:p w14:paraId="0E18C60C" w14:textId="77777777" w:rsidR="00AE4575" w:rsidRPr="002468C8" w:rsidRDefault="00AE4575" w:rsidP="00AE4575">
      <w:pPr>
        <w:ind w:left="5387"/>
        <w:jc w:val="right"/>
        <w:rPr>
          <w:b/>
        </w:rPr>
      </w:pPr>
      <w:r w:rsidRPr="002468C8">
        <w:rPr>
          <w:b/>
        </w:rPr>
        <w:t>Приложение № 4</w:t>
      </w:r>
    </w:p>
    <w:p w14:paraId="67727F37" w14:textId="77777777" w:rsidR="00AE4575" w:rsidRPr="002468C8" w:rsidRDefault="00AE4575" w:rsidP="00AE4575">
      <w:pPr>
        <w:ind w:left="5387"/>
        <w:jc w:val="right"/>
        <w:rPr>
          <w:b/>
        </w:rPr>
      </w:pPr>
      <w:r w:rsidRPr="002468C8">
        <w:rPr>
          <w:b/>
        </w:rPr>
        <w:t>к Техническому заданию</w:t>
      </w:r>
    </w:p>
    <w:p w14:paraId="2E875E69" w14:textId="77777777" w:rsidR="00AE4575" w:rsidRPr="002468C8" w:rsidRDefault="00AE4575" w:rsidP="00AE4575">
      <w:pPr>
        <w:tabs>
          <w:tab w:val="left" w:pos="3965"/>
        </w:tabs>
        <w:ind w:firstLine="6096"/>
      </w:pPr>
    </w:p>
    <w:p w14:paraId="1A3DBE89" w14:textId="77777777" w:rsidR="00AE4575" w:rsidRPr="002468C8" w:rsidRDefault="00AE4575" w:rsidP="00AE4575">
      <w:pPr>
        <w:tabs>
          <w:tab w:val="left" w:pos="3965"/>
        </w:tabs>
      </w:pPr>
      <w:r w:rsidRPr="002468C8">
        <w:tab/>
      </w:r>
    </w:p>
    <w:p w14:paraId="4DC33FD2" w14:textId="77777777" w:rsidR="00AE4575" w:rsidRPr="002468C8" w:rsidRDefault="00AE4575" w:rsidP="00AE4575">
      <w:pPr>
        <w:tabs>
          <w:tab w:val="left" w:pos="3965"/>
        </w:tabs>
      </w:pPr>
    </w:p>
    <w:p w14:paraId="56744204" w14:textId="77777777" w:rsidR="00AE4575" w:rsidRPr="002468C8" w:rsidRDefault="00AE4575" w:rsidP="00AE4575">
      <w:pPr>
        <w:keepNext/>
        <w:ind w:right="283"/>
        <w:jc w:val="center"/>
        <w:outlineLvl w:val="0"/>
        <w:rPr>
          <w:b/>
        </w:rPr>
      </w:pPr>
      <w:r w:rsidRPr="002468C8">
        <w:tab/>
      </w:r>
      <w:r w:rsidRPr="002468C8">
        <w:rPr>
          <w:b/>
        </w:rPr>
        <w:t>АКТ № ___</w:t>
      </w:r>
    </w:p>
    <w:p w14:paraId="45156E6B" w14:textId="77777777" w:rsidR="00AE4575" w:rsidRPr="002468C8" w:rsidRDefault="00AE4575" w:rsidP="00AE4575">
      <w:pPr>
        <w:ind w:right="283"/>
        <w:jc w:val="center"/>
        <w:rPr>
          <w:b/>
        </w:rPr>
      </w:pPr>
      <w:r w:rsidRPr="002468C8">
        <w:rPr>
          <w:b/>
        </w:rPr>
        <w:t>приема-передачи инженерной инфраструктуры ЦТП, ТС и ГВС, подлежащих техническому обслуживанию</w:t>
      </w:r>
    </w:p>
    <w:p w14:paraId="6239C5FA" w14:textId="77777777" w:rsidR="00AE4575" w:rsidRPr="002468C8" w:rsidRDefault="00AE4575" w:rsidP="00AE4575">
      <w:pPr>
        <w:ind w:right="283"/>
      </w:pPr>
      <w:r w:rsidRPr="002468C8">
        <w:t xml:space="preserve"> </w:t>
      </w:r>
    </w:p>
    <w:p w14:paraId="5D6CF01E" w14:textId="77777777" w:rsidR="00AE4575" w:rsidRPr="002468C8" w:rsidRDefault="00AE4575" w:rsidP="00AE4575">
      <w:pPr>
        <w:ind w:right="283"/>
        <w:rPr>
          <w:u w:val="single"/>
        </w:rPr>
      </w:pPr>
      <w:r w:rsidRPr="002468C8">
        <w:rPr>
          <w:u w:val="single"/>
        </w:rPr>
        <w:t>(ФОРМА)</w:t>
      </w:r>
    </w:p>
    <w:p w14:paraId="3744A91B" w14:textId="77777777" w:rsidR="00AE4575" w:rsidRPr="002468C8" w:rsidRDefault="00AE4575" w:rsidP="00AE4575">
      <w:pPr>
        <w:tabs>
          <w:tab w:val="left" w:pos="3435"/>
        </w:tabs>
        <w:ind w:right="283"/>
      </w:pPr>
      <w:r w:rsidRPr="002468C8">
        <w:tab/>
      </w:r>
    </w:p>
    <w:p w14:paraId="60185476" w14:textId="77777777" w:rsidR="00AE4575" w:rsidRPr="002468C8" w:rsidRDefault="00AE4575" w:rsidP="00AE4575">
      <w:pPr>
        <w:tabs>
          <w:tab w:val="right" w:pos="8789"/>
        </w:tabs>
        <w:ind w:right="566"/>
      </w:pPr>
      <w:r w:rsidRPr="002468C8">
        <w:t xml:space="preserve">г. Москва </w:t>
      </w:r>
      <w:r w:rsidRPr="002468C8">
        <w:tab/>
        <w:t>«___» ____________20____г.</w:t>
      </w:r>
    </w:p>
    <w:p w14:paraId="206D2309" w14:textId="77777777" w:rsidR="00AE4575" w:rsidRPr="002468C8" w:rsidRDefault="00AE4575" w:rsidP="00AE4575">
      <w:pPr>
        <w:ind w:right="283"/>
        <w:jc w:val="both"/>
      </w:pPr>
    </w:p>
    <w:p w14:paraId="15E5E6E4" w14:textId="3F64AEC5" w:rsidR="00AE4575" w:rsidRPr="002468C8" w:rsidRDefault="00AE4575" w:rsidP="00AE4575">
      <w:pPr>
        <w:ind w:right="283" w:firstLine="360"/>
        <w:jc w:val="both"/>
      </w:pPr>
      <w:r w:rsidRPr="002468C8">
        <w:t xml:space="preserve">Мы, нижеподписавшиеся: от Заказчика –  </w:t>
      </w:r>
      <w:r w:rsidRPr="002468C8">
        <w:rPr>
          <w:u w:val="single"/>
        </w:rPr>
        <w:t xml:space="preserve">                           </w:t>
      </w:r>
      <w:r w:rsidRPr="002468C8">
        <w:t xml:space="preserve"> от Исполнителя –</w:t>
      </w:r>
      <w:r w:rsidRPr="002468C8">
        <w:rPr>
          <w:u w:val="single"/>
        </w:rPr>
        <w:t xml:space="preserve">            </w:t>
      </w:r>
      <w:r w:rsidRPr="002468C8">
        <w:t xml:space="preserve"> составили настоящий Акт о том, что Заказчик передает, а Исполнитель принимает в эксплуатацию и техническое обслуживание инженерную инфраструктуру ЦТП, ТС и ГВС (в </w:t>
      </w:r>
      <w:proofErr w:type="spellStart"/>
      <w:r w:rsidRPr="002468C8">
        <w:t>т.ч</w:t>
      </w:r>
      <w:proofErr w:type="spellEnd"/>
      <w:r w:rsidRPr="002468C8">
        <w:t>. оборудование и сети), подлежащих техническому обслуживанию, в объем Услуг, в соответствии с Техническим заданием (Приложением №1)</w:t>
      </w:r>
      <w:r w:rsidR="00BC0873">
        <w:t xml:space="preserve"> </w:t>
      </w:r>
      <w:r w:rsidRPr="002468C8">
        <w:t>к Договору №_______ от «___» ____________20___</w:t>
      </w:r>
      <w:r w:rsidR="00BC0873" w:rsidRPr="002468C8">
        <w:t>_ г.</w:t>
      </w:r>
      <w:r w:rsidRPr="002468C8">
        <w:t xml:space="preserve"> </w:t>
      </w:r>
    </w:p>
    <w:p w14:paraId="2FD76B68" w14:textId="77777777" w:rsidR="00AE4575" w:rsidRPr="002468C8" w:rsidRDefault="00AE4575" w:rsidP="00AE4575">
      <w:pPr>
        <w:ind w:right="283"/>
        <w:jc w:val="both"/>
      </w:pPr>
    </w:p>
    <w:p w14:paraId="76403F8F" w14:textId="77777777" w:rsidR="00AE4575" w:rsidRPr="002468C8" w:rsidRDefault="00AE4575" w:rsidP="00AE4575">
      <w:pPr>
        <w:ind w:right="283" w:firstLine="360"/>
        <w:jc w:val="both"/>
        <w:rPr>
          <w:color w:val="FF0000"/>
        </w:rPr>
      </w:pPr>
      <w:r w:rsidRPr="002468C8">
        <w:t xml:space="preserve">Ответственный за прием инженерной инфраструктуры ЦТП, ТС и ГВС (в </w:t>
      </w:r>
      <w:proofErr w:type="spellStart"/>
      <w:r w:rsidRPr="002468C8">
        <w:t>т.ч</w:t>
      </w:r>
      <w:proofErr w:type="spellEnd"/>
      <w:r w:rsidRPr="002468C8">
        <w:t xml:space="preserve">. оборудование и сети) </w:t>
      </w:r>
    </w:p>
    <w:p w14:paraId="19D3356E" w14:textId="77777777" w:rsidR="00AE4575" w:rsidRPr="002468C8" w:rsidRDefault="00AE4575" w:rsidP="00AE4575">
      <w:pPr>
        <w:ind w:right="283" w:firstLine="360"/>
        <w:jc w:val="both"/>
      </w:pPr>
      <w:r w:rsidRPr="002468C8">
        <w:t>от ____________________</w:t>
      </w:r>
    </w:p>
    <w:p w14:paraId="56B586C4" w14:textId="77777777" w:rsidR="00AE4575" w:rsidRPr="002468C8" w:rsidRDefault="00AE4575" w:rsidP="00AE4575">
      <w:pPr>
        <w:tabs>
          <w:tab w:val="right" w:pos="-1843"/>
          <w:tab w:val="left" w:pos="4678"/>
        </w:tabs>
        <w:ind w:right="283" w:firstLine="360"/>
        <w:jc w:val="both"/>
      </w:pPr>
      <w:r w:rsidRPr="002468C8">
        <w:t>(ФИО, должность)</w:t>
      </w:r>
      <w:r w:rsidRPr="002468C8">
        <w:tab/>
      </w:r>
    </w:p>
    <w:p w14:paraId="0CFFE3D3" w14:textId="77777777" w:rsidR="00AE4575" w:rsidRPr="002468C8" w:rsidRDefault="00AE4575" w:rsidP="00AE4575">
      <w:pPr>
        <w:ind w:right="283" w:firstLine="360"/>
        <w:jc w:val="both"/>
      </w:pPr>
    </w:p>
    <w:p w14:paraId="4FD3C83A" w14:textId="77777777" w:rsidR="00AE4575" w:rsidRPr="002468C8" w:rsidRDefault="00AE4575" w:rsidP="00AE4575">
      <w:pPr>
        <w:ind w:right="283" w:firstLine="360"/>
        <w:jc w:val="both"/>
        <w:rPr>
          <w:color w:val="FF0000"/>
        </w:rPr>
      </w:pPr>
      <w:r w:rsidRPr="002468C8">
        <w:t xml:space="preserve">Ответственный за передачу инженерной инфраструктуры ЦТП, ТС и ГВС (в </w:t>
      </w:r>
      <w:proofErr w:type="spellStart"/>
      <w:r w:rsidRPr="002468C8">
        <w:t>т.ч</w:t>
      </w:r>
      <w:proofErr w:type="spellEnd"/>
      <w:r w:rsidRPr="002468C8">
        <w:t xml:space="preserve">. оборудование и сети) </w:t>
      </w:r>
    </w:p>
    <w:p w14:paraId="0AB54A37" w14:textId="77777777" w:rsidR="00AE4575" w:rsidRPr="002468C8" w:rsidRDefault="00AE4575" w:rsidP="00AE4575">
      <w:pPr>
        <w:ind w:right="283" w:firstLine="360"/>
        <w:jc w:val="both"/>
        <w:rPr>
          <w:color w:val="FF0000"/>
        </w:rPr>
      </w:pPr>
    </w:p>
    <w:p w14:paraId="67ECDE18" w14:textId="77777777" w:rsidR="00AE4575" w:rsidRPr="002468C8" w:rsidRDefault="00AE4575" w:rsidP="00AE4575">
      <w:pPr>
        <w:ind w:right="283" w:firstLine="360"/>
        <w:jc w:val="both"/>
      </w:pPr>
      <w:r w:rsidRPr="002468C8">
        <w:t xml:space="preserve">от </w:t>
      </w:r>
    </w:p>
    <w:p w14:paraId="05112ED1" w14:textId="77777777" w:rsidR="00AE4575" w:rsidRPr="002468C8" w:rsidRDefault="00AE4575" w:rsidP="00AE4575">
      <w:pPr>
        <w:ind w:right="283" w:firstLine="360"/>
        <w:jc w:val="both"/>
      </w:pPr>
      <w:r w:rsidRPr="002468C8">
        <w:t>_______________________</w:t>
      </w:r>
    </w:p>
    <w:p w14:paraId="7F3DB135" w14:textId="77777777" w:rsidR="00AE4575" w:rsidRPr="002468C8" w:rsidRDefault="00AE4575" w:rsidP="00AE4575">
      <w:pPr>
        <w:tabs>
          <w:tab w:val="left" w:pos="4678"/>
        </w:tabs>
        <w:ind w:right="283" w:firstLine="360"/>
        <w:jc w:val="both"/>
      </w:pPr>
      <w:r w:rsidRPr="002468C8">
        <w:t>(ФИО, должность)</w:t>
      </w:r>
    </w:p>
    <w:p w14:paraId="73113EDA" w14:textId="77777777" w:rsidR="00403FF0" w:rsidRDefault="00403FF0">
      <w:pPr>
        <w:spacing w:after="160" w:line="259" w:lineRule="auto"/>
        <w:rPr>
          <w:rFonts w:eastAsia="Calibri"/>
          <w:b/>
        </w:rPr>
      </w:pPr>
      <w:r>
        <w:rPr>
          <w:rFonts w:eastAsia="Calibri"/>
          <w:b/>
        </w:rPr>
        <w:br w:type="page"/>
      </w:r>
    </w:p>
    <w:p w14:paraId="3DCFE731" w14:textId="6994230B" w:rsidR="00AE4575" w:rsidRPr="002468C8" w:rsidRDefault="00AE4575" w:rsidP="00AE4575">
      <w:pPr>
        <w:ind w:left="5103"/>
        <w:jc w:val="right"/>
        <w:rPr>
          <w:rFonts w:eastAsia="Calibri"/>
          <w:b/>
        </w:rPr>
      </w:pPr>
      <w:r w:rsidRPr="002468C8">
        <w:rPr>
          <w:rFonts w:eastAsia="Calibri"/>
          <w:b/>
        </w:rPr>
        <w:t>Приложение № 5</w:t>
      </w:r>
    </w:p>
    <w:p w14:paraId="6BE527E0" w14:textId="77777777" w:rsidR="00AE4575" w:rsidRPr="002468C8" w:rsidRDefault="00AE4575" w:rsidP="00AE4575">
      <w:pPr>
        <w:ind w:left="5387"/>
        <w:jc w:val="right"/>
        <w:rPr>
          <w:b/>
        </w:rPr>
      </w:pPr>
      <w:r w:rsidRPr="002468C8">
        <w:rPr>
          <w:b/>
        </w:rPr>
        <w:t>к Техническому заданию</w:t>
      </w:r>
    </w:p>
    <w:p w14:paraId="5137BDDA" w14:textId="77777777" w:rsidR="00AE4575" w:rsidRPr="002468C8" w:rsidRDefault="00AE4575" w:rsidP="00AE4575">
      <w:pPr>
        <w:widowControl w:val="0"/>
        <w:tabs>
          <w:tab w:val="left" w:pos="5670"/>
        </w:tabs>
        <w:autoSpaceDE w:val="0"/>
        <w:autoSpaceDN w:val="0"/>
        <w:adjustRightInd w:val="0"/>
        <w:jc w:val="right"/>
      </w:pPr>
    </w:p>
    <w:p w14:paraId="627B293D" w14:textId="77777777" w:rsidR="00AE4575" w:rsidRPr="002468C8" w:rsidRDefault="00AE4575" w:rsidP="00AE4575">
      <w:pPr>
        <w:widowControl w:val="0"/>
        <w:tabs>
          <w:tab w:val="left" w:pos="5670"/>
        </w:tabs>
        <w:autoSpaceDE w:val="0"/>
        <w:autoSpaceDN w:val="0"/>
        <w:adjustRightInd w:val="0"/>
        <w:jc w:val="right"/>
      </w:pPr>
    </w:p>
    <w:p w14:paraId="29E9E938" w14:textId="77777777" w:rsidR="00AE4575" w:rsidRPr="002468C8" w:rsidRDefault="00AE4575" w:rsidP="00AE4575">
      <w:pPr>
        <w:widowControl w:val="0"/>
        <w:tabs>
          <w:tab w:val="left" w:pos="5670"/>
        </w:tabs>
        <w:autoSpaceDE w:val="0"/>
        <w:autoSpaceDN w:val="0"/>
        <w:adjustRightInd w:val="0"/>
        <w:jc w:val="right"/>
      </w:pPr>
    </w:p>
    <w:p w14:paraId="0DA4DDF1" w14:textId="77777777" w:rsidR="00AE4575" w:rsidRPr="002468C8" w:rsidRDefault="00AE4575" w:rsidP="00AE4575">
      <w:pPr>
        <w:rPr>
          <w:u w:val="single"/>
        </w:rPr>
      </w:pPr>
      <w:r w:rsidRPr="002468C8">
        <w:rPr>
          <w:u w:val="single"/>
        </w:rPr>
        <w:t>(ФОРМА)</w:t>
      </w:r>
    </w:p>
    <w:p w14:paraId="08E31CCD" w14:textId="77777777" w:rsidR="00AE4575" w:rsidRPr="002468C8" w:rsidRDefault="00AE4575" w:rsidP="00AE4575"/>
    <w:p w14:paraId="0BD4AB6F" w14:textId="77777777" w:rsidR="00AE4575" w:rsidRPr="002468C8" w:rsidRDefault="00AE4575" w:rsidP="00AE4575">
      <w:pPr>
        <w:jc w:val="center"/>
        <w:rPr>
          <w:b/>
        </w:rPr>
      </w:pPr>
      <w:r w:rsidRPr="002468C8">
        <w:rPr>
          <w:b/>
        </w:rPr>
        <w:t xml:space="preserve">Акт о выявленных недостатках </w:t>
      </w:r>
    </w:p>
    <w:p w14:paraId="78C17552" w14:textId="57478E93" w:rsidR="00AE4575" w:rsidRPr="002468C8" w:rsidRDefault="00AE4575" w:rsidP="00AE4575">
      <w:pPr>
        <w:ind w:firstLine="708"/>
        <w:jc w:val="center"/>
        <w:rPr>
          <w:b/>
        </w:rPr>
      </w:pPr>
      <w:r w:rsidRPr="002468C8">
        <w:t>при оказании услуг</w:t>
      </w:r>
      <w:r w:rsidRPr="002468C8">
        <w:rPr>
          <w:b/>
        </w:rPr>
        <w:t xml:space="preserve"> </w:t>
      </w:r>
      <w:r w:rsidR="00923FE0">
        <w:t>по эксплуатации и техническому обслуживанию центрального теплового пункта автотранспортного подразделения УФПС Московской области</w:t>
      </w:r>
    </w:p>
    <w:p w14:paraId="30BECD3E" w14:textId="77777777" w:rsidR="00AE4575" w:rsidRPr="002468C8" w:rsidRDefault="00AE4575" w:rsidP="00AE4575">
      <w:pPr>
        <w:ind w:left="-142"/>
        <w:jc w:val="center"/>
        <w:rPr>
          <w:bCs/>
        </w:rPr>
      </w:pPr>
      <w:r w:rsidRPr="002468C8">
        <w:rPr>
          <w:b/>
        </w:rPr>
        <w:t>от ______________ 20__ г. №_____________________</w:t>
      </w:r>
    </w:p>
    <w:p w14:paraId="22D48024" w14:textId="77777777" w:rsidR="00AE4575" w:rsidRPr="002468C8" w:rsidRDefault="00AE4575" w:rsidP="00AE4575">
      <w:pPr>
        <w:tabs>
          <w:tab w:val="left" w:pos="6237"/>
        </w:tabs>
      </w:pPr>
      <w:r w:rsidRPr="002468C8">
        <w:t>г. Москва</w:t>
      </w:r>
      <w:r w:rsidRPr="002468C8">
        <w:tab/>
        <w:t xml:space="preserve"> «____» _________ 20__г.</w:t>
      </w:r>
    </w:p>
    <w:p w14:paraId="4D44BCE5" w14:textId="77777777" w:rsidR="00AE4575" w:rsidRPr="002468C8" w:rsidRDefault="00AE4575" w:rsidP="00AE4575">
      <w:pPr>
        <w:ind w:firstLine="709"/>
        <w:jc w:val="both"/>
      </w:pPr>
    </w:p>
    <w:p w14:paraId="610F7288" w14:textId="0E2F5613" w:rsidR="00AE4575" w:rsidRPr="002468C8" w:rsidRDefault="00AE4575" w:rsidP="00AE4575">
      <w:pPr>
        <w:ind w:firstLine="709"/>
        <w:jc w:val="both"/>
      </w:pPr>
      <w:r w:rsidRPr="002468C8">
        <w:rPr>
          <w:bCs/>
        </w:rPr>
        <w:t>АО «Почта России»</w:t>
      </w:r>
      <w:r w:rsidRPr="002468C8">
        <w:rPr>
          <w:rFonts w:eastAsia="Calibri"/>
          <w:color w:val="000000"/>
        </w:rPr>
        <w:t xml:space="preserve"> (______________)</w:t>
      </w:r>
      <w:r w:rsidRPr="002468C8">
        <w:rPr>
          <w:bCs/>
        </w:rPr>
        <w:t xml:space="preserve">, именуемое в дальнейшем «Заказчик», в лице _____________, </w:t>
      </w:r>
      <w:proofErr w:type="spellStart"/>
      <w:r w:rsidRPr="002468C8">
        <w:rPr>
          <w:bCs/>
        </w:rPr>
        <w:t>действующе</w:t>
      </w:r>
      <w:proofErr w:type="spellEnd"/>
      <w:r w:rsidRPr="002468C8">
        <w:rPr>
          <w:bCs/>
        </w:rPr>
        <w:t xml:space="preserve">___ на основании ____________, с одной стороны и _________________, именуем__ в дальнейшем «Исполнитель», в лице __________________, </w:t>
      </w:r>
      <w:proofErr w:type="spellStart"/>
      <w:r w:rsidRPr="002468C8">
        <w:rPr>
          <w:bCs/>
        </w:rPr>
        <w:t>действующ</w:t>
      </w:r>
      <w:proofErr w:type="spellEnd"/>
      <w:r w:rsidRPr="002468C8">
        <w:rPr>
          <w:bCs/>
        </w:rPr>
        <w:t>___ на основании ___________________, с другой стороны</w:t>
      </w:r>
      <w:r w:rsidRPr="002468C8">
        <w:t xml:space="preserve"> составили настоящий акт о нижеследующем:</w:t>
      </w:r>
    </w:p>
    <w:p w14:paraId="28A9C757" w14:textId="77777777" w:rsidR="00AE4575" w:rsidRPr="002468C8" w:rsidRDefault="00AE4575" w:rsidP="00AE4575">
      <w:pPr>
        <w:ind w:firstLine="709"/>
        <w:jc w:val="both"/>
      </w:pPr>
    </w:p>
    <w:p w14:paraId="145118B8" w14:textId="07A90F0D" w:rsidR="00AE4575" w:rsidRPr="002468C8" w:rsidRDefault="00AE4575" w:rsidP="00AE4575">
      <w:pPr>
        <w:jc w:val="both"/>
      </w:pPr>
      <w:r w:rsidRPr="002468C8">
        <w:tab/>
        <w:t xml:space="preserve">1. В соответствии с условиями Договора на оказание услуг </w:t>
      </w:r>
      <w:r w:rsidR="00923FE0">
        <w:t>по эксплуатации и техническому обслуживанию центрального теплового пункта автотранспортного подразделения УФПС Московской области</w:t>
      </w:r>
      <w:r w:rsidRPr="002468C8" w:rsidDel="00925238">
        <w:t xml:space="preserve"> </w:t>
      </w:r>
      <w:r w:rsidRPr="002468C8">
        <w:t>от _____________№____________ Исполнитель оказал Заказчику Услуги ненадлежащим образом.</w:t>
      </w:r>
    </w:p>
    <w:p w14:paraId="062E0298" w14:textId="77777777" w:rsidR="00AE4575" w:rsidRPr="002468C8" w:rsidRDefault="00AE4575" w:rsidP="00AE4575">
      <w:pPr>
        <w:jc w:val="both"/>
      </w:pPr>
      <w:r w:rsidRPr="002468C8">
        <w:tab/>
        <w:t xml:space="preserve">2. При приемке оказанных Услуг были выявлены следующие несоответствия условиям Договора: </w:t>
      </w:r>
    </w:p>
    <w:p w14:paraId="2E263A17" w14:textId="77777777" w:rsidR="00AE4575" w:rsidRPr="002468C8" w:rsidRDefault="00AE4575" w:rsidP="00AE4575">
      <w:pPr>
        <w:jc w:val="both"/>
      </w:pPr>
      <w:r w:rsidRPr="002468C8">
        <w:t>- ________________________________;</w:t>
      </w:r>
    </w:p>
    <w:p w14:paraId="0B8F5907" w14:textId="77777777" w:rsidR="00AE4575" w:rsidRPr="002468C8" w:rsidRDefault="00AE4575" w:rsidP="00AE4575">
      <w:pPr>
        <w:jc w:val="both"/>
      </w:pPr>
      <w:r w:rsidRPr="002468C8">
        <w:t>- _________________________________________;</w:t>
      </w:r>
    </w:p>
    <w:p w14:paraId="15571EC3" w14:textId="77777777" w:rsidR="00AE4575" w:rsidRPr="002468C8" w:rsidRDefault="00AE4575" w:rsidP="00AE4575">
      <w:pPr>
        <w:ind w:firstLine="709"/>
        <w:jc w:val="both"/>
      </w:pPr>
    </w:p>
    <w:p w14:paraId="4A43E1AD" w14:textId="77777777" w:rsidR="00AE4575" w:rsidRPr="002468C8" w:rsidRDefault="00AE4575" w:rsidP="00AE4575">
      <w:pPr>
        <w:ind w:firstLine="709"/>
        <w:jc w:val="both"/>
      </w:pPr>
      <w:r w:rsidRPr="002468C8">
        <w:t>3. Срок для устранения выявленных замечаний/недостатков составляет __________.</w:t>
      </w:r>
    </w:p>
    <w:p w14:paraId="29358496" w14:textId="77777777" w:rsidR="00AE4575" w:rsidRPr="002468C8" w:rsidRDefault="00AE4575" w:rsidP="00AE4575">
      <w:pPr>
        <w:widowControl w:val="0"/>
        <w:tabs>
          <w:tab w:val="left" w:pos="426"/>
        </w:tabs>
        <w:jc w:val="both"/>
      </w:pPr>
      <w:r w:rsidRPr="002468C8">
        <w:tab/>
        <w:t>Приложения к акту:</w:t>
      </w:r>
    </w:p>
    <w:p w14:paraId="052C4710" w14:textId="77777777" w:rsidR="00AE4575" w:rsidRPr="002468C8" w:rsidRDefault="00AE4575" w:rsidP="00AE4575">
      <w:pPr>
        <w:ind w:right="283"/>
        <w:rPr>
          <w:u w:val="single"/>
        </w:rPr>
      </w:pPr>
    </w:p>
    <w:p w14:paraId="0EAED8C1" w14:textId="77777777" w:rsidR="00AE4575" w:rsidRPr="002468C8" w:rsidRDefault="00AE4575" w:rsidP="00AE4575">
      <w:pPr>
        <w:ind w:right="283"/>
        <w:rPr>
          <w:u w:val="single"/>
        </w:rPr>
      </w:pPr>
      <w:r w:rsidRPr="002468C8">
        <w:rPr>
          <w:u w:val="single"/>
        </w:rPr>
        <w:t>___________________________________________________________________________</w:t>
      </w:r>
    </w:p>
    <w:p w14:paraId="64BE1078" w14:textId="77777777" w:rsidR="00AE4575" w:rsidRPr="002468C8" w:rsidRDefault="00AE4575" w:rsidP="00AE4575">
      <w:pPr>
        <w:tabs>
          <w:tab w:val="left" w:pos="3965"/>
        </w:tabs>
      </w:pPr>
    </w:p>
    <w:p w14:paraId="6A8AB9D0" w14:textId="77777777" w:rsidR="00AE4575" w:rsidRPr="002468C8" w:rsidRDefault="00AE4575" w:rsidP="00AE4575">
      <w:pPr>
        <w:tabs>
          <w:tab w:val="left" w:pos="3965"/>
        </w:tabs>
      </w:pPr>
    </w:p>
    <w:p w14:paraId="421DA03E" w14:textId="77777777" w:rsidR="0074594B" w:rsidRDefault="00AE4575" w:rsidP="00AE4575">
      <w:pPr>
        <w:tabs>
          <w:tab w:val="left" w:pos="3965"/>
        </w:tabs>
      </w:pPr>
      <w:r w:rsidRPr="0038452B">
        <w:tab/>
      </w:r>
    </w:p>
    <w:sectPr w:rsidR="0074594B">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6D38E" w14:textId="77777777" w:rsidR="004F5BA4" w:rsidRDefault="004F5BA4">
      <w:r>
        <w:separator/>
      </w:r>
    </w:p>
  </w:endnote>
  <w:endnote w:type="continuationSeparator" w:id="0">
    <w:p w14:paraId="536B5737" w14:textId="77777777" w:rsidR="004F5BA4" w:rsidRDefault="004F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font>
  <w:font w:name="Helvetica">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 w:name="TimesDL">
    <w:altName w:val="Arial"/>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9938111"/>
      <w:docPartObj>
        <w:docPartGallery w:val="Page Numbers (Bottom of Page)"/>
        <w:docPartUnique/>
      </w:docPartObj>
    </w:sdtPr>
    <w:sdtEndPr/>
    <w:sdtContent>
      <w:p w14:paraId="67F42118" w14:textId="7877EF3F" w:rsidR="004F5BA4" w:rsidRDefault="004F5BA4">
        <w:pPr>
          <w:pStyle w:val="af5"/>
          <w:jc w:val="center"/>
        </w:pPr>
        <w:r>
          <w:fldChar w:fldCharType="begin"/>
        </w:r>
        <w:r>
          <w:instrText>PAGE   \* MERGEFORMAT</w:instrText>
        </w:r>
        <w:r>
          <w:fldChar w:fldCharType="separate"/>
        </w:r>
        <w:r w:rsidR="00704C4D">
          <w:rPr>
            <w:noProof/>
          </w:rPr>
          <w:t>12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58753"/>
      <w:docPartObj>
        <w:docPartGallery w:val="Page Numbers (Bottom of Page)"/>
        <w:docPartUnique/>
      </w:docPartObj>
    </w:sdtPr>
    <w:sdtEndPr/>
    <w:sdtContent>
      <w:p w14:paraId="5E17CFD5" w14:textId="0BF839AB" w:rsidR="004F5BA4" w:rsidRDefault="004F5BA4">
        <w:pPr>
          <w:pStyle w:val="af5"/>
          <w:jc w:val="center"/>
        </w:pPr>
        <w:r>
          <w:fldChar w:fldCharType="begin"/>
        </w:r>
        <w:r>
          <w:instrText>PAGE   \* MERGEFORMAT</w:instrText>
        </w:r>
        <w:r>
          <w:fldChar w:fldCharType="separate"/>
        </w:r>
        <w:r w:rsidR="00704C4D">
          <w:rPr>
            <w:noProof/>
          </w:rPr>
          <w:t>14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211748"/>
      <w:docPartObj>
        <w:docPartGallery w:val="Page Numbers (Bottom of Page)"/>
        <w:docPartUnique/>
      </w:docPartObj>
    </w:sdtPr>
    <w:sdtEndPr/>
    <w:sdtContent>
      <w:p w14:paraId="05A267F1" w14:textId="3B38E57B" w:rsidR="004F5BA4" w:rsidRDefault="004F5BA4">
        <w:pPr>
          <w:pStyle w:val="af5"/>
          <w:jc w:val="center"/>
        </w:pPr>
        <w:r>
          <w:fldChar w:fldCharType="begin"/>
        </w:r>
        <w:r>
          <w:instrText>PAGE   \* MERGEFORMAT</w:instrText>
        </w:r>
        <w:r>
          <w:fldChar w:fldCharType="separate"/>
        </w:r>
        <w:r w:rsidR="00704C4D">
          <w:rPr>
            <w:noProof/>
          </w:rPr>
          <w:t>15</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4693556"/>
      <w:docPartObj>
        <w:docPartGallery w:val="Page Numbers (Bottom of Page)"/>
        <w:docPartUnique/>
      </w:docPartObj>
    </w:sdtPr>
    <w:sdtEndPr/>
    <w:sdtContent>
      <w:p w14:paraId="66048E39" w14:textId="7A28E15F" w:rsidR="004F5BA4" w:rsidRDefault="004F5BA4">
        <w:pPr>
          <w:pStyle w:val="af5"/>
          <w:jc w:val="center"/>
        </w:pPr>
        <w:r>
          <w:fldChar w:fldCharType="begin"/>
        </w:r>
        <w:r>
          <w:instrText>PAGE   \* MERGEFORMAT</w:instrText>
        </w:r>
        <w:r>
          <w:fldChar w:fldCharType="separate"/>
        </w:r>
        <w:r w:rsidR="00704C4D">
          <w:rPr>
            <w:noProof/>
          </w:rPr>
          <w:t>21</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A3250" w14:textId="77777777" w:rsidR="004F5BA4" w:rsidRDefault="004F5BA4">
    <w:pPr>
      <w:pStyle w:val="af5"/>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3C372" w14:textId="77777777" w:rsidR="004F5BA4" w:rsidRDefault="004F5BA4">
    <w:pPr>
      <w:pStyle w:val="af5"/>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EA162" w14:textId="77777777" w:rsidR="004F5BA4" w:rsidRDefault="004F5BA4">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F3B94" w14:textId="77777777" w:rsidR="004F5BA4" w:rsidRDefault="004F5BA4">
      <w:r>
        <w:separator/>
      </w:r>
    </w:p>
  </w:footnote>
  <w:footnote w:type="continuationSeparator" w:id="0">
    <w:p w14:paraId="32A44947" w14:textId="77777777" w:rsidR="004F5BA4" w:rsidRDefault="004F5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2974" w14:textId="77777777" w:rsidR="004F5BA4" w:rsidRDefault="004F5BA4">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A9162" w14:textId="77777777" w:rsidR="004F5BA4" w:rsidRDefault="004F5BA4">
    <w:r>
      <w:c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A16CE" w14:textId="77777777" w:rsidR="004F5BA4" w:rsidRPr="00F50210" w:rsidRDefault="004F5BA4" w:rsidP="0027799A">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0766718"/>
    <w:lvl w:ilvl="0">
      <w:numFmt w:val="bullet"/>
      <w:lvlText w:val="*"/>
      <w:lvlJc w:val="left"/>
    </w:lvl>
  </w:abstractNum>
  <w:abstractNum w:abstractNumId="1" w15:restartNumberingAfterBreak="0">
    <w:nsid w:val="00000007"/>
    <w:multiLevelType w:val="multilevel"/>
    <w:tmpl w:val="00000007"/>
    <w:name w:val="WW8Num7"/>
    <w:lvl w:ilvl="0">
      <w:start w:val="1"/>
      <w:numFmt w:val="decimal"/>
      <w:pStyle w:val="CharChar1CharChar1CharChar"/>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lvlText w:val="%1.%2.%3.%4"/>
      <w:lvlJc w:val="left"/>
      <w:pPr>
        <w:tabs>
          <w:tab w:val="num" w:pos="2340"/>
        </w:tabs>
        <w:ind w:left="92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2"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3"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4"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5"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7" w15:restartNumberingAfterBreak="0">
    <w:nsid w:val="00000022"/>
    <w:multiLevelType w:val="multilevel"/>
    <w:tmpl w:val="00000022"/>
    <w:name w:val="WW8Num34"/>
    <w:lvl w:ilvl="0">
      <w:start w:val="1"/>
      <w:numFmt w:val="decimal"/>
      <w:pStyle w:val="1"/>
      <w:lvlText w:val="%1."/>
      <w:lvlJc w:val="left"/>
      <w:pPr>
        <w:tabs>
          <w:tab w:val="num" w:pos="432"/>
        </w:tabs>
        <w:ind w:left="432" w:hanging="432"/>
      </w:pPr>
      <w:rPr>
        <w:rFonts w:cs="Times New Roman"/>
      </w:rPr>
    </w:lvl>
    <w:lvl w:ilvl="1">
      <w:start w:val="1"/>
      <w:numFmt w:val="decimal"/>
      <w:lvlText w:val="%1.%2"/>
      <w:lvlJc w:val="left"/>
      <w:pPr>
        <w:tabs>
          <w:tab w:val="num" w:pos="1116"/>
        </w:tabs>
        <w:ind w:left="1116" w:hanging="576"/>
      </w:pPr>
      <w:rPr>
        <w:rFonts w:cs="Times New Roman"/>
      </w:rPr>
    </w:lvl>
    <w:lvl w:ilvl="2">
      <w:start w:val="1"/>
      <w:numFmt w:val="decimal"/>
      <w:lvlText w:val="%1.%2.%3"/>
      <w:lvlJc w:val="left"/>
      <w:pPr>
        <w:tabs>
          <w:tab w:val="num" w:pos="947"/>
        </w:tabs>
        <w:ind w:left="720" w:firstLine="0"/>
      </w:pPr>
      <w:rPr>
        <w:rFonts w:cs="Times New Roman"/>
        <w:color w:val="00000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9"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0" w15:restartNumberingAfterBreak="0">
    <w:nsid w:val="02547119"/>
    <w:multiLevelType w:val="hybridMultilevel"/>
    <w:tmpl w:val="BC6C1122"/>
    <w:lvl w:ilvl="0" w:tplc="AE3A5BC6">
      <w:start w:val="8"/>
      <w:numFmt w:val="decimal"/>
      <w:lvlText w:val="%1."/>
      <w:lvlJc w:val="left"/>
      <w:pPr>
        <w:ind w:left="644" w:hanging="360"/>
      </w:pPr>
      <w:rPr>
        <w:rFonts w:hint="default"/>
        <w:b/>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02B91B3E"/>
    <w:multiLevelType w:val="hybridMultilevel"/>
    <w:tmpl w:val="526EA8B6"/>
    <w:lvl w:ilvl="0" w:tplc="0419000F">
      <w:start w:val="1"/>
      <w:numFmt w:val="decimal"/>
      <w:pStyle w:val="7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53906CE"/>
    <w:multiLevelType w:val="multilevel"/>
    <w:tmpl w:val="6C7C3C6A"/>
    <w:lvl w:ilvl="0">
      <w:start w:val="1"/>
      <w:numFmt w:val="decimal"/>
      <w:pStyle w:val="10"/>
      <w:lvlText w:val="%1."/>
      <w:lvlJc w:val="left"/>
      <w:pPr>
        <w:ind w:left="360" w:hanging="360"/>
      </w:pPr>
    </w:lvl>
    <w:lvl w:ilvl="1">
      <w:start w:val="1"/>
      <w:numFmt w:val="decimal"/>
      <w:pStyle w:val="11"/>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0"/>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4"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B4A4C38"/>
    <w:multiLevelType w:val="hybridMultilevel"/>
    <w:tmpl w:val="586EEDAC"/>
    <w:lvl w:ilvl="0" w:tplc="78FAA760">
      <w:start w:val="1"/>
      <w:numFmt w:val="bullet"/>
      <w:pStyle w:val="a2"/>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141B7E8B"/>
    <w:multiLevelType w:val="hybridMultilevel"/>
    <w:tmpl w:val="F2EA9BE6"/>
    <w:lvl w:ilvl="0" w:tplc="0419000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6062114"/>
    <w:multiLevelType w:val="multilevel"/>
    <w:tmpl w:val="0A768A62"/>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6"/>
      <w:numFmt w:val="decimal"/>
      <w:lvlText w:val="%1.%2.%3."/>
      <w:lvlJc w:val="left"/>
      <w:pPr>
        <w:ind w:left="862"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7652378"/>
    <w:multiLevelType w:val="hybridMultilevel"/>
    <w:tmpl w:val="FB381F7E"/>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0" w15:restartNumberingAfterBreak="0">
    <w:nsid w:val="1EF021C7"/>
    <w:multiLevelType w:val="singleLevel"/>
    <w:tmpl w:val="896671E8"/>
    <w:lvl w:ilvl="0">
      <w:start w:val="1"/>
      <w:numFmt w:val="bullet"/>
      <w:pStyle w:val="a3"/>
      <w:lvlText w:val=""/>
      <w:lvlJc w:val="left"/>
      <w:pPr>
        <w:tabs>
          <w:tab w:val="num" w:pos="927"/>
        </w:tabs>
        <w:ind w:left="907" w:hanging="340"/>
      </w:pPr>
      <w:rPr>
        <w:rFonts w:ascii="Symbol" w:hAnsi="Symbol" w:hint="default"/>
      </w:rPr>
    </w:lvl>
  </w:abstractNum>
  <w:abstractNum w:abstractNumId="21" w15:restartNumberingAfterBreak="0">
    <w:nsid w:val="20CD1060"/>
    <w:multiLevelType w:val="hybridMultilevel"/>
    <w:tmpl w:val="AD5E9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1567"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4F4E8D"/>
    <w:multiLevelType w:val="multilevel"/>
    <w:tmpl w:val="9274DEA2"/>
    <w:lvl w:ilvl="0">
      <w:start w:val="1"/>
      <w:numFmt w:val="decimal"/>
      <w:lvlText w:val="%1."/>
      <w:lvlJc w:val="left"/>
      <w:pPr>
        <w:ind w:left="360" w:hanging="360"/>
      </w:pPr>
    </w:lvl>
    <w:lvl w:ilvl="1">
      <w:start w:val="1"/>
      <w:numFmt w:val="decimal"/>
      <w:pStyle w:val="a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9142678"/>
    <w:multiLevelType w:val="hybridMultilevel"/>
    <w:tmpl w:val="C0C0103A"/>
    <w:lvl w:ilvl="0" w:tplc="C486D054">
      <w:start w:val="1"/>
      <w:numFmt w:val="bullet"/>
      <w:pStyle w:val="a5"/>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01C6D67"/>
    <w:multiLevelType w:val="hybridMultilevel"/>
    <w:tmpl w:val="A620B9D6"/>
    <w:lvl w:ilvl="0" w:tplc="03D0A95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0A1A58"/>
    <w:multiLevelType w:val="hybridMultilevel"/>
    <w:tmpl w:val="0AF488FA"/>
    <w:lvl w:ilvl="0" w:tplc="DC1CBF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03A34D1"/>
    <w:multiLevelType w:val="multilevel"/>
    <w:tmpl w:val="DFE86AB2"/>
    <w:lvl w:ilvl="0">
      <w:start w:val="3"/>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41CA12F1"/>
    <w:multiLevelType w:val="hybridMultilevel"/>
    <w:tmpl w:val="DDA6D16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45545EE9"/>
    <w:multiLevelType w:val="multilevel"/>
    <w:tmpl w:val="D8B4EB24"/>
    <w:lvl w:ilvl="0">
      <w:start w:val="3"/>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D8F315F"/>
    <w:multiLevelType w:val="multilevel"/>
    <w:tmpl w:val="B20AC7DE"/>
    <w:lvl w:ilvl="0">
      <w:start w:val="5"/>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2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57791008"/>
    <w:multiLevelType w:val="hybridMultilevel"/>
    <w:tmpl w:val="A620B9D6"/>
    <w:lvl w:ilvl="0" w:tplc="03D0A95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DF6E04"/>
    <w:multiLevelType w:val="hybridMultilevel"/>
    <w:tmpl w:val="E2DEF8AA"/>
    <w:lvl w:ilvl="0" w:tplc="A0766718">
      <w:numFmt w:val="bullet"/>
      <w:lvlText w:val="•"/>
      <w:lvlJc w:val="left"/>
      <w:pPr>
        <w:ind w:left="1211" w:hanging="360"/>
      </w:pPr>
      <w:rPr>
        <w:rFonts w:ascii="Times New Roman" w:hAnsi="Times New Roman" w:cs="Times New Roman"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36" w15:restartNumberingAfterBreak="0">
    <w:nsid w:val="65845339"/>
    <w:multiLevelType w:val="hybridMultilevel"/>
    <w:tmpl w:val="FA1C8B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493951"/>
    <w:multiLevelType w:val="hybridMultilevel"/>
    <w:tmpl w:val="79FE6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4D6CAB"/>
    <w:multiLevelType w:val="hybridMultilevel"/>
    <w:tmpl w:val="A4F4C468"/>
    <w:lvl w:ilvl="0" w:tplc="04190009">
      <w:start w:val="1"/>
      <w:numFmt w:val="bullet"/>
      <w:pStyle w:val="71"/>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CB5923"/>
    <w:multiLevelType w:val="multilevel"/>
    <w:tmpl w:val="AC30360C"/>
    <w:lvl w:ilvl="0">
      <w:start w:val="6"/>
      <w:numFmt w:val="decimal"/>
      <w:lvlText w:val="%1"/>
      <w:lvlJc w:val="left"/>
      <w:pPr>
        <w:ind w:left="600" w:hanging="600"/>
      </w:pPr>
      <w:rPr>
        <w:rFonts w:hint="default"/>
      </w:rPr>
    </w:lvl>
    <w:lvl w:ilvl="1">
      <w:start w:val="2"/>
      <w:numFmt w:val="decimal"/>
      <w:lvlText w:val="%1.%2"/>
      <w:lvlJc w:val="left"/>
      <w:pPr>
        <w:ind w:left="743" w:hanging="600"/>
      </w:pPr>
      <w:rPr>
        <w:rFonts w:hint="default"/>
      </w:rPr>
    </w:lvl>
    <w:lvl w:ilvl="2">
      <w:start w:val="10"/>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584" w:hanging="1440"/>
      </w:pPr>
      <w:rPr>
        <w:rFonts w:hint="default"/>
      </w:rPr>
    </w:lvl>
  </w:abstractNum>
  <w:abstractNum w:abstractNumId="41" w15:restartNumberingAfterBreak="0">
    <w:nsid w:val="73031CF9"/>
    <w:multiLevelType w:val="multilevel"/>
    <w:tmpl w:val="ACD0272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sz w:val="24"/>
        <w:szCs w:val="24"/>
        <w:u w:val="none"/>
      </w:rPr>
    </w:lvl>
    <w:lvl w:ilvl="2">
      <w:start w:val="1"/>
      <w:numFmt w:val="decimal"/>
      <w:isLgl/>
      <w:lvlText w:val="%1.%2.%3."/>
      <w:lvlJc w:val="left"/>
      <w:pPr>
        <w:ind w:left="1800" w:hanging="720"/>
      </w:pPr>
      <w:rPr>
        <w:rFonts w:ascii="Times New Roman" w:hAnsi="Times New Roman" w:cs="Times New Roman" w:hint="default"/>
        <w:b w:val="0"/>
        <w:sz w:val="22"/>
        <w:szCs w:val="22"/>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2" w15:restartNumberingAfterBreak="0">
    <w:nsid w:val="74205307"/>
    <w:multiLevelType w:val="hybridMultilevel"/>
    <w:tmpl w:val="0B68D45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74557ED"/>
    <w:multiLevelType w:val="multilevel"/>
    <w:tmpl w:val="F53CB2E2"/>
    <w:lvl w:ilvl="0">
      <w:start w:val="5"/>
      <w:numFmt w:val="decimal"/>
      <w:lvlText w:val="%1."/>
      <w:lvlJc w:val="left"/>
      <w:pPr>
        <w:ind w:left="660" w:hanging="660"/>
      </w:pPr>
      <w:rPr>
        <w:rFonts w:hint="default"/>
      </w:rPr>
    </w:lvl>
    <w:lvl w:ilvl="1">
      <w:start w:val="2"/>
      <w:numFmt w:val="decimal"/>
      <w:lvlText w:val="%1.%2."/>
      <w:lvlJc w:val="left"/>
      <w:pPr>
        <w:ind w:left="731" w:hanging="660"/>
      </w:pPr>
      <w:rPr>
        <w:rFonts w:hint="default"/>
      </w:rPr>
    </w:lvl>
    <w:lvl w:ilvl="2">
      <w:start w:val="20"/>
      <w:numFmt w:val="decimal"/>
      <w:lvlText w:val="%1.%2.%3."/>
      <w:lvlJc w:val="left"/>
      <w:pPr>
        <w:ind w:left="1288" w:hanging="720"/>
      </w:pPr>
      <w:rPr>
        <w:rFonts w:hint="default"/>
        <w:b w:val="0"/>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15:restartNumberingAfterBreak="0">
    <w:nsid w:val="7EFF487F"/>
    <w:multiLevelType w:val="multilevel"/>
    <w:tmpl w:val="07E40C74"/>
    <w:lvl w:ilvl="0">
      <w:start w:val="6"/>
      <w:numFmt w:val="decimal"/>
      <w:lvlText w:val="%1"/>
      <w:lvlJc w:val="left"/>
      <w:pPr>
        <w:ind w:left="600" w:hanging="600"/>
      </w:pPr>
      <w:rPr>
        <w:rFonts w:hint="default"/>
      </w:rPr>
    </w:lvl>
    <w:lvl w:ilvl="1">
      <w:start w:val="2"/>
      <w:numFmt w:val="decimal"/>
      <w:lvlText w:val="%1.%2"/>
      <w:lvlJc w:val="left"/>
      <w:pPr>
        <w:ind w:left="1166" w:hanging="600"/>
      </w:pPr>
      <w:rPr>
        <w:rFonts w:hint="default"/>
      </w:rPr>
    </w:lvl>
    <w:lvl w:ilvl="2">
      <w:start w:val="12"/>
      <w:numFmt w:val="decimal"/>
      <w:lvlText w:val="%1.%2.%3"/>
      <w:lvlJc w:val="left"/>
      <w:pPr>
        <w:ind w:left="1852" w:hanging="720"/>
      </w:pPr>
      <w:rPr>
        <w:rFonts w:hint="default"/>
        <w:b w:val="0"/>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5968" w:hanging="1440"/>
      </w:pPr>
      <w:rPr>
        <w:rFonts w:hint="default"/>
      </w:rPr>
    </w:lvl>
  </w:abstractNum>
  <w:num w:numId="1">
    <w:abstractNumId w:val="23"/>
  </w:num>
  <w:num w:numId="2">
    <w:abstractNumId w:val="16"/>
  </w:num>
  <w:num w:numId="3">
    <w:abstractNumId w:val="13"/>
  </w:num>
  <w:num w:numId="4">
    <w:abstractNumId w:val="15"/>
  </w:num>
  <w:num w:numId="5">
    <w:abstractNumId w:val="12"/>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
  </w:num>
  <w:num w:numId="14">
    <w:abstractNumId w:val="3"/>
  </w:num>
  <w:num w:numId="15">
    <w:abstractNumId w:val="4"/>
  </w:num>
  <w:num w:numId="16">
    <w:abstractNumId w:val="5"/>
  </w:num>
  <w:num w:numId="17">
    <w:abstractNumId w:val="6"/>
  </w:num>
  <w:num w:numId="18">
    <w:abstractNumId w:val="7"/>
  </w:num>
  <w:num w:numId="19">
    <w:abstractNumId w:val="8"/>
  </w:num>
  <w:num w:numId="20">
    <w:abstractNumId w:val="9"/>
  </w:num>
  <w:num w:numId="21">
    <w:abstractNumId w:val="11"/>
  </w:num>
  <w:num w:numId="22">
    <w:abstractNumId w:val="38"/>
  </w:num>
  <w:num w:numId="23">
    <w:abstractNumId w:val="20"/>
  </w:num>
  <w:num w:numId="24">
    <w:abstractNumId w:val="25"/>
  </w:num>
  <w:num w:numId="25">
    <w:abstractNumId w:val="0"/>
    <w:lvlOverride w:ilvl="0">
      <w:lvl w:ilvl="0">
        <w:numFmt w:val="bullet"/>
        <w:lvlText w:val="•"/>
        <w:legacy w:legacy="1" w:legacySpace="0" w:legacyIndent="441"/>
        <w:lvlJc w:val="left"/>
        <w:rPr>
          <w:rFonts w:ascii="Times New Roman" w:hAnsi="Times New Roman" w:hint="default"/>
        </w:rPr>
      </w:lvl>
    </w:lvlOverride>
  </w:num>
  <w:num w:numId="26">
    <w:abstractNumId w:val="0"/>
    <w:lvlOverride w:ilvl="0">
      <w:lvl w:ilvl="0">
        <w:numFmt w:val="bullet"/>
        <w:lvlText w:val="•"/>
        <w:legacy w:legacy="1" w:legacySpace="0" w:legacyIndent="355"/>
        <w:lvlJc w:val="left"/>
        <w:rPr>
          <w:rFonts w:ascii="Times New Roman" w:hAnsi="Times New Roman" w:hint="default"/>
        </w:rPr>
      </w:lvl>
    </w:lvlOverride>
  </w:num>
  <w:num w:numId="27">
    <w:abstractNumId w:val="0"/>
    <w:lvlOverride w:ilvl="0">
      <w:lvl w:ilvl="0">
        <w:numFmt w:val="bullet"/>
        <w:lvlText w:val="•"/>
        <w:lvlJc w:val="left"/>
        <w:pPr>
          <w:ind w:left="1636" w:hanging="360"/>
        </w:pPr>
        <w:rPr>
          <w:rFonts w:ascii="Times New Roman" w:hAnsi="Times New Roman" w:hint="default"/>
        </w:rPr>
      </w:lvl>
    </w:lvlOverride>
  </w:num>
  <w:num w:numId="28">
    <w:abstractNumId w:val="37"/>
  </w:num>
  <w:num w:numId="29">
    <w:abstractNumId w:val="10"/>
  </w:num>
  <w:num w:numId="30">
    <w:abstractNumId w:val="0"/>
    <w:lvlOverride w:ilvl="0">
      <w:lvl w:ilvl="0">
        <w:numFmt w:val="bullet"/>
        <w:lvlText w:val="•"/>
        <w:lvlJc w:val="left"/>
        <w:pPr>
          <w:ind w:left="360" w:hanging="360"/>
        </w:pPr>
        <w:rPr>
          <w:rFonts w:ascii="Times New Roman" w:hAnsi="Times New Roman" w:hint="default"/>
        </w:rPr>
      </w:lvl>
    </w:lvlOverride>
  </w:num>
  <w:num w:numId="31">
    <w:abstractNumId w:val="0"/>
    <w:lvlOverride w:ilvl="0">
      <w:lvl w:ilvl="0">
        <w:numFmt w:val="bullet"/>
        <w:lvlText w:val="•"/>
        <w:lvlJc w:val="left"/>
        <w:pPr>
          <w:ind w:left="1068" w:hanging="360"/>
        </w:pPr>
        <w:rPr>
          <w:rFonts w:ascii="Times New Roman" w:hAnsi="Times New Roman" w:cs="Times New Roman" w:hint="default"/>
        </w:rPr>
      </w:lvl>
    </w:lvlOverride>
  </w:num>
  <w:num w:numId="32">
    <w:abstractNumId w:val="35"/>
  </w:num>
  <w:num w:numId="33">
    <w:abstractNumId w:val="41"/>
  </w:num>
  <w:num w:numId="34">
    <w:abstractNumId w:val="40"/>
  </w:num>
  <w:num w:numId="35">
    <w:abstractNumId w:val="44"/>
  </w:num>
  <w:num w:numId="36">
    <w:abstractNumId w:val="27"/>
  </w:num>
  <w:num w:numId="37">
    <w:abstractNumId w:val="42"/>
  </w:num>
  <w:num w:numId="38">
    <w:abstractNumId w:val="18"/>
  </w:num>
  <w:num w:numId="39">
    <w:abstractNumId w:val="17"/>
  </w:num>
  <w:num w:numId="40">
    <w:abstractNumId w:val="30"/>
  </w:num>
  <w:num w:numId="41">
    <w:abstractNumId w:val="19"/>
  </w:num>
  <w:num w:numId="42">
    <w:abstractNumId w:val="43"/>
  </w:num>
  <w:num w:numId="43">
    <w:abstractNumId w:val="36"/>
  </w:num>
  <w:num w:numId="44">
    <w:abstractNumId w:val="31"/>
  </w:num>
  <w:num w:numId="45">
    <w:abstractNumId w:val="29"/>
  </w:num>
  <w:num w:numId="46">
    <w:abstractNumId w:val="34"/>
  </w:num>
  <w:num w:numId="47">
    <w:abstractNumId w:val="26"/>
  </w:num>
  <w:num w:numId="48">
    <w:abstractNumId w:val="33"/>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575"/>
    <w:rsid w:val="00023DB6"/>
    <w:rsid w:val="000A69E1"/>
    <w:rsid w:val="000C059B"/>
    <w:rsid w:val="000D4145"/>
    <w:rsid w:val="00133C45"/>
    <w:rsid w:val="0014022E"/>
    <w:rsid w:val="001527DC"/>
    <w:rsid w:val="00153015"/>
    <w:rsid w:val="002417A9"/>
    <w:rsid w:val="002468C8"/>
    <w:rsid w:val="0027799A"/>
    <w:rsid w:val="002C6229"/>
    <w:rsid w:val="002F609B"/>
    <w:rsid w:val="0037621F"/>
    <w:rsid w:val="003C2114"/>
    <w:rsid w:val="003E0302"/>
    <w:rsid w:val="003F7B14"/>
    <w:rsid w:val="00403FF0"/>
    <w:rsid w:val="00414F9A"/>
    <w:rsid w:val="004310BF"/>
    <w:rsid w:val="004863F1"/>
    <w:rsid w:val="00495CF9"/>
    <w:rsid w:val="004B49EF"/>
    <w:rsid w:val="004D1670"/>
    <w:rsid w:val="004E0287"/>
    <w:rsid w:val="004F0D1F"/>
    <w:rsid w:val="004F5BA4"/>
    <w:rsid w:val="005045A9"/>
    <w:rsid w:val="00525D12"/>
    <w:rsid w:val="00574D76"/>
    <w:rsid w:val="005923A4"/>
    <w:rsid w:val="00601F21"/>
    <w:rsid w:val="00615DA1"/>
    <w:rsid w:val="00641878"/>
    <w:rsid w:val="00664F69"/>
    <w:rsid w:val="006676B6"/>
    <w:rsid w:val="00694A7E"/>
    <w:rsid w:val="006B4B80"/>
    <w:rsid w:val="006E35EF"/>
    <w:rsid w:val="00704C4D"/>
    <w:rsid w:val="007347D4"/>
    <w:rsid w:val="0074594B"/>
    <w:rsid w:val="007742D2"/>
    <w:rsid w:val="00780593"/>
    <w:rsid w:val="007C54BE"/>
    <w:rsid w:val="007E269D"/>
    <w:rsid w:val="00801CDE"/>
    <w:rsid w:val="00832BAC"/>
    <w:rsid w:val="0084459A"/>
    <w:rsid w:val="00923FE0"/>
    <w:rsid w:val="00941125"/>
    <w:rsid w:val="0094234F"/>
    <w:rsid w:val="009B0987"/>
    <w:rsid w:val="009D347D"/>
    <w:rsid w:val="00A05D30"/>
    <w:rsid w:val="00A16A05"/>
    <w:rsid w:val="00A35D38"/>
    <w:rsid w:val="00A43A49"/>
    <w:rsid w:val="00A542DF"/>
    <w:rsid w:val="00AE4575"/>
    <w:rsid w:val="00B13DC5"/>
    <w:rsid w:val="00B60B97"/>
    <w:rsid w:val="00B70E4A"/>
    <w:rsid w:val="00B73148"/>
    <w:rsid w:val="00B7619E"/>
    <w:rsid w:val="00B77185"/>
    <w:rsid w:val="00B9341D"/>
    <w:rsid w:val="00B9542A"/>
    <w:rsid w:val="00BA30DF"/>
    <w:rsid w:val="00BC0873"/>
    <w:rsid w:val="00C26991"/>
    <w:rsid w:val="00C61AE1"/>
    <w:rsid w:val="00C63F1B"/>
    <w:rsid w:val="00C77350"/>
    <w:rsid w:val="00C86080"/>
    <w:rsid w:val="00CE2A76"/>
    <w:rsid w:val="00CE56BC"/>
    <w:rsid w:val="00D05363"/>
    <w:rsid w:val="00D065CB"/>
    <w:rsid w:val="00D47298"/>
    <w:rsid w:val="00D57CA4"/>
    <w:rsid w:val="00D93F0F"/>
    <w:rsid w:val="00DD106C"/>
    <w:rsid w:val="00DD1716"/>
    <w:rsid w:val="00E8054E"/>
    <w:rsid w:val="00EE6F1B"/>
    <w:rsid w:val="00EF76DA"/>
    <w:rsid w:val="00F061AA"/>
    <w:rsid w:val="00F51698"/>
    <w:rsid w:val="00FA5BF3"/>
    <w:rsid w:val="00FB23C6"/>
    <w:rsid w:val="00FD6A5D"/>
    <w:rsid w:val="00FE3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182C6"/>
  <w15:chartTrackingRefBased/>
  <w15:docId w15:val="{C7939C18-F935-4712-9BC7-2207628B3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AE4575"/>
    <w:pPr>
      <w:spacing w:after="0" w:line="240" w:lineRule="auto"/>
    </w:pPr>
    <w:rPr>
      <w:rFonts w:ascii="Times New Roman" w:eastAsia="Times New Roman" w:hAnsi="Times New Roman" w:cs="Times New Roman"/>
      <w:sz w:val="24"/>
      <w:szCs w:val="24"/>
      <w:lang w:eastAsia="ru-RU"/>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6"/>
    <w:next w:val="a6"/>
    <w:link w:val="13"/>
    <w:qFormat/>
    <w:rsid w:val="00AE4575"/>
    <w:pPr>
      <w:keepNext/>
      <w:spacing w:before="240" w:after="60"/>
      <w:outlineLvl w:val="0"/>
    </w:pPr>
    <w:rPr>
      <w:rFonts w:ascii="Arial" w:hAnsi="Arial" w:cs="Arial"/>
      <w:b/>
      <w:bCs/>
      <w:kern w:val="32"/>
      <w:sz w:val="32"/>
      <w:szCs w:val="32"/>
    </w:rPr>
  </w:style>
  <w:style w:type="paragraph" w:styleId="2">
    <w:name w:val="heading 2"/>
    <w:aliases w:val="2,sub-sect,H2,contract,h2,Numbered text 3,H21,H22,H23,H24,H211,H25,H212,H221,H231,H241,H2111,H26,H213,H222,H232,H242,H2112,H27,H214,H28,H29,H210,H215,H216,H217,H218,H219,H220,H2110,H223,H2113,H224,H225,H226,H227,H228,Заголовок 2 Знак Знак"/>
    <w:basedOn w:val="a6"/>
    <w:next w:val="a6"/>
    <w:link w:val="20"/>
    <w:uiPriority w:val="9"/>
    <w:qFormat/>
    <w:rsid w:val="00AE4575"/>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aliases w:val="h3,Head 3,l3+toc 3,heading 3,CT,Sub-section Title,l3,H3"/>
    <w:basedOn w:val="a6"/>
    <w:next w:val="a6"/>
    <w:link w:val="30"/>
    <w:uiPriority w:val="9"/>
    <w:qFormat/>
    <w:rsid w:val="00AE4575"/>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6"/>
    <w:next w:val="a6"/>
    <w:link w:val="40"/>
    <w:uiPriority w:val="9"/>
    <w:qFormat/>
    <w:rsid w:val="00AE4575"/>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6"/>
    <w:next w:val="a6"/>
    <w:link w:val="50"/>
    <w:uiPriority w:val="9"/>
    <w:qFormat/>
    <w:rsid w:val="00AE4575"/>
    <w:pPr>
      <w:keepNext/>
      <w:ind w:firstLine="5940"/>
      <w:outlineLvl w:val="4"/>
    </w:pPr>
    <w:rPr>
      <w:caps/>
      <w:sz w:val="28"/>
      <w:szCs w:val="28"/>
    </w:rPr>
  </w:style>
  <w:style w:type="paragraph" w:styleId="60">
    <w:name w:val="heading 6"/>
    <w:basedOn w:val="a6"/>
    <w:next w:val="a6"/>
    <w:link w:val="61"/>
    <w:uiPriority w:val="9"/>
    <w:qFormat/>
    <w:rsid w:val="00AE4575"/>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6"/>
    <w:next w:val="a6"/>
    <w:link w:val="70"/>
    <w:uiPriority w:val="9"/>
    <w:qFormat/>
    <w:rsid w:val="00AE4575"/>
    <w:pPr>
      <w:spacing w:before="240" w:after="60"/>
      <w:outlineLvl w:val="6"/>
    </w:pPr>
  </w:style>
  <w:style w:type="paragraph" w:styleId="8">
    <w:name w:val="heading 8"/>
    <w:basedOn w:val="a6"/>
    <w:next w:val="a6"/>
    <w:link w:val="80"/>
    <w:uiPriority w:val="9"/>
    <w:qFormat/>
    <w:rsid w:val="00AE4575"/>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6"/>
    <w:next w:val="a6"/>
    <w:link w:val="90"/>
    <w:uiPriority w:val="9"/>
    <w:unhideWhenUsed/>
    <w:qFormat/>
    <w:rsid w:val="00AE457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7"/>
    <w:link w:val="12"/>
    <w:rsid w:val="00AE4575"/>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contract Знак,h2 Знак,Numbered text 3 Знак,H21 Знак,H22 Знак,H23 Знак,H24 Знак,H211 Знак,H25 Знак,H212 Знак,H221 Знак,H231 Знак,H241 Знак,H2111 Знак,H26 Знак,H213 Знак,H222 Знак,H232 Знак,H242 Знак,H27 Знак"/>
    <w:basedOn w:val="a7"/>
    <w:link w:val="2"/>
    <w:uiPriority w:val="9"/>
    <w:rsid w:val="00AE4575"/>
    <w:rPr>
      <w:rFonts w:ascii="Arial" w:eastAsia="Times New Roman" w:hAnsi="Arial" w:cs="Arial"/>
      <w:b/>
      <w:bCs/>
      <w:i/>
      <w:iCs/>
      <w:sz w:val="28"/>
      <w:szCs w:val="28"/>
      <w:lang w:eastAsia="ru-RU"/>
    </w:rPr>
  </w:style>
  <w:style w:type="character" w:customStyle="1" w:styleId="30">
    <w:name w:val="Заголовок 3 Знак"/>
    <w:aliases w:val="h3 Знак,Head 3 Знак,l3+toc 3 Знак,heading 3 Знак,CT Знак,Sub-section Title Знак,l3 Знак,H3 Знак"/>
    <w:basedOn w:val="a7"/>
    <w:link w:val="3"/>
    <w:uiPriority w:val="9"/>
    <w:rsid w:val="00AE4575"/>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7"/>
    <w:link w:val="4"/>
    <w:uiPriority w:val="9"/>
    <w:rsid w:val="00AE4575"/>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7"/>
    <w:link w:val="5"/>
    <w:uiPriority w:val="9"/>
    <w:rsid w:val="00AE4575"/>
    <w:rPr>
      <w:rFonts w:ascii="Times New Roman" w:eastAsia="Times New Roman" w:hAnsi="Times New Roman" w:cs="Times New Roman"/>
      <w:caps/>
      <w:sz w:val="28"/>
      <w:szCs w:val="28"/>
      <w:lang w:eastAsia="ru-RU"/>
    </w:rPr>
  </w:style>
  <w:style w:type="character" w:customStyle="1" w:styleId="61">
    <w:name w:val="Заголовок 6 Знак"/>
    <w:basedOn w:val="a7"/>
    <w:link w:val="60"/>
    <w:uiPriority w:val="9"/>
    <w:rsid w:val="00AE4575"/>
    <w:rPr>
      <w:rFonts w:ascii="Times New Roman" w:eastAsia="Times New Roman" w:hAnsi="Times New Roman" w:cs="Times New Roman"/>
      <w:b/>
      <w:bCs/>
      <w:lang w:eastAsia="ru-RU"/>
    </w:rPr>
  </w:style>
  <w:style w:type="character" w:customStyle="1" w:styleId="70">
    <w:name w:val="Заголовок 7 Знак"/>
    <w:basedOn w:val="a7"/>
    <w:link w:val="7"/>
    <w:uiPriority w:val="9"/>
    <w:rsid w:val="00AE4575"/>
    <w:rPr>
      <w:rFonts w:ascii="Times New Roman" w:eastAsia="Times New Roman" w:hAnsi="Times New Roman" w:cs="Times New Roman"/>
      <w:sz w:val="24"/>
      <w:szCs w:val="24"/>
      <w:lang w:eastAsia="ru-RU"/>
    </w:rPr>
  </w:style>
  <w:style w:type="character" w:customStyle="1" w:styleId="80">
    <w:name w:val="Заголовок 8 Знак"/>
    <w:basedOn w:val="a7"/>
    <w:link w:val="8"/>
    <w:uiPriority w:val="9"/>
    <w:rsid w:val="00AE4575"/>
    <w:rPr>
      <w:rFonts w:ascii="Times New Roman" w:eastAsia="Times New Roman" w:hAnsi="Times New Roman" w:cs="Times New Roman"/>
      <w:b/>
      <w:bCs/>
      <w:sz w:val="28"/>
      <w:szCs w:val="28"/>
      <w:lang w:eastAsia="ru-RU"/>
    </w:rPr>
  </w:style>
  <w:style w:type="character" w:customStyle="1" w:styleId="90">
    <w:name w:val="Заголовок 9 Знак"/>
    <w:basedOn w:val="a7"/>
    <w:link w:val="9"/>
    <w:uiPriority w:val="9"/>
    <w:rsid w:val="00AE4575"/>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uiPriority w:val="99"/>
    <w:rsid w:val="00AE457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6"/>
    <w:link w:val="ab"/>
    <w:uiPriority w:val="34"/>
    <w:qFormat/>
    <w:rsid w:val="00AE4575"/>
    <w:pPr>
      <w:ind w:left="720"/>
      <w:contextualSpacing/>
    </w:pPr>
  </w:style>
  <w:style w:type="character" w:customStyle="1" w:styleId="a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a"/>
    <w:uiPriority w:val="34"/>
    <w:qFormat/>
    <w:locked/>
    <w:rsid w:val="00AE4575"/>
    <w:rPr>
      <w:rFonts w:ascii="Times New Roman" w:eastAsia="Times New Roman" w:hAnsi="Times New Roman" w:cs="Times New Roman"/>
      <w:sz w:val="24"/>
      <w:szCs w:val="24"/>
      <w:lang w:eastAsia="ru-RU"/>
    </w:rPr>
  </w:style>
  <w:style w:type="paragraph" w:styleId="ac">
    <w:name w:val="Body Text Indent"/>
    <w:basedOn w:val="a6"/>
    <w:link w:val="ad"/>
    <w:uiPriority w:val="99"/>
    <w:rsid w:val="00AE4575"/>
    <w:pPr>
      <w:widowControl w:val="0"/>
      <w:autoSpaceDE w:val="0"/>
      <w:autoSpaceDN w:val="0"/>
      <w:adjustRightInd w:val="0"/>
      <w:spacing w:after="120" w:line="360" w:lineRule="auto"/>
      <w:ind w:left="283" w:firstLine="720"/>
      <w:jc w:val="both"/>
    </w:pPr>
  </w:style>
  <w:style w:type="character" w:customStyle="1" w:styleId="ad">
    <w:name w:val="Основной текст с отступом Знак"/>
    <w:basedOn w:val="a7"/>
    <w:link w:val="ac"/>
    <w:uiPriority w:val="99"/>
    <w:rsid w:val="00AE4575"/>
    <w:rPr>
      <w:rFonts w:ascii="Times New Roman" w:eastAsia="Times New Roman" w:hAnsi="Times New Roman" w:cs="Times New Roman"/>
      <w:sz w:val="24"/>
      <w:szCs w:val="24"/>
      <w:lang w:eastAsia="ru-RU"/>
    </w:rPr>
  </w:style>
  <w:style w:type="paragraph" w:styleId="31">
    <w:name w:val="Body Text Indent 3"/>
    <w:basedOn w:val="a6"/>
    <w:link w:val="32"/>
    <w:uiPriority w:val="99"/>
    <w:rsid w:val="00AE4575"/>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7"/>
    <w:link w:val="31"/>
    <w:uiPriority w:val="99"/>
    <w:rsid w:val="00AE4575"/>
    <w:rPr>
      <w:rFonts w:ascii="Times New Roman" w:eastAsia="Times New Roman" w:hAnsi="Times New Roman" w:cs="Times New Roman"/>
      <w:sz w:val="28"/>
      <w:szCs w:val="28"/>
      <w:lang w:eastAsia="ru-RU"/>
    </w:rPr>
  </w:style>
  <w:style w:type="paragraph" w:styleId="ae">
    <w:name w:val="Body Text"/>
    <w:aliases w:val="Список 1,Body Text Char"/>
    <w:basedOn w:val="a6"/>
    <w:link w:val="14"/>
    <w:qFormat/>
    <w:rsid w:val="00AE4575"/>
    <w:pPr>
      <w:widowControl w:val="0"/>
      <w:autoSpaceDE w:val="0"/>
      <w:autoSpaceDN w:val="0"/>
      <w:adjustRightInd w:val="0"/>
      <w:jc w:val="both"/>
    </w:pPr>
    <w:rPr>
      <w:color w:val="000000"/>
      <w:sz w:val="28"/>
      <w:szCs w:val="28"/>
    </w:rPr>
  </w:style>
  <w:style w:type="character" w:customStyle="1" w:styleId="af">
    <w:name w:val="Основной текст Знак"/>
    <w:aliases w:val="Список 1 Знак,Body Text Char Знак"/>
    <w:basedOn w:val="a7"/>
    <w:rsid w:val="00AE4575"/>
    <w:rPr>
      <w:rFonts w:ascii="Times New Roman" w:eastAsia="Times New Roman" w:hAnsi="Times New Roman" w:cs="Times New Roman"/>
      <w:sz w:val="24"/>
      <w:szCs w:val="24"/>
      <w:lang w:eastAsia="ru-RU"/>
    </w:rPr>
  </w:style>
  <w:style w:type="character" w:customStyle="1" w:styleId="14">
    <w:name w:val="Основной текст Знак1"/>
    <w:aliases w:val="Список 1 Знак1,Body Text Char Знак1"/>
    <w:link w:val="ae"/>
    <w:rsid w:val="00AE4575"/>
    <w:rPr>
      <w:rFonts w:ascii="Times New Roman" w:eastAsia="Times New Roman" w:hAnsi="Times New Roman" w:cs="Times New Roman"/>
      <w:color w:val="000000"/>
      <w:sz w:val="28"/>
      <w:szCs w:val="28"/>
      <w:lang w:eastAsia="ru-RU"/>
    </w:rPr>
  </w:style>
  <w:style w:type="paragraph" w:customStyle="1" w:styleId="15">
    <w:name w:val="Обычный1"/>
    <w:link w:val="Normal"/>
    <w:rsid w:val="00AE4575"/>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6"/>
    <w:link w:val="34"/>
    <w:rsid w:val="00AE4575"/>
    <w:pPr>
      <w:spacing w:after="120"/>
    </w:pPr>
    <w:rPr>
      <w:sz w:val="16"/>
      <w:szCs w:val="16"/>
    </w:rPr>
  </w:style>
  <w:style w:type="character" w:customStyle="1" w:styleId="34">
    <w:name w:val="Основной текст 3 Знак"/>
    <w:basedOn w:val="a7"/>
    <w:link w:val="33"/>
    <w:rsid w:val="00AE4575"/>
    <w:rPr>
      <w:rFonts w:ascii="Times New Roman" w:eastAsia="Times New Roman" w:hAnsi="Times New Roman" w:cs="Times New Roman"/>
      <w:sz w:val="16"/>
      <w:szCs w:val="16"/>
      <w:lang w:eastAsia="ru-RU"/>
    </w:rPr>
  </w:style>
  <w:style w:type="paragraph" w:styleId="af0">
    <w:name w:val="Title"/>
    <w:basedOn w:val="a6"/>
    <w:link w:val="af1"/>
    <w:qFormat/>
    <w:rsid w:val="00AE4575"/>
    <w:pPr>
      <w:jc w:val="center"/>
    </w:pPr>
    <w:rPr>
      <w:sz w:val="28"/>
      <w:szCs w:val="20"/>
    </w:rPr>
  </w:style>
  <w:style w:type="character" w:customStyle="1" w:styleId="af1">
    <w:name w:val="Заголовок Знак"/>
    <w:basedOn w:val="a7"/>
    <w:link w:val="af0"/>
    <w:rsid w:val="00AE4575"/>
    <w:rPr>
      <w:rFonts w:ascii="Times New Roman" w:eastAsia="Times New Roman" w:hAnsi="Times New Roman" w:cs="Times New Roman"/>
      <w:sz w:val="28"/>
      <w:szCs w:val="20"/>
      <w:lang w:eastAsia="ru-RU"/>
    </w:rPr>
  </w:style>
  <w:style w:type="paragraph" w:styleId="af2">
    <w:name w:val="header"/>
    <w:aliases w:val="Знак1,Heder,Titul,??????? ??????????,I.L.T.,Aa?oiee eieiioeooe1"/>
    <w:basedOn w:val="a6"/>
    <w:link w:val="af3"/>
    <w:rsid w:val="00AE4575"/>
    <w:pPr>
      <w:tabs>
        <w:tab w:val="center" w:pos="4677"/>
        <w:tab w:val="right" w:pos="9355"/>
      </w:tabs>
    </w:pPr>
  </w:style>
  <w:style w:type="character" w:customStyle="1" w:styleId="af3">
    <w:name w:val="Верхний колонтитул Знак"/>
    <w:aliases w:val="Знак1 Знак,Heder Знак,Titul Знак,??????? ?????????? Знак1,I.L.T. Знак1,Aa?oiee eieiioeooe1 Знак"/>
    <w:basedOn w:val="a7"/>
    <w:link w:val="af2"/>
    <w:rsid w:val="00AE4575"/>
    <w:rPr>
      <w:rFonts w:ascii="Times New Roman" w:eastAsia="Times New Roman" w:hAnsi="Times New Roman" w:cs="Times New Roman"/>
      <w:sz w:val="24"/>
      <w:szCs w:val="24"/>
      <w:lang w:eastAsia="ru-RU"/>
    </w:rPr>
  </w:style>
  <w:style w:type="character" w:styleId="af4">
    <w:name w:val="page number"/>
    <w:basedOn w:val="a7"/>
    <w:uiPriority w:val="99"/>
    <w:rsid w:val="00AE4575"/>
  </w:style>
  <w:style w:type="paragraph" w:customStyle="1" w:styleId="310">
    <w:name w:val="Основной текст с отступом 31"/>
    <w:basedOn w:val="15"/>
    <w:rsid w:val="00AE4575"/>
    <w:pPr>
      <w:spacing w:line="360" w:lineRule="auto"/>
      <w:ind w:left="0" w:firstLine="709"/>
      <w:jc w:val="both"/>
    </w:pPr>
    <w:rPr>
      <w:sz w:val="24"/>
    </w:rPr>
  </w:style>
  <w:style w:type="paragraph" w:customStyle="1" w:styleId="21">
    <w:name w:val="Текст_начало_2"/>
    <w:basedOn w:val="a6"/>
    <w:uiPriority w:val="99"/>
    <w:rsid w:val="00AE4575"/>
    <w:pPr>
      <w:spacing w:line="360" w:lineRule="exact"/>
      <w:jc w:val="both"/>
    </w:pPr>
    <w:rPr>
      <w:rFonts w:ascii="Arial" w:hAnsi="Arial"/>
      <w:szCs w:val="20"/>
      <w:lang w:val="en-GB"/>
    </w:rPr>
  </w:style>
  <w:style w:type="paragraph" w:customStyle="1" w:styleId="BodyText21">
    <w:name w:val="Body Text 21"/>
    <w:basedOn w:val="15"/>
    <w:rsid w:val="00AE4575"/>
    <w:pPr>
      <w:spacing w:line="360" w:lineRule="auto"/>
      <w:ind w:left="0" w:firstLine="851"/>
      <w:jc w:val="both"/>
    </w:pPr>
    <w:rPr>
      <w:sz w:val="24"/>
    </w:rPr>
  </w:style>
  <w:style w:type="paragraph" w:styleId="af5">
    <w:name w:val="footer"/>
    <w:basedOn w:val="a6"/>
    <w:link w:val="af6"/>
    <w:uiPriority w:val="99"/>
    <w:rsid w:val="00AE4575"/>
    <w:pPr>
      <w:tabs>
        <w:tab w:val="center" w:pos="4677"/>
        <w:tab w:val="right" w:pos="9355"/>
      </w:tabs>
    </w:pPr>
  </w:style>
  <w:style w:type="character" w:customStyle="1" w:styleId="af6">
    <w:name w:val="Нижний колонтитул Знак"/>
    <w:basedOn w:val="a7"/>
    <w:link w:val="af5"/>
    <w:uiPriority w:val="99"/>
    <w:rsid w:val="00AE4575"/>
    <w:rPr>
      <w:rFonts w:ascii="Times New Roman" w:eastAsia="Times New Roman" w:hAnsi="Times New Roman" w:cs="Times New Roman"/>
      <w:sz w:val="24"/>
      <w:szCs w:val="24"/>
      <w:lang w:eastAsia="ru-RU"/>
    </w:rPr>
  </w:style>
  <w:style w:type="paragraph" w:styleId="22">
    <w:name w:val="Body Text 2"/>
    <w:basedOn w:val="a6"/>
    <w:link w:val="23"/>
    <w:uiPriority w:val="99"/>
    <w:rsid w:val="00AE4575"/>
    <w:pPr>
      <w:jc w:val="both"/>
    </w:pPr>
    <w:rPr>
      <w:sz w:val="28"/>
      <w:szCs w:val="28"/>
    </w:rPr>
  </w:style>
  <w:style w:type="character" w:customStyle="1" w:styleId="23">
    <w:name w:val="Основной текст 2 Знак"/>
    <w:basedOn w:val="a7"/>
    <w:link w:val="22"/>
    <w:uiPriority w:val="99"/>
    <w:rsid w:val="00AE4575"/>
    <w:rPr>
      <w:rFonts w:ascii="Times New Roman" w:eastAsia="Times New Roman" w:hAnsi="Times New Roman" w:cs="Times New Roman"/>
      <w:sz w:val="28"/>
      <w:szCs w:val="28"/>
      <w:lang w:eastAsia="ru-RU"/>
    </w:rPr>
  </w:style>
  <w:style w:type="paragraph" w:styleId="af7">
    <w:name w:val="Balloon Text"/>
    <w:basedOn w:val="a6"/>
    <w:link w:val="af8"/>
    <w:uiPriority w:val="99"/>
    <w:rsid w:val="00AE4575"/>
    <w:rPr>
      <w:rFonts w:ascii="Tahoma" w:hAnsi="Tahoma" w:cs="Tahoma"/>
      <w:sz w:val="16"/>
      <w:szCs w:val="16"/>
    </w:rPr>
  </w:style>
  <w:style w:type="character" w:customStyle="1" w:styleId="af8">
    <w:name w:val="Текст выноски Знак"/>
    <w:basedOn w:val="a7"/>
    <w:link w:val="af7"/>
    <w:uiPriority w:val="99"/>
    <w:rsid w:val="00AE4575"/>
    <w:rPr>
      <w:rFonts w:ascii="Tahoma" w:eastAsia="Times New Roman" w:hAnsi="Tahoma" w:cs="Tahoma"/>
      <w:sz w:val="16"/>
      <w:szCs w:val="16"/>
      <w:lang w:eastAsia="ru-RU"/>
    </w:rPr>
  </w:style>
  <w:style w:type="paragraph" w:styleId="24">
    <w:name w:val="Body Text Indent 2"/>
    <w:basedOn w:val="a6"/>
    <w:link w:val="25"/>
    <w:uiPriority w:val="99"/>
    <w:rsid w:val="00AE4575"/>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7"/>
    <w:link w:val="24"/>
    <w:uiPriority w:val="99"/>
    <w:rsid w:val="00AE4575"/>
    <w:rPr>
      <w:rFonts w:ascii="Times New Roman" w:eastAsia="Times New Roman" w:hAnsi="Times New Roman" w:cs="Times New Roman"/>
      <w:color w:val="000000"/>
      <w:spacing w:val="-1"/>
      <w:sz w:val="28"/>
      <w:szCs w:val="28"/>
      <w:lang w:eastAsia="ru-RU"/>
    </w:rPr>
  </w:style>
  <w:style w:type="paragraph" w:styleId="af9">
    <w:name w:val="Block Text"/>
    <w:basedOn w:val="a6"/>
    <w:uiPriority w:val="99"/>
    <w:rsid w:val="00AE4575"/>
    <w:pPr>
      <w:ind w:left="5040" w:right="140"/>
    </w:pPr>
    <w:rPr>
      <w:sz w:val="22"/>
      <w:szCs w:val="22"/>
    </w:rPr>
  </w:style>
  <w:style w:type="paragraph" w:customStyle="1" w:styleId="FR1">
    <w:name w:val="FR1"/>
    <w:uiPriority w:val="99"/>
    <w:rsid w:val="00AE4575"/>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AE457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7"/>
    <w:link w:val="ConsNormal"/>
    <w:rsid w:val="00AE4575"/>
    <w:rPr>
      <w:rFonts w:ascii="Arial" w:eastAsia="Times New Roman" w:hAnsi="Arial" w:cs="Arial"/>
      <w:sz w:val="20"/>
      <w:szCs w:val="20"/>
      <w:lang w:eastAsia="ru-RU"/>
    </w:rPr>
  </w:style>
  <w:style w:type="paragraph" w:customStyle="1" w:styleId="Heading">
    <w:name w:val="Heading"/>
    <w:uiPriority w:val="99"/>
    <w:rsid w:val="00AE4575"/>
    <w:pPr>
      <w:autoSpaceDE w:val="0"/>
      <w:autoSpaceDN w:val="0"/>
      <w:adjustRightInd w:val="0"/>
      <w:spacing w:after="0" w:line="240" w:lineRule="auto"/>
    </w:pPr>
    <w:rPr>
      <w:rFonts w:ascii="Arial" w:eastAsia="Times New Roman" w:hAnsi="Arial" w:cs="Arial"/>
      <w:b/>
      <w:bCs/>
      <w:lang w:eastAsia="ru-RU"/>
    </w:rPr>
  </w:style>
  <w:style w:type="paragraph" w:styleId="a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6"/>
    <w:link w:val="afb"/>
    <w:uiPriority w:val="99"/>
    <w:qFormat/>
    <w:rsid w:val="00AE4575"/>
    <w:rPr>
      <w:sz w:val="20"/>
      <w:szCs w:val="20"/>
    </w:rPr>
  </w:style>
  <w:style w:type="character" w:customStyle="1" w:styleId="af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7"/>
    <w:link w:val="afa"/>
    <w:uiPriority w:val="99"/>
    <w:rsid w:val="00AE4575"/>
    <w:rPr>
      <w:rFonts w:ascii="Times New Roman" w:eastAsia="Times New Roman" w:hAnsi="Times New Roman" w:cs="Times New Roman"/>
      <w:sz w:val="20"/>
      <w:szCs w:val="20"/>
      <w:lang w:eastAsia="ru-RU"/>
    </w:rPr>
  </w:style>
  <w:style w:type="character" w:styleId="afc">
    <w:name w:val="footnote reference"/>
    <w:aliases w:val="fr,Used by Word for Help footnote symbols,Знак сноски 1,Ciae niinee 1,Знак сноски-FN,Ciae niinee-FN,Ссылка на сноску 45,Referencia nota al pie,SUPERS"/>
    <w:basedOn w:val="a7"/>
    <w:rsid w:val="00AE4575"/>
    <w:rPr>
      <w:vertAlign w:val="superscript"/>
    </w:rPr>
  </w:style>
  <w:style w:type="paragraph" w:customStyle="1" w:styleId="ConsPlusNormal">
    <w:name w:val="ConsPlusNormal"/>
    <w:link w:val="ConsPlusNormal0"/>
    <w:qFormat/>
    <w:rsid w:val="00AE457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6">
    <w:name w:val="Обычный2"/>
    <w:uiPriority w:val="99"/>
    <w:rsid w:val="00AE4575"/>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6"/>
    <w:rsid w:val="00AE4575"/>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AE4575"/>
    <w:rPr>
      <w:rFonts w:ascii="Times New Roman" w:hAnsi="Times New Roman" w:cs="Times New Roman"/>
      <w:i/>
      <w:iCs/>
      <w:spacing w:val="-20"/>
      <w:sz w:val="24"/>
      <w:szCs w:val="24"/>
    </w:rPr>
  </w:style>
  <w:style w:type="character" w:customStyle="1" w:styleId="FontStyle14">
    <w:name w:val="Font Style14"/>
    <w:uiPriority w:val="99"/>
    <w:rsid w:val="00AE4575"/>
    <w:rPr>
      <w:rFonts w:ascii="Times New Roman" w:hAnsi="Times New Roman" w:cs="Times New Roman"/>
      <w:sz w:val="26"/>
      <w:szCs w:val="26"/>
    </w:rPr>
  </w:style>
  <w:style w:type="paragraph" w:customStyle="1" w:styleId="afd">
    <w:name w:val="Обычный.Нормальный абзац Знак"/>
    <w:uiPriority w:val="99"/>
    <w:rsid w:val="00AE4575"/>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AE4575"/>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e">
    <w:name w:val="No Spacing"/>
    <w:link w:val="aff"/>
    <w:uiPriority w:val="1"/>
    <w:qFormat/>
    <w:rsid w:val="00AE4575"/>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6"/>
    <w:rsid w:val="00AE4575"/>
    <w:pPr>
      <w:spacing w:after="160" w:line="240" w:lineRule="exact"/>
    </w:pPr>
    <w:rPr>
      <w:rFonts w:ascii="Verdana" w:hAnsi="Verdana"/>
      <w:lang w:val="en-US" w:eastAsia="en-US"/>
    </w:rPr>
  </w:style>
  <w:style w:type="character" w:styleId="aff0">
    <w:name w:val="Placeholder Text"/>
    <w:basedOn w:val="a7"/>
    <w:uiPriority w:val="99"/>
    <w:rsid w:val="00AE4575"/>
    <w:rPr>
      <w:color w:val="808080"/>
    </w:rPr>
  </w:style>
  <w:style w:type="paragraph" w:styleId="aff1">
    <w:name w:val="endnote text"/>
    <w:basedOn w:val="a6"/>
    <w:link w:val="aff2"/>
    <w:uiPriority w:val="99"/>
    <w:unhideWhenUsed/>
    <w:rsid w:val="00AE4575"/>
    <w:pPr>
      <w:jc w:val="both"/>
    </w:pPr>
    <w:rPr>
      <w:sz w:val="20"/>
      <w:szCs w:val="20"/>
    </w:rPr>
  </w:style>
  <w:style w:type="character" w:customStyle="1" w:styleId="aff2">
    <w:name w:val="Текст концевой сноски Знак"/>
    <w:basedOn w:val="a7"/>
    <w:link w:val="aff1"/>
    <w:uiPriority w:val="99"/>
    <w:rsid w:val="00AE4575"/>
    <w:rPr>
      <w:rFonts w:ascii="Times New Roman" w:eastAsia="Times New Roman" w:hAnsi="Times New Roman" w:cs="Times New Roman"/>
      <w:sz w:val="20"/>
      <w:szCs w:val="20"/>
      <w:lang w:eastAsia="ru-RU"/>
    </w:rPr>
  </w:style>
  <w:style w:type="character" w:styleId="aff3">
    <w:name w:val="endnote reference"/>
    <w:basedOn w:val="a7"/>
    <w:uiPriority w:val="99"/>
    <w:unhideWhenUsed/>
    <w:rsid w:val="00AE4575"/>
    <w:rPr>
      <w:vertAlign w:val="superscript"/>
    </w:rPr>
  </w:style>
  <w:style w:type="paragraph" w:styleId="aff4">
    <w:name w:val="Subtitle"/>
    <w:basedOn w:val="a6"/>
    <w:next w:val="a6"/>
    <w:link w:val="aff5"/>
    <w:qFormat/>
    <w:rsid w:val="00AE4575"/>
    <w:pPr>
      <w:spacing w:after="60"/>
      <w:jc w:val="center"/>
      <w:outlineLvl w:val="1"/>
    </w:pPr>
    <w:rPr>
      <w:rFonts w:ascii="Cambria" w:hAnsi="Cambria"/>
    </w:rPr>
  </w:style>
  <w:style w:type="character" w:customStyle="1" w:styleId="aff5">
    <w:name w:val="Подзаголовок Знак"/>
    <w:basedOn w:val="a7"/>
    <w:link w:val="aff4"/>
    <w:rsid w:val="00AE4575"/>
    <w:rPr>
      <w:rFonts w:ascii="Cambria" w:eastAsia="Times New Roman" w:hAnsi="Cambria" w:cs="Times New Roman"/>
      <w:sz w:val="24"/>
      <w:szCs w:val="24"/>
      <w:lang w:eastAsia="ru-RU"/>
    </w:rPr>
  </w:style>
  <w:style w:type="paragraph" w:customStyle="1" w:styleId="ConsPlusNonformat">
    <w:name w:val="ConsPlusNonformat"/>
    <w:uiPriority w:val="99"/>
    <w:rsid w:val="00AE4575"/>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uiPriority w:val="99"/>
    <w:rsid w:val="00AE4575"/>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uiPriority w:val="99"/>
    <w:rsid w:val="00AE4575"/>
    <w:pPr>
      <w:spacing w:line="360" w:lineRule="auto"/>
      <w:ind w:left="0" w:firstLine="709"/>
      <w:jc w:val="both"/>
    </w:pPr>
    <w:rPr>
      <w:sz w:val="24"/>
    </w:rPr>
  </w:style>
  <w:style w:type="paragraph" w:styleId="aff6">
    <w:name w:val="annotation text"/>
    <w:aliases w:val="ct,Used by Word for text of author queries, Знак2,Знак2"/>
    <w:basedOn w:val="a6"/>
    <w:link w:val="aff7"/>
    <w:uiPriority w:val="99"/>
    <w:unhideWhenUsed/>
    <w:rsid w:val="00AE4575"/>
    <w:rPr>
      <w:sz w:val="20"/>
      <w:szCs w:val="20"/>
    </w:rPr>
  </w:style>
  <w:style w:type="character" w:customStyle="1" w:styleId="aff7">
    <w:name w:val="Текст примечания Знак"/>
    <w:aliases w:val="ct Знак,Used by Word for text of author queries Знак, Знак2 Знак,Знак2 Знак"/>
    <w:basedOn w:val="a7"/>
    <w:link w:val="aff6"/>
    <w:uiPriority w:val="99"/>
    <w:rsid w:val="00AE4575"/>
    <w:rPr>
      <w:rFonts w:ascii="Times New Roman" w:eastAsia="Times New Roman" w:hAnsi="Times New Roman" w:cs="Times New Roman"/>
      <w:sz w:val="20"/>
      <w:szCs w:val="20"/>
      <w:lang w:eastAsia="ru-RU"/>
    </w:rPr>
  </w:style>
  <w:style w:type="character" w:styleId="aff8">
    <w:name w:val="annotation reference"/>
    <w:basedOn w:val="a7"/>
    <w:uiPriority w:val="99"/>
    <w:unhideWhenUsed/>
    <w:rsid w:val="00AE4575"/>
    <w:rPr>
      <w:sz w:val="16"/>
      <w:szCs w:val="16"/>
    </w:rPr>
  </w:style>
  <w:style w:type="paragraph" w:styleId="aff9">
    <w:name w:val="annotation subject"/>
    <w:basedOn w:val="aff6"/>
    <w:next w:val="aff6"/>
    <w:link w:val="affa"/>
    <w:unhideWhenUsed/>
    <w:rsid w:val="00AE4575"/>
    <w:rPr>
      <w:b/>
      <w:bCs/>
    </w:rPr>
  </w:style>
  <w:style w:type="character" w:customStyle="1" w:styleId="affa">
    <w:name w:val="Тема примечания Знак"/>
    <w:basedOn w:val="aff7"/>
    <w:link w:val="aff9"/>
    <w:rsid w:val="00AE4575"/>
    <w:rPr>
      <w:rFonts w:ascii="Times New Roman" w:eastAsia="Times New Roman" w:hAnsi="Times New Roman" w:cs="Times New Roman"/>
      <w:b/>
      <w:bCs/>
      <w:sz w:val="20"/>
      <w:szCs w:val="20"/>
      <w:lang w:eastAsia="ru-RU"/>
    </w:rPr>
  </w:style>
  <w:style w:type="character" w:styleId="affb">
    <w:name w:val="Hyperlink"/>
    <w:basedOn w:val="a7"/>
    <w:uiPriority w:val="99"/>
    <w:unhideWhenUsed/>
    <w:rsid w:val="00AE4575"/>
    <w:rPr>
      <w:color w:val="0563C1" w:themeColor="hyperlink"/>
      <w:u w:val="single"/>
    </w:rPr>
  </w:style>
  <w:style w:type="paragraph" w:customStyle="1" w:styleId="37">
    <w:name w:val="Стиль3"/>
    <w:basedOn w:val="24"/>
    <w:link w:val="38"/>
    <w:uiPriority w:val="99"/>
    <w:qFormat/>
    <w:rsid w:val="00AE4575"/>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uiPriority w:val="99"/>
    <w:rsid w:val="00AE4575"/>
    <w:rPr>
      <w:rFonts w:ascii="Times New Roman" w:eastAsia="Times New Roman" w:hAnsi="Times New Roman" w:cs="Times New Roman"/>
      <w:sz w:val="24"/>
      <w:szCs w:val="20"/>
      <w:lang w:eastAsia="ru-RU"/>
    </w:rPr>
  </w:style>
  <w:style w:type="paragraph" w:customStyle="1" w:styleId="Normal1">
    <w:name w:val="Normal1"/>
    <w:rsid w:val="00AE4575"/>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c">
    <w:name w:val="Table Grid"/>
    <w:basedOn w:val="a8"/>
    <w:uiPriority w:val="3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basedOn w:val="a7"/>
    <w:uiPriority w:val="22"/>
    <w:qFormat/>
    <w:rsid w:val="00AE4575"/>
    <w:rPr>
      <w:b/>
      <w:bCs/>
    </w:rPr>
  </w:style>
  <w:style w:type="character" w:styleId="affe">
    <w:name w:val="Emphasis"/>
    <w:basedOn w:val="a7"/>
    <w:qFormat/>
    <w:rsid w:val="00AE4575"/>
    <w:rPr>
      <w:i/>
      <w:iCs/>
    </w:rPr>
  </w:style>
  <w:style w:type="paragraph" w:styleId="27">
    <w:name w:val="Quote"/>
    <w:basedOn w:val="a6"/>
    <w:next w:val="a6"/>
    <w:link w:val="28"/>
    <w:uiPriority w:val="29"/>
    <w:qFormat/>
    <w:rsid w:val="00AE4575"/>
    <w:rPr>
      <w:i/>
      <w:iCs/>
      <w:color w:val="000000" w:themeColor="text1"/>
    </w:rPr>
  </w:style>
  <w:style w:type="character" w:customStyle="1" w:styleId="28">
    <w:name w:val="Цитата 2 Знак"/>
    <w:basedOn w:val="a7"/>
    <w:link w:val="27"/>
    <w:uiPriority w:val="29"/>
    <w:rsid w:val="00AE4575"/>
    <w:rPr>
      <w:rFonts w:ascii="Times New Roman" w:eastAsia="Times New Roman" w:hAnsi="Times New Roman" w:cs="Times New Roman"/>
      <w:i/>
      <w:iCs/>
      <w:color w:val="000000" w:themeColor="text1"/>
      <w:sz w:val="24"/>
      <w:szCs w:val="24"/>
      <w:lang w:eastAsia="ru-RU"/>
    </w:rPr>
  </w:style>
  <w:style w:type="paragraph" w:styleId="afff">
    <w:name w:val="Intense Quote"/>
    <w:basedOn w:val="a6"/>
    <w:next w:val="a6"/>
    <w:link w:val="afff0"/>
    <w:uiPriority w:val="30"/>
    <w:qFormat/>
    <w:rsid w:val="00AE4575"/>
    <w:pPr>
      <w:pBdr>
        <w:bottom w:val="single" w:sz="4" w:space="4" w:color="5B9BD5" w:themeColor="accent1"/>
      </w:pBdr>
      <w:spacing w:before="200" w:after="280"/>
      <w:ind w:left="936" w:right="936"/>
    </w:pPr>
    <w:rPr>
      <w:b/>
      <w:bCs/>
      <w:i/>
      <w:iCs/>
      <w:color w:val="5B9BD5" w:themeColor="accent1"/>
    </w:rPr>
  </w:style>
  <w:style w:type="character" w:customStyle="1" w:styleId="afff0">
    <w:name w:val="Выделенная цитата Знак"/>
    <w:basedOn w:val="a7"/>
    <w:link w:val="afff"/>
    <w:uiPriority w:val="30"/>
    <w:rsid w:val="00AE4575"/>
    <w:rPr>
      <w:rFonts w:ascii="Times New Roman" w:eastAsia="Times New Roman" w:hAnsi="Times New Roman" w:cs="Times New Roman"/>
      <w:b/>
      <w:bCs/>
      <w:i/>
      <w:iCs/>
      <w:color w:val="5B9BD5" w:themeColor="accent1"/>
      <w:sz w:val="24"/>
      <w:szCs w:val="24"/>
      <w:lang w:eastAsia="ru-RU"/>
    </w:rPr>
  </w:style>
  <w:style w:type="character" w:styleId="afff1">
    <w:name w:val="Subtle Emphasis"/>
    <w:basedOn w:val="a7"/>
    <w:qFormat/>
    <w:rsid w:val="00AE4575"/>
    <w:rPr>
      <w:i/>
      <w:iCs/>
      <w:color w:val="808080" w:themeColor="text1" w:themeTint="7F"/>
    </w:rPr>
  </w:style>
  <w:style w:type="character" w:styleId="afff2">
    <w:name w:val="Intense Emphasis"/>
    <w:basedOn w:val="a7"/>
    <w:uiPriority w:val="21"/>
    <w:qFormat/>
    <w:rsid w:val="00AE4575"/>
    <w:rPr>
      <w:b/>
      <w:bCs/>
      <w:i/>
      <w:iCs/>
      <w:color w:val="5B9BD5" w:themeColor="accent1"/>
    </w:rPr>
  </w:style>
  <w:style w:type="character" w:styleId="afff3">
    <w:name w:val="Subtle Reference"/>
    <w:basedOn w:val="a7"/>
    <w:uiPriority w:val="31"/>
    <w:qFormat/>
    <w:rsid w:val="00AE4575"/>
    <w:rPr>
      <w:smallCaps/>
      <w:color w:val="ED7D31" w:themeColor="accent2"/>
      <w:u w:val="single"/>
    </w:rPr>
  </w:style>
  <w:style w:type="character" w:styleId="afff4">
    <w:name w:val="Intense Reference"/>
    <w:basedOn w:val="a7"/>
    <w:uiPriority w:val="32"/>
    <w:qFormat/>
    <w:rsid w:val="00AE4575"/>
    <w:rPr>
      <w:b/>
      <w:bCs/>
      <w:smallCaps/>
      <w:color w:val="ED7D31" w:themeColor="accent2"/>
      <w:spacing w:val="5"/>
      <w:u w:val="single"/>
    </w:rPr>
  </w:style>
  <w:style w:type="character" w:styleId="afff5">
    <w:name w:val="Book Title"/>
    <w:basedOn w:val="a7"/>
    <w:uiPriority w:val="33"/>
    <w:qFormat/>
    <w:rsid w:val="00AE4575"/>
    <w:rPr>
      <w:b/>
      <w:bCs/>
      <w:smallCaps/>
      <w:spacing w:val="5"/>
    </w:rPr>
  </w:style>
  <w:style w:type="paragraph" w:styleId="afff6">
    <w:name w:val="TOC Heading"/>
    <w:basedOn w:val="12"/>
    <w:next w:val="a6"/>
    <w:uiPriority w:val="39"/>
    <w:unhideWhenUsed/>
    <w:qFormat/>
    <w:rsid w:val="00AE4575"/>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7">
    <w:name w:val="Базовый"/>
    <w:uiPriority w:val="99"/>
    <w:rsid w:val="00AE4575"/>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4">
    <w:name w:val="Пункты"/>
    <w:basedOn w:val="2"/>
    <w:link w:val="afff8"/>
    <w:uiPriority w:val="99"/>
    <w:qFormat/>
    <w:rsid w:val="00AE4575"/>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8">
    <w:name w:val="Пункты Знак"/>
    <w:link w:val="a4"/>
    <w:uiPriority w:val="99"/>
    <w:rsid w:val="00AE4575"/>
    <w:rPr>
      <w:rFonts w:ascii="Times New Roman" w:eastAsia="Times New Roman" w:hAnsi="Times New Roman" w:cs="Times New Roman"/>
      <w:bCs/>
      <w:iCs/>
      <w:sz w:val="24"/>
      <w:szCs w:val="28"/>
      <w:lang w:eastAsia="ru-RU"/>
    </w:rPr>
  </w:style>
  <w:style w:type="paragraph" w:customStyle="1" w:styleId="16">
    <w:name w:val="Нижний колонтитул1"/>
    <w:uiPriority w:val="99"/>
    <w:rsid w:val="00AE4575"/>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9">
    <w:name w:val="Текстовый блок A"/>
    <w:uiPriority w:val="99"/>
    <w:rsid w:val="00AE4575"/>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6"/>
    <w:link w:val="42"/>
    <w:qFormat/>
    <w:rsid w:val="00AE4575"/>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AE4575"/>
    <w:rPr>
      <w:rFonts w:ascii="Times New Roman" w:eastAsia="Times New Roman" w:hAnsi="Times New Roman" w:cs="Times New Roman"/>
      <w:bCs/>
      <w:sz w:val="24"/>
      <w:szCs w:val="24"/>
      <w:lang w:eastAsia="ru-RU"/>
    </w:rPr>
  </w:style>
  <w:style w:type="paragraph" w:customStyle="1" w:styleId="51">
    <w:name w:val="Стиль5"/>
    <w:basedOn w:val="a6"/>
    <w:link w:val="52"/>
    <w:qFormat/>
    <w:rsid w:val="00AE4575"/>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AE4575"/>
    <w:rPr>
      <w:rFonts w:ascii="Times New Roman" w:eastAsia="Times New Roman" w:hAnsi="Times New Roman" w:cs="Times New Roman"/>
      <w:sz w:val="24"/>
      <w:szCs w:val="24"/>
      <w:lang w:eastAsia="ru-RU"/>
    </w:rPr>
  </w:style>
  <w:style w:type="paragraph" w:customStyle="1" w:styleId="6">
    <w:name w:val="Стиль6"/>
    <w:basedOn w:val="a6"/>
    <w:link w:val="62"/>
    <w:qFormat/>
    <w:rsid w:val="00AE4575"/>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AE4575"/>
    <w:rPr>
      <w:rFonts w:ascii="Times New Roman" w:eastAsia="Times New Roman" w:hAnsi="Times New Roman" w:cs="Times New Roman"/>
      <w:sz w:val="24"/>
      <w:szCs w:val="24"/>
      <w:lang w:eastAsia="ru-RU"/>
    </w:rPr>
  </w:style>
  <w:style w:type="paragraph" w:customStyle="1" w:styleId="Iauiue">
    <w:name w:val="Iau?iue"/>
    <w:rsid w:val="00AE4575"/>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6"/>
    <w:uiPriority w:val="99"/>
    <w:rsid w:val="00AE4575"/>
    <w:pPr>
      <w:jc w:val="center"/>
    </w:pPr>
    <w:rPr>
      <w:rFonts w:ascii="Arial" w:hAnsi="Arial" w:cs="Arial"/>
      <w:noProof/>
      <w:sz w:val="20"/>
      <w:szCs w:val="20"/>
    </w:rPr>
  </w:style>
  <w:style w:type="paragraph" w:customStyle="1" w:styleId="ConsPlusCell">
    <w:name w:val="ConsPlusCell"/>
    <w:rsid w:val="00AE457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a">
    <w:name w:val="Знак Знак Знак Знак Знак Знак Знак"/>
    <w:basedOn w:val="a6"/>
    <w:next w:val="22"/>
    <w:uiPriority w:val="99"/>
    <w:rsid w:val="00AE4575"/>
    <w:pPr>
      <w:spacing w:after="160" w:line="240" w:lineRule="exact"/>
      <w:jc w:val="both"/>
    </w:pPr>
    <w:rPr>
      <w:szCs w:val="20"/>
      <w:lang w:val="en-US" w:eastAsia="en-US"/>
    </w:rPr>
  </w:style>
  <w:style w:type="character" w:customStyle="1" w:styleId="ConsPlusNormal0">
    <w:name w:val="ConsPlusNormal Знак"/>
    <w:link w:val="ConsPlusNormal"/>
    <w:locked/>
    <w:rsid w:val="00AE4575"/>
    <w:rPr>
      <w:rFonts w:ascii="Arial" w:eastAsia="Times New Roman" w:hAnsi="Arial" w:cs="Arial"/>
      <w:sz w:val="20"/>
      <w:szCs w:val="20"/>
      <w:lang w:eastAsia="ru-RU"/>
    </w:rPr>
  </w:style>
  <w:style w:type="paragraph" w:styleId="afffb">
    <w:name w:val="Normal (Web)"/>
    <w:basedOn w:val="a6"/>
    <w:uiPriority w:val="99"/>
    <w:rsid w:val="00AE4575"/>
    <w:pPr>
      <w:spacing w:before="100" w:beforeAutospacing="1" w:after="100" w:afterAutospacing="1"/>
    </w:pPr>
  </w:style>
  <w:style w:type="character" w:customStyle="1" w:styleId="17">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7"/>
    <w:rsid w:val="00AE4575"/>
    <w:rPr>
      <w:rFonts w:ascii="Times New Roman" w:eastAsia="Times New Roman" w:hAnsi="Times New Roman" w:cs="Times New Roman"/>
      <w:sz w:val="20"/>
      <w:szCs w:val="20"/>
      <w:lang w:eastAsia="ar-SA"/>
    </w:rPr>
  </w:style>
  <w:style w:type="paragraph" w:customStyle="1" w:styleId="223">
    <w:name w:val="223 Положение"/>
    <w:basedOn w:val="afe"/>
    <w:qFormat/>
    <w:rsid w:val="00AE4575"/>
    <w:pPr>
      <w:numPr>
        <w:numId w:val="3"/>
      </w:numPr>
      <w:spacing w:after="240"/>
      <w:jc w:val="center"/>
      <w:outlineLvl w:val="0"/>
    </w:pPr>
    <w:rPr>
      <w:rFonts w:eastAsiaTheme="minorHAnsi"/>
      <w:sz w:val="28"/>
      <w:szCs w:val="28"/>
      <w:lang w:eastAsia="en-US"/>
    </w:rPr>
  </w:style>
  <w:style w:type="character" w:customStyle="1" w:styleId="aff">
    <w:name w:val="Без интервала Знак"/>
    <w:basedOn w:val="a7"/>
    <w:link w:val="afe"/>
    <w:uiPriority w:val="1"/>
    <w:rsid w:val="00AE4575"/>
    <w:rPr>
      <w:rFonts w:ascii="Times New Roman" w:eastAsia="Times New Roman" w:hAnsi="Times New Roman" w:cs="Times New Roman"/>
      <w:sz w:val="24"/>
      <w:szCs w:val="24"/>
      <w:lang w:eastAsia="ru-RU"/>
    </w:rPr>
  </w:style>
  <w:style w:type="paragraph" w:customStyle="1" w:styleId="1110">
    <w:name w:val="Стиль111"/>
    <w:basedOn w:val="afe"/>
    <w:link w:val="1111"/>
    <w:qFormat/>
    <w:rsid w:val="00AE4575"/>
    <w:pPr>
      <w:numPr>
        <w:ilvl w:val="1"/>
        <w:numId w:val="3"/>
      </w:numPr>
    </w:pPr>
    <w:rPr>
      <w:color w:val="000000" w:themeColor="text1"/>
      <w:sz w:val="28"/>
      <w:szCs w:val="28"/>
      <w:u w:val="single"/>
    </w:rPr>
  </w:style>
  <w:style w:type="character" w:customStyle="1" w:styleId="1111">
    <w:name w:val="Стиль111 Знак"/>
    <w:basedOn w:val="aff"/>
    <w:link w:val="1110"/>
    <w:rsid w:val="00AE4575"/>
    <w:rPr>
      <w:rFonts w:ascii="Times New Roman" w:eastAsia="Times New Roman" w:hAnsi="Times New Roman" w:cs="Times New Roman"/>
      <w:color w:val="000000" w:themeColor="text1"/>
      <w:sz w:val="28"/>
      <w:szCs w:val="28"/>
      <w:u w:val="single"/>
      <w:lang w:eastAsia="ru-RU"/>
    </w:rPr>
  </w:style>
  <w:style w:type="paragraph" w:customStyle="1" w:styleId="afffc">
    <w:name w:val="Разновидность документа"/>
    <w:basedOn w:val="a6"/>
    <w:uiPriority w:val="99"/>
    <w:rsid w:val="00AE4575"/>
    <w:pPr>
      <w:widowControl w:val="0"/>
      <w:suppressAutoHyphens/>
      <w:spacing w:after="40"/>
      <w:jc w:val="center"/>
    </w:pPr>
    <w:rPr>
      <w:rFonts w:ascii="Arial" w:hAnsi="Arial"/>
      <w:b/>
      <w:szCs w:val="20"/>
      <w:lang w:eastAsia="ar-SA"/>
    </w:rPr>
  </w:style>
  <w:style w:type="paragraph" w:customStyle="1" w:styleId="a2">
    <w:name w:val="О"/>
    <w:basedOn w:val="aa"/>
    <w:uiPriority w:val="99"/>
    <w:qFormat/>
    <w:rsid w:val="00AE4575"/>
    <w:pPr>
      <w:numPr>
        <w:numId w:val="4"/>
      </w:numPr>
      <w:spacing w:line="276" w:lineRule="auto"/>
      <w:jc w:val="both"/>
    </w:pPr>
    <w:rPr>
      <w:rFonts w:eastAsiaTheme="minorHAnsi" w:cstheme="minorBidi"/>
      <w:szCs w:val="22"/>
      <w:lang w:eastAsia="en-US"/>
    </w:rPr>
  </w:style>
  <w:style w:type="paragraph" w:customStyle="1" w:styleId="afffd">
    <w:name w:val="Таблица"/>
    <w:basedOn w:val="aa"/>
    <w:qFormat/>
    <w:rsid w:val="00AE4575"/>
    <w:pPr>
      <w:spacing w:line="276" w:lineRule="auto"/>
      <w:ind w:left="33"/>
    </w:pPr>
    <w:rPr>
      <w:rFonts w:eastAsiaTheme="minorHAnsi" w:cstheme="minorBidi"/>
      <w:szCs w:val="22"/>
      <w:lang w:eastAsia="en-US"/>
    </w:rPr>
  </w:style>
  <w:style w:type="paragraph" w:customStyle="1" w:styleId="10">
    <w:name w:val="Заг1"/>
    <w:basedOn w:val="a6"/>
    <w:uiPriority w:val="99"/>
    <w:qFormat/>
    <w:rsid w:val="00AE4575"/>
    <w:pPr>
      <w:keepNext/>
      <w:numPr>
        <w:numId w:val="5"/>
      </w:numPr>
      <w:spacing w:after="60"/>
      <w:outlineLvl w:val="0"/>
    </w:pPr>
    <w:rPr>
      <w:b/>
      <w:bCs/>
      <w:color w:val="000000"/>
      <w:kern w:val="28"/>
      <w:sz w:val="32"/>
      <w:szCs w:val="28"/>
    </w:rPr>
  </w:style>
  <w:style w:type="paragraph" w:customStyle="1" w:styleId="11">
    <w:name w:val="Подзаг1"/>
    <w:basedOn w:val="10"/>
    <w:uiPriority w:val="99"/>
    <w:qFormat/>
    <w:rsid w:val="00AE4575"/>
    <w:pPr>
      <w:numPr>
        <w:ilvl w:val="1"/>
      </w:numPr>
      <w:outlineLvl w:val="1"/>
    </w:pPr>
    <w:rPr>
      <w:sz w:val="24"/>
    </w:rPr>
  </w:style>
  <w:style w:type="paragraph" w:customStyle="1" w:styleId="-">
    <w:name w:val="Абзац - номер"/>
    <w:basedOn w:val="aa"/>
    <w:link w:val="-0"/>
    <w:qFormat/>
    <w:rsid w:val="00AE4575"/>
    <w:pPr>
      <w:numPr>
        <w:ilvl w:val="2"/>
        <w:numId w:val="5"/>
      </w:numPr>
      <w:spacing w:after="200" w:line="276" w:lineRule="auto"/>
      <w:ind w:left="646"/>
      <w:jc w:val="both"/>
    </w:pPr>
  </w:style>
  <w:style w:type="character" w:customStyle="1" w:styleId="-0">
    <w:name w:val="Абзац - номер Знак"/>
    <w:basedOn w:val="ab"/>
    <w:link w:val="-"/>
    <w:rsid w:val="00AE4575"/>
    <w:rPr>
      <w:rFonts w:ascii="Times New Roman" w:eastAsia="Times New Roman" w:hAnsi="Times New Roman" w:cs="Times New Roman"/>
      <w:sz w:val="24"/>
      <w:szCs w:val="24"/>
      <w:lang w:eastAsia="ru-RU"/>
    </w:rPr>
  </w:style>
  <w:style w:type="paragraph" w:customStyle="1" w:styleId="VL">
    <w:name w:val="VL_Основной текст"/>
    <w:basedOn w:val="a6"/>
    <w:uiPriority w:val="99"/>
    <w:qFormat/>
    <w:rsid w:val="00AE4575"/>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8"/>
    <w:uiPriority w:val="99"/>
    <w:rsid w:val="00AE4575"/>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8">
    <w:name w:val="Нет списка1"/>
    <w:next w:val="a9"/>
    <w:uiPriority w:val="99"/>
    <w:semiHidden/>
    <w:unhideWhenUsed/>
    <w:rsid w:val="00AE4575"/>
  </w:style>
  <w:style w:type="character" w:customStyle="1" w:styleId="WW8Num1z5">
    <w:name w:val="WW8Num1z5"/>
    <w:rsid w:val="00AE4575"/>
  </w:style>
  <w:style w:type="paragraph" w:customStyle="1" w:styleId="Text">
    <w:name w:val="Text"/>
    <w:basedOn w:val="a6"/>
    <w:rsid w:val="00AE4575"/>
    <w:pPr>
      <w:spacing w:after="240"/>
    </w:pPr>
    <w:rPr>
      <w:szCs w:val="20"/>
      <w:lang w:val="en-US"/>
    </w:rPr>
  </w:style>
  <w:style w:type="table" w:customStyle="1" w:styleId="29">
    <w:name w:val="Сетка таблицы2"/>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basedOn w:val="a7"/>
    <w:uiPriority w:val="99"/>
    <w:unhideWhenUsed/>
    <w:rsid w:val="00AE4575"/>
    <w:rPr>
      <w:color w:val="954F72" w:themeColor="followedHyperlink"/>
      <w:u w:val="single"/>
    </w:rPr>
  </w:style>
  <w:style w:type="paragraph" w:customStyle="1" w:styleId="msonormal0">
    <w:name w:val="msonormal"/>
    <w:basedOn w:val="a6"/>
    <w:rsid w:val="00AE4575"/>
    <w:pPr>
      <w:spacing w:before="100" w:beforeAutospacing="1" w:after="100" w:afterAutospacing="1"/>
    </w:pPr>
  </w:style>
  <w:style w:type="character" w:customStyle="1" w:styleId="19">
    <w:name w:val="Текст примечания Знак1"/>
    <w:aliases w:val="ct Знак1,Used by Word for text of author queries Знак1,Знак2 Знак1"/>
    <w:basedOn w:val="a7"/>
    <w:uiPriority w:val="99"/>
    <w:rsid w:val="00AE4575"/>
    <w:rPr>
      <w:rFonts w:ascii="Times New Roman" w:eastAsia="Times New Roman" w:hAnsi="Times New Roman" w:cs="Times New Roman"/>
      <w:sz w:val="20"/>
      <w:szCs w:val="20"/>
      <w:lang w:eastAsia="ru-RU"/>
    </w:rPr>
  </w:style>
  <w:style w:type="character" w:customStyle="1" w:styleId="1a">
    <w:name w:val="Верхний колонтитул Знак1"/>
    <w:aliases w:val="Знак1 Знак1,Heder Знак1,Titul Знак1,??????? ?????????? Знак,I.L.T. Знак,Aa?oiee eieiioeooe1 Знак1"/>
    <w:basedOn w:val="a7"/>
    <w:rsid w:val="00AE4575"/>
    <w:rPr>
      <w:rFonts w:ascii="Times New Roman" w:eastAsia="Times New Roman" w:hAnsi="Times New Roman" w:cs="Times New Roman"/>
      <w:sz w:val="24"/>
      <w:szCs w:val="24"/>
      <w:lang w:eastAsia="ru-RU"/>
    </w:rPr>
  </w:style>
  <w:style w:type="table" w:customStyle="1" w:styleId="1b">
    <w:name w:val="Сетка таблицы1"/>
    <w:basedOn w:val="a8"/>
    <w:rsid w:val="00AE457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E45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f">
    <w:name w:val="Знак Знак Знак Знак Знак Знак Знак Знак Знак Знак"/>
    <w:basedOn w:val="a6"/>
    <w:rsid w:val="00AE4575"/>
    <w:pPr>
      <w:spacing w:after="160" w:line="240" w:lineRule="exact"/>
    </w:pPr>
    <w:rPr>
      <w:rFonts w:ascii="Verdana" w:hAnsi="Verdana" w:cs="Verdana"/>
      <w:sz w:val="20"/>
      <w:szCs w:val="20"/>
      <w:lang w:val="en-US" w:eastAsia="en-US"/>
    </w:rPr>
  </w:style>
  <w:style w:type="paragraph" w:customStyle="1" w:styleId="1c">
    <w:name w:val="_Нумерованный 1"/>
    <w:basedOn w:val="a6"/>
    <w:link w:val="112"/>
    <w:qFormat/>
    <w:rsid w:val="00AE4575"/>
    <w:pPr>
      <w:widowControl w:val="0"/>
      <w:tabs>
        <w:tab w:val="num" w:pos="-1061"/>
      </w:tabs>
      <w:autoSpaceDN w:val="0"/>
      <w:adjustRightInd w:val="0"/>
      <w:spacing w:before="240" w:after="120" w:line="360" w:lineRule="atLeast"/>
      <w:ind w:left="57" w:hanging="57"/>
      <w:jc w:val="both"/>
      <w:textAlignment w:val="baseline"/>
    </w:pPr>
    <w:rPr>
      <w:b/>
      <w:lang w:eastAsia="en-US"/>
    </w:rPr>
  </w:style>
  <w:style w:type="character" w:customStyle="1" w:styleId="FontStyle15">
    <w:name w:val="Font Style15"/>
    <w:uiPriority w:val="99"/>
    <w:rsid w:val="00AE4575"/>
    <w:rPr>
      <w:rFonts w:ascii="Times New Roman" w:hAnsi="Times New Roman" w:cs="Times New Roman"/>
      <w:b/>
      <w:bCs/>
      <w:sz w:val="16"/>
      <w:szCs w:val="16"/>
    </w:rPr>
  </w:style>
  <w:style w:type="character" w:customStyle="1" w:styleId="112">
    <w:name w:val="_Нумерованный 1 Знак1"/>
    <w:link w:val="1c"/>
    <w:rsid w:val="00AE4575"/>
    <w:rPr>
      <w:rFonts w:ascii="Times New Roman" w:eastAsia="Times New Roman" w:hAnsi="Times New Roman" w:cs="Times New Roman"/>
      <w:b/>
      <w:sz w:val="24"/>
      <w:szCs w:val="24"/>
    </w:rPr>
  </w:style>
  <w:style w:type="table" w:customStyle="1" w:styleId="1d">
    <w:name w:val="Сетка таблицы светлая1"/>
    <w:basedOn w:val="a8"/>
    <w:uiPriority w:val="40"/>
    <w:rsid w:val="00AE457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Таблица простая 11"/>
    <w:basedOn w:val="a8"/>
    <w:uiPriority w:val="41"/>
    <w:rsid w:val="00AE457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Таблица простая 21"/>
    <w:basedOn w:val="a8"/>
    <w:uiPriority w:val="42"/>
    <w:rsid w:val="00AE457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1">
    <w:name w:val="Таблица простая 31"/>
    <w:basedOn w:val="a8"/>
    <w:uiPriority w:val="43"/>
    <w:rsid w:val="00AE457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Таблица-сетка 1 светлая — акцент 11"/>
    <w:basedOn w:val="a8"/>
    <w:uiPriority w:val="46"/>
    <w:rsid w:val="00AE457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
    <w:name w:val="Таблица-сетка 1 светлая — акцент 21"/>
    <w:basedOn w:val="a8"/>
    <w:uiPriority w:val="46"/>
    <w:rsid w:val="00AE457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
    <w:name w:val="Таблица-сетка 1 светлая — акцент 31"/>
    <w:basedOn w:val="a8"/>
    <w:uiPriority w:val="46"/>
    <w:rsid w:val="00AE457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
    <w:name w:val="Таблица-сетка 1 светлая — акцент 41"/>
    <w:basedOn w:val="a8"/>
    <w:uiPriority w:val="46"/>
    <w:rsid w:val="00AE4575"/>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ecattext">
    <w:name w:val="ecattext"/>
    <w:basedOn w:val="a7"/>
    <w:rsid w:val="00AE4575"/>
  </w:style>
  <w:style w:type="character" w:customStyle="1" w:styleId="ecatbody">
    <w:name w:val="ecatbody"/>
    <w:basedOn w:val="a7"/>
    <w:rsid w:val="00AE4575"/>
  </w:style>
  <w:style w:type="character" w:customStyle="1" w:styleId="WW8Num1z0">
    <w:name w:val="WW8Num1z0"/>
    <w:rsid w:val="00AE4575"/>
    <w:rPr>
      <w:rFonts w:cs="Times New Roman"/>
    </w:rPr>
  </w:style>
  <w:style w:type="character" w:customStyle="1" w:styleId="WW8Num2z0">
    <w:name w:val="WW8Num2z0"/>
    <w:rsid w:val="00AE4575"/>
    <w:rPr>
      <w:rFonts w:cs="Times New Roman"/>
    </w:rPr>
  </w:style>
  <w:style w:type="character" w:customStyle="1" w:styleId="WW8Num7z0">
    <w:name w:val="WW8Num7z0"/>
    <w:rsid w:val="00AE4575"/>
    <w:rPr>
      <w:rFonts w:cs="Times New Roman"/>
    </w:rPr>
  </w:style>
  <w:style w:type="character" w:customStyle="1" w:styleId="WW8Num10z0">
    <w:name w:val="WW8Num10z0"/>
    <w:rsid w:val="00AE4575"/>
    <w:rPr>
      <w:rFonts w:ascii="Symbol" w:hAnsi="Symbol"/>
    </w:rPr>
  </w:style>
  <w:style w:type="character" w:customStyle="1" w:styleId="WW8Num18z0">
    <w:name w:val="WW8Num18z0"/>
    <w:rsid w:val="00AE4575"/>
    <w:rPr>
      <w:rFonts w:ascii="Times New Roman" w:hAnsi="Times New Roman"/>
    </w:rPr>
  </w:style>
  <w:style w:type="character" w:customStyle="1" w:styleId="WW8Num19z0">
    <w:name w:val="WW8Num19z0"/>
    <w:rsid w:val="00AE4575"/>
    <w:rPr>
      <w:rFonts w:ascii="Times New Roman" w:hAnsi="Times New Roman"/>
    </w:rPr>
  </w:style>
  <w:style w:type="character" w:customStyle="1" w:styleId="WW8Num21z0">
    <w:name w:val="WW8Num21z0"/>
    <w:rsid w:val="00AE4575"/>
    <w:rPr>
      <w:sz w:val="24"/>
    </w:rPr>
  </w:style>
  <w:style w:type="character" w:customStyle="1" w:styleId="WW8Num29z0">
    <w:name w:val="WW8Num29z0"/>
    <w:rsid w:val="00AE4575"/>
    <w:rPr>
      <w:rFonts w:cs="Times New Roman"/>
    </w:rPr>
  </w:style>
  <w:style w:type="character" w:customStyle="1" w:styleId="WW8Num34z0">
    <w:name w:val="WW8Num34z0"/>
    <w:rsid w:val="00AE4575"/>
    <w:rPr>
      <w:rFonts w:cs="Times New Roman"/>
    </w:rPr>
  </w:style>
  <w:style w:type="character" w:customStyle="1" w:styleId="WW8Num34z2">
    <w:name w:val="WW8Num34z2"/>
    <w:rsid w:val="00AE4575"/>
    <w:rPr>
      <w:rFonts w:cs="Times New Roman"/>
      <w:color w:val="000000"/>
    </w:rPr>
  </w:style>
  <w:style w:type="character" w:customStyle="1" w:styleId="WW8Num36z0">
    <w:name w:val="WW8Num36z0"/>
    <w:rsid w:val="00AE4575"/>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AE4575"/>
    <w:rPr>
      <w:rFonts w:cs="Times New Roman"/>
    </w:rPr>
  </w:style>
  <w:style w:type="character" w:customStyle="1" w:styleId="WW8Num37z0">
    <w:name w:val="WW8Num37z0"/>
    <w:rsid w:val="00AE4575"/>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AE4575"/>
    <w:rPr>
      <w:rFonts w:cs="Times New Roman"/>
    </w:rPr>
  </w:style>
  <w:style w:type="character" w:customStyle="1" w:styleId="WW8Num37z3">
    <w:name w:val="WW8Num37z3"/>
    <w:rsid w:val="00AE4575"/>
    <w:rPr>
      <w:rFonts w:ascii="Wingdings" w:hAnsi="Wingdings"/>
      <w:sz w:val="16"/>
    </w:rPr>
  </w:style>
  <w:style w:type="character" w:customStyle="1" w:styleId="WW8Num37z4">
    <w:name w:val="WW8Num37z4"/>
    <w:rsid w:val="00AE4575"/>
    <w:rPr>
      <w:rFonts w:ascii="Symbol" w:hAnsi="Symbol"/>
    </w:rPr>
  </w:style>
  <w:style w:type="character" w:customStyle="1" w:styleId="Absatz-Standardschriftart">
    <w:name w:val="Absatz-Standardschriftart"/>
    <w:rsid w:val="00AE4575"/>
  </w:style>
  <w:style w:type="character" w:customStyle="1" w:styleId="WW-Absatz-Standardschriftart">
    <w:name w:val="WW-Absatz-Standardschriftart"/>
    <w:rsid w:val="00AE4575"/>
  </w:style>
  <w:style w:type="character" w:customStyle="1" w:styleId="WW8Num8z0">
    <w:name w:val="WW8Num8z0"/>
    <w:rsid w:val="00AE4575"/>
    <w:rPr>
      <w:rFonts w:cs="Times New Roman"/>
    </w:rPr>
  </w:style>
  <w:style w:type="character" w:customStyle="1" w:styleId="WW8Num11z0">
    <w:name w:val="WW8Num11z0"/>
    <w:rsid w:val="00AE4575"/>
    <w:rPr>
      <w:rFonts w:ascii="Symbol" w:hAnsi="Symbol"/>
    </w:rPr>
  </w:style>
  <w:style w:type="character" w:customStyle="1" w:styleId="WW8Num20z0">
    <w:name w:val="WW8Num20z0"/>
    <w:rsid w:val="00AE4575"/>
    <w:rPr>
      <w:rFonts w:ascii="Times New Roman" w:hAnsi="Times New Roman"/>
    </w:rPr>
  </w:style>
  <w:style w:type="character" w:customStyle="1" w:styleId="WW8Num22z0">
    <w:name w:val="WW8Num22z0"/>
    <w:rsid w:val="00AE4575"/>
    <w:rPr>
      <w:sz w:val="24"/>
    </w:rPr>
  </w:style>
  <w:style w:type="character" w:customStyle="1" w:styleId="WW8Num30z0">
    <w:name w:val="WW8Num30z0"/>
    <w:rsid w:val="00AE4575"/>
    <w:rPr>
      <w:rFonts w:ascii="Arial" w:hAnsi="Arial"/>
    </w:rPr>
  </w:style>
  <w:style w:type="character" w:customStyle="1" w:styleId="WW8Num35z0">
    <w:name w:val="WW8Num35z0"/>
    <w:rsid w:val="00AE4575"/>
    <w:rPr>
      <w:rFonts w:cs="Times New Roman"/>
    </w:rPr>
  </w:style>
  <w:style w:type="character" w:customStyle="1" w:styleId="WW8Num35z2">
    <w:name w:val="WW8Num35z2"/>
    <w:rsid w:val="00AE4575"/>
    <w:rPr>
      <w:rFonts w:cs="Times New Roman"/>
      <w:color w:val="000000"/>
    </w:rPr>
  </w:style>
  <w:style w:type="character" w:customStyle="1" w:styleId="WW8Num38z0">
    <w:name w:val="WW8Num38z0"/>
    <w:rsid w:val="00AE4575"/>
    <w:rPr>
      <w:rFonts w:ascii="Symbol" w:hAnsi="Symbol"/>
      <w:color w:val="auto"/>
    </w:rPr>
  </w:style>
  <w:style w:type="character" w:customStyle="1" w:styleId="WW8Num38z1">
    <w:name w:val="WW8Num38z1"/>
    <w:rsid w:val="00AE4575"/>
    <w:rPr>
      <w:rFonts w:ascii="Wingdings" w:hAnsi="Wingdings"/>
    </w:rPr>
  </w:style>
  <w:style w:type="character" w:customStyle="1" w:styleId="WW8Num38z3">
    <w:name w:val="WW8Num38z3"/>
    <w:rsid w:val="00AE4575"/>
    <w:rPr>
      <w:rFonts w:ascii="Wingdings" w:hAnsi="Wingdings"/>
      <w:sz w:val="16"/>
    </w:rPr>
  </w:style>
  <w:style w:type="character" w:customStyle="1" w:styleId="WW8Num38z4">
    <w:name w:val="WW8Num38z4"/>
    <w:rsid w:val="00AE4575"/>
    <w:rPr>
      <w:rFonts w:ascii="Symbol" w:hAnsi="Symbol"/>
    </w:rPr>
  </w:style>
  <w:style w:type="character" w:customStyle="1" w:styleId="39">
    <w:name w:val="Основной шрифт абзаца3"/>
    <w:rsid w:val="00AE4575"/>
  </w:style>
  <w:style w:type="character" w:customStyle="1" w:styleId="WW8Num15z0">
    <w:name w:val="WW8Num15z0"/>
    <w:rsid w:val="00AE4575"/>
    <w:rPr>
      <w:rFonts w:ascii="Symbol" w:hAnsi="Symbol"/>
    </w:rPr>
  </w:style>
  <w:style w:type="character" w:customStyle="1" w:styleId="WW8Num24z0">
    <w:name w:val="WW8Num24z0"/>
    <w:rsid w:val="00AE4575"/>
    <w:rPr>
      <w:rFonts w:ascii="Times New Roman" w:hAnsi="Times New Roman"/>
    </w:rPr>
  </w:style>
  <w:style w:type="character" w:customStyle="1" w:styleId="WW8Num25z0">
    <w:name w:val="WW8Num25z0"/>
    <w:rsid w:val="00AE4575"/>
    <w:rPr>
      <w:rFonts w:ascii="Times New Roman" w:hAnsi="Times New Roman"/>
    </w:rPr>
  </w:style>
  <w:style w:type="character" w:customStyle="1" w:styleId="WW8Num28z0">
    <w:name w:val="WW8Num28z0"/>
    <w:rsid w:val="00AE4575"/>
    <w:rPr>
      <w:rFonts w:ascii="Times New Roman" w:hAnsi="Times New Roman" w:cs="Times New Roman"/>
    </w:rPr>
  </w:style>
  <w:style w:type="character" w:customStyle="1" w:styleId="WW8Num40z0">
    <w:name w:val="WW8Num40z0"/>
    <w:rsid w:val="00AE4575"/>
    <w:rPr>
      <w:b/>
      <w:i w:val="0"/>
    </w:rPr>
  </w:style>
  <w:style w:type="character" w:customStyle="1" w:styleId="WW8Num40z1">
    <w:name w:val="WW8Num40z1"/>
    <w:rsid w:val="00AE4575"/>
    <w:rPr>
      <w:b w:val="0"/>
    </w:rPr>
  </w:style>
  <w:style w:type="character" w:customStyle="1" w:styleId="WW8Num40z3">
    <w:name w:val="WW8Num40z3"/>
    <w:rsid w:val="00AE4575"/>
    <w:rPr>
      <w:b/>
    </w:rPr>
  </w:style>
  <w:style w:type="character" w:customStyle="1" w:styleId="WW8Num42z0">
    <w:name w:val="WW8Num42z0"/>
    <w:rsid w:val="00AE4575"/>
    <w:rPr>
      <w:rFonts w:ascii="Arial" w:hAnsi="Arial"/>
    </w:rPr>
  </w:style>
  <w:style w:type="character" w:customStyle="1" w:styleId="WW8Num47z0">
    <w:name w:val="WW8Num47z0"/>
    <w:rsid w:val="00AE4575"/>
    <w:rPr>
      <w:rFonts w:cs="Times New Roman"/>
    </w:rPr>
  </w:style>
  <w:style w:type="character" w:customStyle="1" w:styleId="WW8Num47z2">
    <w:name w:val="WW8Num47z2"/>
    <w:rsid w:val="00AE4575"/>
    <w:rPr>
      <w:rFonts w:cs="Times New Roman"/>
      <w:color w:val="000000"/>
    </w:rPr>
  </w:style>
  <w:style w:type="character" w:customStyle="1" w:styleId="WW8Num50z0">
    <w:name w:val="WW8Num50z0"/>
    <w:rsid w:val="00AE4575"/>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AE4575"/>
    <w:rPr>
      <w:rFonts w:cs="Times New Roman"/>
    </w:rPr>
  </w:style>
  <w:style w:type="character" w:customStyle="1" w:styleId="WW8Num52z0">
    <w:name w:val="WW8Num52z0"/>
    <w:rsid w:val="00AE4575"/>
    <w:rPr>
      <w:rFonts w:ascii="Symbol" w:hAnsi="Symbol"/>
      <w:color w:val="auto"/>
    </w:rPr>
  </w:style>
  <w:style w:type="character" w:customStyle="1" w:styleId="WW8Num52z1">
    <w:name w:val="WW8Num52z1"/>
    <w:rsid w:val="00AE4575"/>
    <w:rPr>
      <w:rFonts w:ascii="Wingdings" w:hAnsi="Wingdings"/>
    </w:rPr>
  </w:style>
  <w:style w:type="character" w:customStyle="1" w:styleId="WW8Num52z3">
    <w:name w:val="WW8Num52z3"/>
    <w:rsid w:val="00AE4575"/>
    <w:rPr>
      <w:rFonts w:ascii="Wingdings" w:hAnsi="Wingdings"/>
      <w:sz w:val="16"/>
    </w:rPr>
  </w:style>
  <w:style w:type="character" w:customStyle="1" w:styleId="WW8Num52z4">
    <w:name w:val="WW8Num52z4"/>
    <w:rsid w:val="00AE4575"/>
    <w:rPr>
      <w:rFonts w:ascii="Symbol" w:hAnsi="Symbol"/>
    </w:rPr>
  </w:style>
  <w:style w:type="character" w:customStyle="1" w:styleId="WW8Num53z0">
    <w:name w:val="WW8Num53z0"/>
    <w:rsid w:val="00AE4575"/>
    <w:rPr>
      <w:rFonts w:cs="Times New Roman"/>
    </w:rPr>
  </w:style>
  <w:style w:type="character" w:customStyle="1" w:styleId="2a">
    <w:name w:val="Основной шрифт абзаца2"/>
    <w:rsid w:val="00AE4575"/>
  </w:style>
  <w:style w:type="character" w:customStyle="1" w:styleId="WW8Num14z0">
    <w:name w:val="WW8Num14z0"/>
    <w:rsid w:val="00AE4575"/>
    <w:rPr>
      <w:rFonts w:ascii="Symbol" w:hAnsi="Symbol"/>
    </w:rPr>
  </w:style>
  <w:style w:type="character" w:customStyle="1" w:styleId="WW8Num14z2">
    <w:name w:val="WW8Num14z2"/>
    <w:rsid w:val="00AE4575"/>
    <w:rPr>
      <w:rFonts w:ascii="Wingdings" w:hAnsi="Wingdings"/>
    </w:rPr>
  </w:style>
  <w:style w:type="character" w:customStyle="1" w:styleId="WW8Num14z4">
    <w:name w:val="WW8Num14z4"/>
    <w:rsid w:val="00AE4575"/>
    <w:rPr>
      <w:rFonts w:ascii="Courier New" w:hAnsi="Courier New"/>
    </w:rPr>
  </w:style>
  <w:style w:type="character" w:customStyle="1" w:styleId="WW8Num23z0">
    <w:name w:val="WW8Num23z0"/>
    <w:rsid w:val="00AE4575"/>
    <w:rPr>
      <w:rFonts w:cs="Times New Roman"/>
    </w:rPr>
  </w:style>
  <w:style w:type="character" w:customStyle="1" w:styleId="WW8Num24z1">
    <w:name w:val="WW8Num24z1"/>
    <w:rsid w:val="00AE4575"/>
    <w:rPr>
      <w:rFonts w:ascii="Courier New" w:hAnsi="Courier New"/>
    </w:rPr>
  </w:style>
  <w:style w:type="character" w:customStyle="1" w:styleId="WW8Num24z2">
    <w:name w:val="WW8Num24z2"/>
    <w:rsid w:val="00AE4575"/>
    <w:rPr>
      <w:rFonts w:ascii="Wingdings" w:hAnsi="Wingdings"/>
    </w:rPr>
  </w:style>
  <w:style w:type="character" w:customStyle="1" w:styleId="WW8Num24z3">
    <w:name w:val="WW8Num24z3"/>
    <w:rsid w:val="00AE4575"/>
    <w:rPr>
      <w:rFonts w:ascii="Symbol" w:hAnsi="Symbol"/>
    </w:rPr>
  </w:style>
  <w:style w:type="character" w:customStyle="1" w:styleId="WW8Num27z0">
    <w:name w:val="WW8Num27z0"/>
    <w:rsid w:val="00AE4575"/>
    <w:rPr>
      <w:rFonts w:ascii="Symbol" w:hAnsi="Symbol"/>
    </w:rPr>
  </w:style>
  <w:style w:type="character" w:customStyle="1" w:styleId="WW8Num27z1">
    <w:name w:val="WW8Num27z1"/>
    <w:rsid w:val="00AE4575"/>
    <w:rPr>
      <w:rFonts w:ascii="Courier New" w:hAnsi="Courier New"/>
    </w:rPr>
  </w:style>
  <w:style w:type="character" w:customStyle="1" w:styleId="WW8Num27z2">
    <w:name w:val="WW8Num27z2"/>
    <w:rsid w:val="00AE4575"/>
    <w:rPr>
      <w:rFonts w:ascii="Wingdings" w:hAnsi="Wingdings"/>
    </w:rPr>
  </w:style>
  <w:style w:type="character" w:customStyle="1" w:styleId="WW8Num42z1">
    <w:name w:val="WW8Num42z1"/>
    <w:rsid w:val="00AE4575"/>
    <w:rPr>
      <w:rFonts w:ascii="Courier New" w:hAnsi="Courier New"/>
    </w:rPr>
  </w:style>
  <w:style w:type="character" w:customStyle="1" w:styleId="WW8Num42z2">
    <w:name w:val="WW8Num42z2"/>
    <w:rsid w:val="00AE4575"/>
    <w:rPr>
      <w:rFonts w:ascii="Wingdings" w:hAnsi="Wingdings"/>
    </w:rPr>
  </w:style>
  <w:style w:type="character" w:customStyle="1" w:styleId="WW8Num42z3">
    <w:name w:val="WW8Num42z3"/>
    <w:rsid w:val="00AE4575"/>
    <w:rPr>
      <w:rFonts w:ascii="Symbol" w:hAnsi="Symbol"/>
    </w:rPr>
  </w:style>
  <w:style w:type="character" w:customStyle="1" w:styleId="1e">
    <w:name w:val="Основной шрифт абзаца1"/>
    <w:rsid w:val="00AE4575"/>
  </w:style>
  <w:style w:type="character" w:customStyle="1" w:styleId="120">
    <w:name w:val="Заголовок 1 Знак2"/>
    <w:rsid w:val="00AE4575"/>
    <w:rPr>
      <w:sz w:val="24"/>
      <w:szCs w:val="24"/>
      <w:u w:val="single"/>
      <w:lang w:val="ru-RU" w:eastAsia="ar-SA" w:bidi="ar-SA"/>
    </w:rPr>
  </w:style>
  <w:style w:type="character" w:customStyle="1" w:styleId="Heading3Char1">
    <w:name w:val="Heading 3 Char1"/>
    <w:rsid w:val="00AE4575"/>
    <w:rPr>
      <w:rFonts w:ascii="Cambria" w:eastAsia="Times New Roman" w:hAnsi="Cambria" w:cs="Times New Roman"/>
      <w:b/>
      <w:bCs/>
      <w:sz w:val="26"/>
      <w:szCs w:val="26"/>
    </w:rPr>
  </w:style>
  <w:style w:type="character" w:customStyle="1" w:styleId="affff0">
    <w:name w:val="Название Знак"/>
    <w:rsid w:val="00AE4575"/>
    <w:rPr>
      <w:sz w:val="28"/>
      <w:szCs w:val="28"/>
      <w:lang w:val="ru-RU" w:eastAsia="ar-SA" w:bidi="ar-SA"/>
    </w:rPr>
  </w:style>
  <w:style w:type="character" w:customStyle="1" w:styleId="BodyTextIndentChar">
    <w:name w:val="Body Text Indent Char"/>
    <w:rsid w:val="00AE4575"/>
    <w:rPr>
      <w:rFonts w:cs="Times New Roman"/>
      <w:b/>
      <w:bCs/>
      <w:sz w:val="24"/>
      <w:szCs w:val="24"/>
      <w:lang w:val="ru-RU" w:eastAsia="ar-SA" w:bidi="ar-SA"/>
    </w:rPr>
  </w:style>
  <w:style w:type="character" w:customStyle="1" w:styleId="affff1">
    <w:name w:val="Схема документа Знак"/>
    <w:link w:val="affff2"/>
    <w:rsid w:val="00AE4575"/>
    <w:rPr>
      <w:rFonts w:ascii="Tahoma" w:hAnsi="Tahoma" w:cs="Tahoma"/>
      <w:shd w:val="clear" w:color="auto" w:fill="000080"/>
      <w:lang w:eastAsia="ar-SA"/>
    </w:rPr>
  </w:style>
  <w:style w:type="character" w:customStyle="1" w:styleId="affff3">
    <w:name w:val="Символ сноски"/>
    <w:rsid w:val="00AE4575"/>
    <w:rPr>
      <w:rFonts w:cs="Times New Roman"/>
      <w:vertAlign w:val="superscript"/>
    </w:rPr>
  </w:style>
  <w:style w:type="character" w:customStyle="1" w:styleId="1f">
    <w:name w:val="Знак примечания1"/>
    <w:rsid w:val="00AE4575"/>
    <w:rPr>
      <w:rFonts w:cs="Times New Roman"/>
      <w:sz w:val="16"/>
      <w:szCs w:val="16"/>
    </w:rPr>
  </w:style>
  <w:style w:type="character" w:customStyle="1" w:styleId="affff4">
    <w:name w:val="Дата Знак"/>
    <w:link w:val="affff5"/>
    <w:rsid w:val="00AE4575"/>
    <w:rPr>
      <w:lang w:eastAsia="ar-SA"/>
    </w:rPr>
  </w:style>
  <w:style w:type="character" w:customStyle="1" w:styleId="affff6">
    <w:name w:val="Текст Знак"/>
    <w:link w:val="affff7"/>
    <w:rsid w:val="00AE4575"/>
    <w:rPr>
      <w:rFonts w:ascii="Courier New" w:hAnsi="Courier New"/>
      <w:lang w:eastAsia="ar-SA"/>
    </w:rPr>
  </w:style>
  <w:style w:type="character" w:customStyle="1" w:styleId="312">
    <w:name w:val="Заголовок 3 Знак1"/>
    <w:rsid w:val="00AE4575"/>
    <w:rPr>
      <w:b/>
      <w:bCs/>
      <w:sz w:val="28"/>
      <w:szCs w:val="28"/>
      <w:lang w:val="ru-RU" w:eastAsia="ar-SA" w:bidi="ar-SA"/>
    </w:rPr>
  </w:style>
  <w:style w:type="character" w:customStyle="1" w:styleId="100">
    <w:name w:val="Знак Знак10"/>
    <w:rsid w:val="00AE4575"/>
    <w:rPr>
      <w:rFonts w:cs="Times New Roman"/>
      <w:sz w:val="24"/>
      <w:lang w:val="ru-RU" w:eastAsia="ar-SA" w:bidi="ar-SA"/>
    </w:rPr>
  </w:style>
  <w:style w:type="character" w:customStyle="1" w:styleId="73">
    <w:name w:val="Знак Знак7"/>
    <w:rsid w:val="00AE4575"/>
    <w:rPr>
      <w:rFonts w:cs="Times New Roman"/>
      <w:sz w:val="24"/>
      <w:szCs w:val="24"/>
      <w:lang w:val="ru-RU" w:eastAsia="ar-SA" w:bidi="ar-SA"/>
    </w:rPr>
  </w:style>
  <w:style w:type="character" w:customStyle="1" w:styleId="1f0">
    <w:name w:val="Глава 1 Знак"/>
    <w:rsid w:val="00AE4575"/>
    <w:rPr>
      <w:rFonts w:ascii="Times New Roman" w:hAnsi="Times New Roman" w:cs="Times New Roman"/>
      <w:b/>
      <w:bCs/>
      <w:sz w:val="24"/>
      <w:szCs w:val="24"/>
    </w:rPr>
  </w:style>
  <w:style w:type="character" w:customStyle="1" w:styleId="affff8">
    <w:name w:val="Прощание Знак"/>
    <w:link w:val="affff9"/>
    <w:rsid w:val="00AE4575"/>
    <w:rPr>
      <w:sz w:val="24"/>
      <w:szCs w:val="24"/>
      <w:lang w:eastAsia="ar-SA"/>
    </w:rPr>
  </w:style>
  <w:style w:type="character" w:customStyle="1" w:styleId="EmailStyle110">
    <w:name w:val="EmailStyle110"/>
    <w:rsid w:val="00AE4575"/>
    <w:rPr>
      <w:rFonts w:ascii="Arial" w:hAnsi="Arial" w:cs="Arial"/>
      <w:color w:val="auto"/>
      <w:sz w:val="20"/>
      <w:szCs w:val="20"/>
    </w:rPr>
  </w:style>
  <w:style w:type="character" w:customStyle="1" w:styleId="1f1">
    <w:name w:val="заголовок 1 Знак"/>
    <w:uiPriority w:val="99"/>
    <w:rsid w:val="00AE4575"/>
    <w:rPr>
      <w:rFonts w:cs="Times New Roman"/>
      <w:b/>
      <w:sz w:val="36"/>
      <w:lang w:val="ru-RU" w:eastAsia="ar-SA" w:bidi="ar-SA"/>
    </w:rPr>
  </w:style>
  <w:style w:type="character" w:customStyle="1" w:styleId="G">
    <w:name w:val="G_Текст Знак"/>
    <w:rsid w:val="00AE4575"/>
    <w:rPr>
      <w:sz w:val="24"/>
      <w:lang w:val="ru-RU" w:eastAsia="ar-SA" w:bidi="ar-SA"/>
    </w:rPr>
  </w:style>
  <w:style w:type="character" w:customStyle="1" w:styleId="1f2">
    <w:name w:val="Основной Знак1"/>
    <w:rsid w:val="00AE4575"/>
    <w:rPr>
      <w:sz w:val="26"/>
      <w:szCs w:val="24"/>
      <w:lang w:val="ru-RU" w:eastAsia="ar-SA" w:bidi="ar-SA"/>
    </w:rPr>
  </w:style>
  <w:style w:type="character" w:customStyle="1" w:styleId="114">
    <w:name w:val="Текст таблицы 11 Знак"/>
    <w:rsid w:val="00AE4575"/>
    <w:rPr>
      <w:sz w:val="26"/>
      <w:lang w:val="ru-RU" w:eastAsia="ar-SA" w:bidi="ar-SA"/>
    </w:rPr>
  </w:style>
  <w:style w:type="character" w:customStyle="1" w:styleId="red1">
    <w:name w:val="red1"/>
    <w:rsid w:val="00AE4575"/>
    <w:rPr>
      <w:rFonts w:cs="Times New Roman"/>
      <w:color w:val="FF0000"/>
    </w:rPr>
  </w:style>
  <w:style w:type="character" w:customStyle="1" w:styleId="bigtextstrong">
    <w:name w:val="bigtextstrong"/>
    <w:rsid w:val="00AE4575"/>
    <w:rPr>
      <w:rFonts w:cs="Times New Roman"/>
      <w:b/>
      <w:bCs/>
      <w:color w:val="208008"/>
    </w:rPr>
  </w:style>
  <w:style w:type="character" w:customStyle="1" w:styleId="SAbbr">
    <w:name w:val="S_Abbr"/>
    <w:rsid w:val="00AE4575"/>
    <w:rPr>
      <w:rFonts w:cs="Times New Roman"/>
      <w:b/>
      <w:bCs/>
      <w:position w:val="0"/>
      <w:sz w:val="24"/>
      <w:vertAlign w:val="baseline"/>
    </w:rPr>
  </w:style>
  <w:style w:type="character" w:customStyle="1" w:styleId="SMLst0">
    <w:name w:val="S_MLst Знак"/>
    <w:rsid w:val="00AE4575"/>
    <w:rPr>
      <w:rFonts w:ascii="Arial" w:hAnsi="Arial"/>
      <w:lang w:val="ru-RU" w:eastAsia="ar-SA" w:bidi="ar-SA"/>
    </w:rPr>
  </w:style>
  <w:style w:type="character" w:customStyle="1" w:styleId="WW8Num2z5">
    <w:name w:val="WW8Num2z5"/>
    <w:rsid w:val="00AE4575"/>
    <w:rPr>
      <w:rFonts w:ascii="Wingdings" w:hAnsi="Wingdings"/>
    </w:rPr>
  </w:style>
  <w:style w:type="character" w:customStyle="1" w:styleId="SGeneral">
    <w:name w:val="_S General Знак"/>
    <w:rsid w:val="00AE4575"/>
    <w:rPr>
      <w:sz w:val="24"/>
      <w:szCs w:val="24"/>
      <w:lang w:eastAsia="ar-SA" w:bidi="ar-SA"/>
    </w:rPr>
  </w:style>
  <w:style w:type="character" w:customStyle="1" w:styleId="SMarkList1">
    <w:name w:val="_S_Mark_List Знак1"/>
    <w:basedOn w:val="SGeneral"/>
    <w:rsid w:val="00AE4575"/>
    <w:rPr>
      <w:sz w:val="24"/>
      <w:szCs w:val="24"/>
      <w:lang w:eastAsia="ar-SA" w:bidi="ar-SA"/>
    </w:rPr>
  </w:style>
  <w:style w:type="character" w:customStyle="1" w:styleId="affffa">
    <w:name w:val="_обычный Знак"/>
    <w:rsid w:val="00AE4575"/>
    <w:rPr>
      <w:sz w:val="24"/>
      <w:szCs w:val="24"/>
      <w:lang w:val="ru-RU" w:eastAsia="ar-SA" w:bidi="ar-SA"/>
    </w:rPr>
  </w:style>
  <w:style w:type="character" w:customStyle="1" w:styleId="FontStyle45">
    <w:name w:val="Font Style45"/>
    <w:rsid w:val="00AE4575"/>
    <w:rPr>
      <w:rFonts w:ascii="Arial" w:hAnsi="Arial" w:cs="Arial"/>
      <w:sz w:val="12"/>
      <w:szCs w:val="12"/>
    </w:rPr>
  </w:style>
  <w:style w:type="character" w:customStyle="1" w:styleId="FontStyle46">
    <w:name w:val="Font Style46"/>
    <w:rsid w:val="00AE4575"/>
    <w:rPr>
      <w:rFonts w:ascii="Arial" w:hAnsi="Arial" w:cs="Arial"/>
      <w:b/>
      <w:bCs/>
      <w:sz w:val="14"/>
      <w:szCs w:val="14"/>
    </w:rPr>
  </w:style>
  <w:style w:type="character" w:customStyle="1" w:styleId="FontStyle47">
    <w:name w:val="Font Style47"/>
    <w:rsid w:val="00AE4575"/>
    <w:rPr>
      <w:rFonts w:ascii="Arial" w:hAnsi="Arial" w:cs="Arial"/>
      <w:sz w:val="14"/>
      <w:szCs w:val="14"/>
    </w:rPr>
  </w:style>
  <w:style w:type="character" w:customStyle="1" w:styleId="FontStyle48">
    <w:name w:val="Font Style48"/>
    <w:rsid w:val="00AE4575"/>
    <w:rPr>
      <w:rFonts w:ascii="Palatino Linotype" w:hAnsi="Palatino Linotype" w:cs="Palatino Linotype"/>
      <w:b/>
      <w:bCs/>
      <w:sz w:val="20"/>
      <w:szCs w:val="20"/>
    </w:rPr>
  </w:style>
  <w:style w:type="character" w:customStyle="1" w:styleId="FontStyle49">
    <w:name w:val="Font Style49"/>
    <w:rsid w:val="00AE4575"/>
    <w:rPr>
      <w:rFonts w:ascii="Arial" w:hAnsi="Arial" w:cs="Arial"/>
      <w:sz w:val="20"/>
      <w:szCs w:val="20"/>
    </w:rPr>
  </w:style>
  <w:style w:type="character" w:customStyle="1" w:styleId="FontStyle50">
    <w:name w:val="Font Style50"/>
    <w:rsid w:val="00AE4575"/>
    <w:rPr>
      <w:rFonts w:ascii="Arial" w:hAnsi="Arial" w:cs="Arial"/>
      <w:sz w:val="20"/>
      <w:szCs w:val="20"/>
    </w:rPr>
  </w:style>
  <w:style w:type="character" w:customStyle="1" w:styleId="FontStyle51">
    <w:name w:val="Font Style51"/>
    <w:rsid w:val="00AE4575"/>
    <w:rPr>
      <w:rFonts w:ascii="Franklin Gothic Book" w:hAnsi="Franklin Gothic Book" w:cs="Franklin Gothic Book"/>
      <w:sz w:val="24"/>
      <w:szCs w:val="24"/>
    </w:rPr>
  </w:style>
  <w:style w:type="character" w:customStyle="1" w:styleId="FontStyle52">
    <w:name w:val="Font Style52"/>
    <w:rsid w:val="00AE4575"/>
    <w:rPr>
      <w:rFonts w:ascii="Franklin Gothic Demi" w:hAnsi="Franklin Gothic Demi" w:cs="Franklin Gothic Demi"/>
      <w:b/>
      <w:bCs/>
      <w:sz w:val="24"/>
      <w:szCs w:val="24"/>
    </w:rPr>
  </w:style>
  <w:style w:type="character" w:customStyle="1" w:styleId="FontStyle53">
    <w:name w:val="Font Style53"/>
    <w:rsid w:val="00AE4575"/>
    <w:rPr>
      <w:rFonts w:ascii="Franklin Gothic Demi Cond" w:hAnsi="Franklin Gothic Demi Cond" w:cs="Franklin Gothic Demi Cond"/>
      <w:b/>
      <w:bCs/>
      <w:sz w:val="28"/>
      <w:szCs w:val="28"/>
    </w:rPr>
  </w:style>
  <w:style w:type="character" w:customStyle="1" w:styleId="FontStyle54">
    <w:name w:val="Font Style54"/>
    <w:rsid w:val="00AE4575"/>
    <w:rPr>
      <w:rFonts w:ascii="Arial Narrow" w:hAnsi="Arial Narrow" w:cs="Arial Narrow"/>
      <w:sz w:val="26"/>
      <w:szCs w:val="26"/>
    </w:rPr>
  </w:style>
  <w:style w:type="character" w:customStyle="1" w:styleId="FontStyle55">
    <w:name w:val="Font Style55"/>
    <w:rsid w:val="00AE4575"/>
    <w:rPr>
      <w:rFonts w:ascii="Arial" w:hAnsi="Arial" w:cs="Arial"/>
      <w:sz w:val="22"/>
      <w:szCs w:val="22"/>
    </w:rPr>
  </w:style>
  <w:style w:type="character" w:customStyle="1" w:styleId="FontStyle56">
    <w:name w:val="Font Style56"/>
    <w:rsid w:val="00AE4575"/>
    <w:rPr>
      <w:rFonts w:ascii="Cambria" w:hAnsi="Cambria" w:cs="Cambria"/>
      <w:b/>
      <w:bCs/>
      <w:sz w:val="16"/>
      <w:szCs w:val="16"/>
    </w:rPr>
  </w:style>
  <w:style w:type="character" w:customStyle="1" w:styleId="FontStyle57">
    <w:name w:val="Font Style57"/>
    <w:rsid w:val="00AE4575"/>
    <w:rPr>
      <w:rFonts w:ascii="Arial" w:hAnsi="Arial" w:cs="Arial"/>
      <w:sz w:val="20"/>
      <w:szCs w:val="20"/>
    </w:rPr>
  </w:style>
  <w:style w:type="character" w:customStyle="1" w:styleId="FontStyle59">
    <w:name w:val="Font Style59"/>
    <w:rsid w:val="00AE4575"/>
    <w:rPr>
      <w:rFonts w:ascii="Arial" w:hAnsi="Arial" w:cs="Arial"/>
      <w:sz w:val="22"/>
      <w:szCs w:val="22"/>
    </w:rPr>
  </w:style>
  <w:style w:type="character" w:customStyle="1" w:styleId="affffb">
    <w:name w:val="Таблица Знак"/>
    <w:rsid w:val="00AE4575"/>
    <w:rPr>
      <w:rFonts w:cs="Arial"/>
      <w:bCs/>
      <w:iCs/>
      <w:lang w:val="ru-RU" w:eastAsia="ar-SA" w:bidi="ar-SA"/>
    </w:rPr>
  </w:style>
  <w:style w:type="character" w:customStyle="1" w:styleId="affffc">
    <w:name w:val="бпОсновной текст Знак"/>
    <w:rsid w:val="00AE4575"/>
    <w:rPr>
      <w:rFonts w:ascii="Arial" w:hAnsi="Arial" w:cs="Times New Roman"/>
      <w:sz w:val="24"/>
    </w:rPr>
  </w:style>
  <w:style w:type="character" w:customStyle="1" w:styleId="alp">
    <w:name w:val="alp_обыч_спис Знак"/>
    <w:rsid w:val="00AE4575"/>
    <w:rPr>
      <w:rFonts w:ascii="Calibri" w:hAnsi="Calibri"/>
      <w:b/>
      <w:sz w:val="22"/>
      <w:szCs w:val="22"/>
      <w:lang w:val="ru-RU" w:eastAsia="ar-SA" w:bidi="ar-SA"/>
    </w:rPr>
  </w:style>
  <w:style w:type="character" w:customStyle="1" w:styleId="EmailStyle227">
    <w:name w:val="EmailStyle227"/>
    <w:rsid w:val="00AE4575"/>
    <w:rPr>
      <w:rFonts w:ascii="Arial" w:hAnsi="Arial" w:cs="Arial"/>
      <w:color w:val="000080"/>
      <w:sz w:val="20"/>
      <w:szCs w:val="20"/>
    </w:rPr>
  </w:style>
  <w:style w:type="character" w:customStyle="1" w:styleId="Text0">
    <w:name w:val="Text Знак"/>
    <w:rsid w:val="00AE4575"/>
    <w:rPr>
      <w:sz w:val="22"/>
      <w:lang w:val="en-GB" w:eastAsia="ar-SA" w:bidi="ar-SA"/>
    </w:rPr>
  </w:style>
  <w:style w:type="character" w:customStyle="1" w:styleId="h3subheading">
    <w:name w:val="h3 sub heading Знак"/>
    <w:rsid w:val="00AE4575"/>
    <w:rPr>
      <w:rFonts w:ascii="Arial" w:hAnsi="Arial" w:cs="Arial"/>
      <w:b/>
      <w:bCs/>
      <w:sz w:val="26"/>
      <w:szCs w:val="26"/>
      <w:lang w:val="ru-RU" w:eastAsia="ar-SA" w:bidi="ar-SA"/>
    </w:rPr>
  </w:style>
  <w:style w:type="character" w:customStyle="1" w:styleId="HTML">
    <w:name w:val="Стандартный HTML Знак"/>
    <w:rsid w:val="00AE4575"/>
    <w:rPr>
      <w:rFonts w:ascii="Arial Unicode MS" w:hAnsi="Arial Unicode MS"/>
      <w:lang w:val="en-US" w:eastAsia="ar-SA" w:bidi="ar-SA"/>
    </w:rPr>
  </w:style>
  <w:style w:type="character" w:styleId="affffd">
    <w:name w:val="line number"/>
    <w:rsid w:val="00AE4575"/>
    <w:rPr>
      <w:rFonts w:cs="Times New Roman"/>
    </w:rPr>
  </w:style>
  <w:style w:type="character" w:customStyle="1" w:styleId="BoldUnderlinedText">
    <w:name w:val="BoldUnderlinedText"/>
    <w:rsid w:val="00AE4575"/>
    <w:rPr>
      <w:rFonts w:cs="Times New Roman"/>
      <w:b/>
      <w:sz w:val="20"/>
      <w:u w:val="single"/>
    </w:rPr>
  </w:style>
  <w:style w:type="character" w:customStyle="1" w:styleId="affffe">
    <w:name w:val="Подпись Знак"/>
    <w:link w:val="afffff"/>
    <w:rsid w:val="00AE4575"/>
    <w:rPr>
      <w:lang w:val="en-US" w:eastAsia="ar-SA"/>
    </w:rPr>
  </w:style>
  <w:style w:type="character" w:customStyle="1" w:styleId="afffff0">
    <w:name w:val="Текст табличный Знак Знак"/>
    <w:rsid w:val="00AE4575"/>
    <w:rPr>
      <w:rFonts w:ascii="Courier New" w:hAnsi="Courier New" w:cs="Courier New"/>
    </w:rPr>
  </w:style>
  <w:style w:type="paragraph" w:customStyle="1" w:styleId="1f3">
    <w:name w:val="Заголовок1"/>
    <w:basedOn w:val="a6"/>
    <w:next w:val="ae"/>
    <w:rsid w:val="00AE4575"/>
    <w:pPr>
      <w:keepNext/>
      <w:suppressAutoHyphens/>
      <w:spacing w:before="240" w:after="120"/>
    </w:pPr>
    <w:rPr>
      <w:rFonts w:ascii="Arial" w:eastAsia="Arial Unicode MS" w:hAnsi="Arial" w:cs="Arial Unicode MS"/>
      <w:sz w:val="28"/>
      <w:szCs w:val="28"/>
      <w:lang w:eastAsia="ar-SA"/>
    </w:rPr>
  </w:style>
  <w:style w:type="paragraph" w:styleId="afffff1">
    <w:name w:val="List"/>
    <w:basedOn w:val="a6"/>
    <w:rsid w:val="00AE4575"/>
    <w:pPr>
      <w:tabs>
        <w:tab w:val="left" w:pos="720"/>
      </w:tabs>
      <w:suppressAutoHyphens/>
      <w:spacing w:before="120"/>
      <w:ind w:left="720" w:hanging="360"/>
      <w:jc w:val="both"/>
    </w:pPr>
    <w:rPr>
      <w:rFonts w:ascii="Arial" w:hAnsi="Arial"/>
      <w:sz w:val="22"/>
      <w:szCs w:val="20"/>
      <w:lang w:eastAsia="ar-SA"/>
    </w:rPr>
  </w:style>
  <w:style w:type="paragraph" w:customStyle="1" w:styleId="3a">
    <w:name w:val="Название3"/>
    <w:basedOn w:val="a6"/>
    <w:rsid w:val="00AE4575"/>
    <w:pPr>
      <w:suppressLineNumbers/>
      <w:suppressAutoHyphens/>
      <w:spacing w:before="120" w:after="120"/>
    </w:pPr>
    <w:rPr>
      <w:i/>
      <w:iCs/>
      <w:lang w:eastAsia="ar-SA"/>
    </w:rPr>
  </w:style>
  <w:style w:type="paragraph" w:customStyle="1" w:styleId="3b">
    <w:name w:val="Указатель3"/>
    <w:basedOn w:val="a6"/>
    <w:rsid w:val="00AE4575"/>
    <w:pPr>
      <w:suppressLineNumbers/>
      <w:suppressAutoHyphens/>
      <w:spacing w:before="100" w:after="100"/>
    </w:pPr>
    <w:rPr>
      <w:lang w:eastAsia="ar-SA"/>
    </w:rPr>
  </w:style>
  <w:style w:type="paragraph" w:customStyle="1" w:styleId="2b">
    <w:name w:val="Название2"/>
    <w:basedOn w:val="a6"/>
    <w:rsid w:val="00AE4575"/>
    <w:pPr>
      <w:suppressLineNumbers/>
      <w:suppressAutoHyphens/>
      <w:spacing w:before="120" w:after="120"/>
    </w:pPr>
    <w:rPr>
      <w:i/>
      <w:iCs/>
      <w:lang w:eastAsia="ar-SA"/>
    </w:rPr>
  </w:style>
  <w:style w:type="paragraph" w:customStyle="1" w:styleId="2c">
    <w:name w:val="Указатель2"/>
    <w:basedOn w:val="a6"/>
    <w:rsid w:val="00AE4575"/>
    <w:pPr>
      <w:suppressLineNumbers/>
      <w:suppressAutoHyphens/>
      <w:spacing w:before="100" w:after="100"/>
    </w:pPr>
    <w:rPr>
      <w:lang w:eastAsia="ar-SA"/>
    </w:rPr>
  </w:style>
  <w:style w:type="paragraph" w:customStyle="1" w:styleId="1f4">
    <w:name w:val="Название1"/>
    <w:basedOn w:val="a6"/>
    <w:rsid w:val="00AE4575"/>
    <w:pPr>
      <w:suppressLineNumbers/>
      <w:suppressAutoHyphens/>
      <w:spacing w:before="120" w:after="120"/>
    </w:pPr>
    <w:rPr>
      <w:i/>
      <w:iCs/>
      <w:lang w:eastAsia="ar-SA"/>
    </w:rPr>
  </w:style>
  <w:style w:type="paragraph" w:customStyle="1" w:styleId="1f5">
    <w:name w:val="Указатель1"/>
    <w:basedOn w:val="a6"/>
    <w:rsid w:val="00AE4575"/>
    <w:pPr>
      <w:suppressLineNumbers/>
      <w:suppressAutoHyphens/>
      <w:spacing w:before="100" w:after="100"/>
    </w:pPr>
    <w:rPr>
      <w:lang w:eastAsia="ar-SA"/>
    </w:rPr>
  </w:style>
  <w:style w:type="character" w:customStyle="1" w:styleId="1f6">
    <w:name w:val="Текст выноски Знак1"/>
    <w:basedOn w:val="a7"/>
    <w:rsid w:val="00AE4575"/>
    <w:rPr>
      <w:rFonts w:ascii="Tahoma" w:eastAsia="Times New Roman" w:hAnsi="Tahoma" w:cs="Tahoma"/>
      <w:sz w:val="16"/>
      <w:szCs w:val="16"/>
      <w:lang w:eastAsia="ar-SA"/>
    </w:rPr>
  </w:style>
  <w:style w:type="character" w:customStyle="1" w:styleId="1f7">
    <w:name w:val="Нижний колонтитул Знак1"/>
    <w:basedOn w:val="a7"/>
    <w:rsid w:val="00AE4575"/>
    <w:rPr>
      <w:rFonts w:ascii="Times New Roman" w:eastAsia="Times New Roman" w:hAnsi="Times New Roman" w:cs="Times New Roman"/>
      <w:sz w:val="20"/>
      <w:szCs w:val="20"/>
      <w:lang w:eastAsia="ar-SA"/>
    </w:rPr>
  </w:style>
  <w:style w:type="paragraph" w:customStyle="1" w:styleId="-1">
    <w:name w:val="Контракт-пункт"/>
    <w:basedOn w:val="a6"/>
    <w:rsid w:val="00AE4575"/>
    <w:pPr>
      <w:suppressAutoHyphens/>
      <w:jc w:val="center"/>
    </w:pPr>
    <w:rPr>
      <w:b/>
      <w:bCs/>
      <w:lang w:eastAsia="ar-SA"/>
    </w:rPr>
  </w:style>
  <w:style w:type="paragraph" w:customStyle="1" w:styleId="afffff2">
    <w:name w:val="Подпункт"/>
    <w:basedOn w:val="a6"/>
    <w:uiPriority w:val="99"/>
    <w:rsid w:val="00AE4575"/>
    <w:pPr>
      <w:tabs>
        <w:tab w:val="left" w:pos="643"/>
        <w:tab w:val="left" w:pos="720"/>
        <w:tab w:val="left" w:pos="2025"/>
      </w:tabs>
      <w:suppressAutoHyphens/>
      <w:ind w:left="360" w:hanging="360"/>
      <w:jc w:val="both"/>
    </w:pPr>
    <w:rPr>
      <w:lang w:eastAsia="ar-SA"/>
    </w:rPr>
  </w:style>
  <w:style w:type="paragraph" w:customStyle="1" w:styleId="afffff3">
    <w:name w:val="Подподпункт"/>
    <w:basedOn w:val="a6"/>
    <w:rsid w:val="00AE4575"/>
    <w:pPr>
      <w:tabs>
        <w:tab w:val="left" w:pos="643"/>
        <w:tab w:val="left" w:pos="1080"/>
        <w:tab w:val="left" w:pos="5585"/>
      </w:tabs>
      <w:suppressAutoHyphens/>
      <w:ind w:left="360" w:hanging="360"/>
      <w:jc w:val="both"/>
    </w:pPr>
    <w:rPr>
      <w:lang w:eastAsia="ar-SA"/>
    </w:rPr>
  </w:style>
  <w:style w:type="paragraph" w:customStyle="1" w:styleId="afffff4">
    <w:name w:val="Пункт"/>
    <w:basedOn w:val="ae"/>
    <w:rsid w:val="00AE4575"/>
    <w:pPr>
      <w:widowControl/>
      <w:tabs>
        <w:tab w:val="left" w:pos="360"/>
      </w:tabs>
      <w:suppressAutoHyphens/>
      <w:autoSpaceDE/>
      <w:autoSpaceDN/>
      <w:adjustRightInd/>
      <w:ind w:left="360" w:hanging="360"/>
    </w:pPr>
    <w:rPr>
      <w:color w:val="auto"/>
      <w:sz w:val="24"/>
      <w:szCs w:val="24"/>
      <w:lang w:eastAsia="ar-SA"/>
    </w:rPr>
  </w:style>
  <w:style w:type="paragraph" w:customStyle="1" w:styleId="2d">
    <w:name w:val="заголовок 2"/>
    <w:basedOn w:val="a6"/>
    <w:next w:val="a6"/>
    <w:rsid w:val="00AE4575"/>
    <w:pPr>
      <w:keepLines/>
      <w:widowControl w:val="0"/>
      <w:suppressAutoHyphens/>
      <w:spacing w:before="240"/>
      <w:ind w:left="1134" w:hanging="426"/>
      <w:jc w:val="both"/>
    </w:pPr>
    <w:rPr>
      <w:rFonts w:ascii="Times" w:hAnsi="Times" w:cs="Times"/>
      <w:lang w:val="de-DE" w:eastAsia="ar-SA"/>
    </w:rPr>
  </w:style>
  <w:style w:type="paragraph" w:customStyle="1" w:styleId="-2">
    <w:name w:val="Пункт-2"/>
    <w:basedOn w:val="afffff4"/>
    <w:rsid w:val="00AE4575"/>
    <w:pPr>
      <w:keepNext/>
      <w:tabs>
        <w:tab w:val="clear" w:pos="360"/>
        <w:tab w:val="left" w:pos="643"/>
        <w:tab w:val="left" w:pos="1080"/>
        <w:tab w:val="left" w:pos="1134"/>
      </w:tabs>
      <w:spacing w:before="240" w:after="120"/>
      <w:ind w:left="1134" w:hanging="1134"/>
      <w:jc w:val="left"/>
    </w:pPr>
    <w:rPr>
      <w:b/>
      <w:bCs/>
      <w:sz w:val="28"/>
      <w:szCs w:val="28"/>
    </w:rPr>
  </w:style>
  <w:style w:type="paragraph" w:customStyle="1" w:styleId="1f8">
    <w:name w:val="заголовок 1"/>
    <w:basedOn w:val="a6"/>
    <w:next w:val="a6"/>
    <w:rsid w:val="00AE4575"/>
    <w:pPr>
      <w:keepLines/>
      <w:widowControl w:val="0"/>
      <w:suppressAutoHyphens/>
      <w:spacing w:before="360"/>
      <w:ind w:left="709" w:hanging="709"/>
      <w:jc w:val="both"/>
    </w:pPr>
    <w:rPr>
      <w:rFonts w:ascii="Times" w:hAnsi="Times" w:cs="Times"/>
      <w:lang w:val="de-DE" w:eastAsia="ar-SA"/>
    </w:rPr>
  </w:style>
  <w:style w:type="paragraph" w:customStyle="1" w:styleId="afffff5">
    <w:name w:val="Таблица шапка"/>
    <w:basedOn w:val="a6"/>
    <w:rsid w:val="00AE4575"/>
    <w:pPr>
      <w:keepNext/>
      <w:suppressAutoHyphens/>
      <w:spacing w:before="40" w:after="40"/>
      <w:ind w:left="57" w:right="57"/>
    </w:pPr>
    <w:rPr>
      <w:sz w:val="18"/>
      <w:szCs w:val="18"/>
      <w:lang w:eastAsia="ar-SA"/>
    </w:rPr>
  </w:style>
  <w:style w:type="paragraph" w:customStyle="1" w:styleId="afffff6">
    <w:name w:val="Таблица текст"/>
    <w:basedOn w:val="a6"/>
    <w:rsid w:val="00AE4575"/>
    <w:pPr>
      <w:suppressAutoHyphens/>
      <w:spacing w:before="40" w:after="40"/>
      <w:ind w:left="57" w:right="57"/>
    </w:pPr>
    <w:rPr>
      <w:sz w:val="22"/>
      <w:szCs w:val="22"/>
      <w:lang w:eastAsia="ar-SA"/>
    </w:rPr>
  </w:style>
  <w:style w:type="character" w:customStyle="1" w:styleId="1f9">
    <w:name w:val="Подзаголовок Знак1"/>
    <w:basedOn w:val="a7"/>
    <w:rsid w:val="00AE4575"/>
    <w:rPr>
      <w:rFonts w:ascii="Times New Roman" w:eastAsia="Times New Roman" w:hAnsi="Times New Roman" w:cs="Times New Roman"/>
      <w:b/>
      <w:bCs/>
      <w:i/>
      <w:iCs/>
      <w:caps/>
      <w:sz w:val="24"/>
      <w:szCs w:val="24"/>
      <w:lang w:eastAsia="ar-SA"/>
    </w:rPr>
  </w:style>
  <w:style w:type="paragraph" w:customStyle="1" w:styleId="220">
    <w:name w:val="Основной текст 22"/>
    <w:basedOn w:val="a6"/>
    <w:rsid w:val="00AE4575"/>
    <w:pPr>
      <w:tabs>
        <w:tab w:val="center" w:pos="993"/>
      </w:tabs>
      <w:suppressAutoHyphens/>
      <w:ind w:firstLine="284"/>
      <w:jc w:val="center"/>
    </w:pPr>
    <w:rPr>
      <w:b/>
      <w:bCs/>
      <w:lang w:eastAsia="ar-SA"/>
    </w:rPr>
  </w:style>
  <w:style w:type="character" w:customStyle="1" w:styleId="1fa">
    <w:name w:val="Основной текст с отступом Знак1"/>
    <w:basedOn w:val="a7"/>
    <w:uiPriority w:val="99"/>
    <w:rsid w:val="00AE4575"/>
    <w:rPr>
      <w:rFonts w:ascii="Times New Roman" w:eastAsia="Times New Roman" w:hAnsi="Times New Roman" w:cs="Times New Roman"/>
      <w:b/>
      <w:bCs/>
      <w:sz w:val="24"/>
      <w:szCs w:val="24"/>
      <w:lang w:eastAsia="ar-SA"/>
    </w:rPr>
  </w:style>
  <w:style w:type="paragraph" w:customStyle="1" w:styleId="313">
    <w:name w:val="Основной текст 31"/>
    <w:basedOn w:val="a6"/>
    <w:rsid w:val="00AE4575"/>
    <w:pPr>
      <w:suppressAutoHyphens/>
      <w:jc w:val="right"/>
    </w:pPr>
    <w:rPr>
      <w:b/>
      <w:bCs/>
      <w:lang w:eastAsia="ar-SA"/>
    </w:rPr>
  </w:style>
  <w:style w:type="paragraph" w:customStyle="1" w:styleId="212">
    <w:name w:val="Основной текст с отступом 21"/>
    <w:basedOn w:val="a6"/>
    <w:rsid w:val="00AE4575"/>
    <w:pPr>
      <w:suppressAutoHyphens/>
      <w:ind w:firstLine="485"/>
      <w:jc w:val="both"/>
    </w:pPr>
    <w:rPr>
      <w:lang w:eastAsia="ar-SA"/>
    </w:rPr>
  </w:style>
  <w:style w:type="paragraph" w:customStyle="1" w:styleId="1fb">
    <w:name w:val="Название объекта1"/>
    <w:basedOn w:val="a6"/>
    <w:next w:val="a6"/>
    <w:rsid w:val="00AE4575"/>
    <w:pPr>
      <w:suppressAutoHyphens/>
      <w:jc w:val="center"/>
    </w:pPr>
    <w:rPr>
      <w:b/>
      <w:bCs/>
      <w:lang w:eastAsia="ar-SA"/>
    </w:rPr>
  </w:style>
  <w:style w:type="paragraph" w:customStyle="1" w:styleId="ConsTitle">
    <w:name w:val="ConsTitle"/>
    <w:rsid w:val="00AE4575"/>
    <w:pPr>
      <w:widowControl w:val="0"/>
      <w:suppressAutoHyphens/>
      <w:overflowPunct w:val="0"/>
      <w:autoSpaceDE w:val="0"/>
      <w:spacing w:after="0" w:line="240" w:lineRule="auto"/>
      <w:ind w:right="19772"/>
      <w:textAlignment w:val="baseline"/>
    </w:pPr>
    <w:rPr>
      <w:rFonts w:ascii="Arial" w:eastAsia="Arial" w:hAnsi="Arial" w:cs="Arial"/>
      <w:b/>
      <w:bCs/>
      <w:sz w:val="16"/>
      <w:szCs w:val="16"/>
      <w:lang w:eastAsia="ar-SA"/>
    </w:rPr>
  </w:style>
  <w:style w:type="paragraph" w:customStyle="1" w:styleId="1fc">
    <w:name w:val="Схема документа1"/>
    <w:basedOn w:val="a6"/>
    <w:rsid w:val="00AE4575"/>
    <w:pPr>
      <w:shd w:val="clear" w:color="auto" w:fill="000080"/>
      <w:suppressAutoHyphens/>
    </w:pPr>
    <w:rPr>
      <w:rFonts w:ascii="Tahoma" w:hAnsi="Tahoma" w:cs="Tahoma"/>
      <w:sz w:val="20"/>
      <w:szCs w:val="20"/>
      <w:lang w:eastAsia="ar-SA"/>
    </w:rPr>
  </w:style>
  <w:style w:type="paragraph" w:customStyle="1" w:styleId="afffff7">
    <w:name w:val="Комментарий"/>
    <w:basedOn w:val="a6"/>
    <w:next w:val="a6"/>
    <w:rsid w:val="00AE4575"/>
    <w:pPr>
      <w:suppressAutoHyphens/>
      <w:autoSpaceDE w:val="0"/>
      <w:ind w:left="170"/>
      <w:jc w:val="both"/>
    </w:pPr>
    <w:rPr>
      <w:rFonts w:ascii="Arial" w:hAnsi="Arial" w:cs="Arial"/>
      <w:i/>
      <w:iCs/>
      <w:color w:val="800080"/>
      <w:lang w:eastAsia="ar-SA"/>
    </w:rPr>
  </w:style>
  <w:style w:type="paragraph" w:customStyle="1" w:styleId="1">
    <w:name w:val="Стиль1"/>
    <w:basedOn w:val="a6"/>
    <w:link w:val="1fd"/>
    <w:rsid w:val="00AE4575"/>
    <w:pPr>
      <w:keepNext/>
      <w:keepLines/>
      <w:widowControl w:val="0"/>
      <w:numPr>
        <w:numId w:val="18"/>
      </w:numPr>
      <w:suppressLineNumbers/>
      <w:suppressAutoHyphens/>
      <w:spacing w:after="60"/>
    </w:pPr>
    <w:rPr>
      <w:b/>
      <w:bCs/>
      <w:sz w:val="28"/>
      <w:szCs w:val="28"/>
      <w:lang w:eastAsia="ar-SA"/>
    </w:rPr>
  </w:style>
  <w:style w:type="paragraph" w:customStyle="1" w:styleId="213">
    <w:name w:val="Нумерованный список 21"/>
    <w:basedOn w:val="a6"/>
    <w:rsid w:val="00AE4575"/>
    <w:pPr>
      <w:tabs>
        <w:tab w:val="left" w:pos="432"/>
        <w:tab w:val="left" w:pos="643"/>
      </w:tabs>
      <w:suppressAutoHyphens/>
      <w:ind w:left="432" w:hanging="432"/>
    </w:pPr>
    <w:rPr>
      <w:sz w:val="20"/>
      <w:szCs w:val="20"/>
      <w:lang w:eastAsia="ar-SA"/>
    </w:rPr>
  </w:style>
  <w:style w:type="paragraph" w:customStyle="1" w:styleId="2e">
    <w:name w:val="Стиль2"/>
    <w:basedOn w:val="213"/>
    <w:link w:val="2f"/>
    <w:rsid w:val="00AE4575"/>
    <w:pPr>
      <w:keepNext/>
      <w:keepLines/>
      <w:widowControl w:val="0"/>
      <w:suppressLineNumbers/>
      <w:tabs>
        <w:tab w:val="num" w:pos="432"/>
      </w:tabs>
      <w:spacing w:after="60"/>
      <w:jc w:val="both"/>
    </w:pPr>
    <w:rPr>
      <w:b/>
      <w:bCs/>
      <w:sz w:val="24"/>
      <w:szCs w:val="24"/>
    </w:rPr>
  </w:style>
  <w:style w:type="paragraph" w:customStyle="1" w:styleId="1fe">
    <w:name w:val="Текст примечания1"/>
    <w:basedOn w:val="a6"/>
    <w:rsid w:val="00AE4575"/>
    <w:pPr>
      <w:suppressAutoHyphens/>
      <w:spacing w:before="100" w:after="100"/>
    </w:pPr>
    <w:rPr>
      <w:sz w:val="20"/>
      <w:szCs w:val="20"/>
      <w:lang w:eastAsia="ar-SA"/>
    </w:rPr>
  </w:style>
  <w:style w:type="character" w:customStyle="1" w:styleId="1ff">
    <w:name w:val="Тема примечания Знак1"/>
    <w:basedOn w:val="19"/>
    <w:rsid w:val="00AE4575"/>
    <w:rPr>
      <w:rFonts w:ascii="Times New Roman" w:eastAsia="Times New Roman" w:hAnsi="Times New Roman" w:cs="Times New Roman"/>
      <w:b/>
      <w:bCs/>
      <w:sz w:val="20"/>
      <w:szCs w:val="20"/>
      <w:lang w:eastAsia="ar-SA"/>
    </w:rPr>
  </w:style>
  <w:style w:type="paragraph" w:styleId="1ff0">
    <w:name w:val="toc 1"/>
    <w:basedOn w:val="a6"/>
    <w:next w:val="a6"/>
    <w:uiPriority w:val="39"/>
    <w:rsid w:val="00AE4575"/>
    <w:pPr>
      <w:suppressAutoHyphens/>
      <w:spacing w:before="100" w:after="100"/>
    </w:pPr>
    <w:rPr>
      <w:lang w:eastAsia="ar-SA"/>
    </w:rPr>
  </w:style>
  <w:style w:type="paragraph" w:styleId="2f0">
    <w:name w:val="toc 2"/>
    <w:basedOn w:val="a6"/>
    <w:next w:val="a6"/>
    <w:uiPriority w:val="39"/>
    <w:rsid w:val="00AE4575"/>
    <w:pPr>
      <w:suppressAutoHyphens/>
      <w:spacing w:before="100" w:after="100"/>
      <w:ind w:left="240"/>
    </w:pPr>
    <w:rPr>
      <w:lang w:eastAsia="ar-SA"/>
    </w:rPr>
  </w:style>
  <w:style w:type="paragraph" w:customStyle="1" w:styleId="CharChar1">
    <w:name w:val="Знак Знак Char Char1"/>
    <w:basedOn w:val="a6"/>
    <w:rsid w:val="00AE4575"/>
    <w:pPr>
      <w:suppressAutoHyphens/>
      <w:spacing w:after="160" w:line="240" w:lineRule="exact"/>
    </w:pPr>
    <w:rPr>
      <w:rFonts w:ascii="Verdana" w:hAnsi="Verdana"/>
      <w:sz w:val="20"/>
      <w:szCs w:val="20"/>
      <w:lang w:val="en-US" w:eastAsia="ar-SA"/>
    </w:rPr>
  </w:style>
  <w:style w:type="paragraph" w:styleId="3c">
    <w:name w:val="toc 3"/>
    <w:basedOn w:val="a6"/>
    <w:next w:val="a6"/>
    <w:uiPriority w:val="39"/>
    <w:rsid w:val="00AE4575"/>
    <w:pPr>
      <w:suppressAutoHyphens/>
      <w:spacing w:before="100" w:after="100"/>
      <w:ind w:left="480"/>
    </w:pPr>
    <w:rPr>
      <w:lang w:eastAsia="ar-SA"/>
    </w:rPr>
  </w:style>
  <w:style w:type="paragraph" w:customStyle="1" w:styleId="afffff8">
    <w:name w:val="текст сноски"/>
    <w:basedOn w:val="a6"/>
    <w:rsid w:val="00AE4575"/>
    <w:pPr>
      <w:widowControl w:val="0"/>
      <w:suppressAutoHyphens/>
    </w:pPr>
    <w:rPr>
      <w:rFonts w:ascii="Gelvetsky 12pt" w:hAnsi="Gelvetsky 12pt"/>
      <w:szCs w:val="20"/>
      <w:lang w:val="en-US" w:eastAsia="ar-SA"/>
    </w:rPr>
  </w:style>
  <w:style w:type="paragraph" w:customStyle="1" w:styleId="2f1">
    <w:name w:val="Дата2"/>
    <w:basedOn w:val="a6"/>
    <w:next w:val="a6"/>
    <w:rsid w:val="00AE4575"/>
    <w:pPr>
      <w:suppressAutoHyphens/>
      <w:jc w:val="both"/>
    </w:pPr>
    <w:rPr>
      <w:sz w:val="20"/>
      <w:szCs w:val="20"/>
      <w:lang w:eastAsia="ar-SA"/>
    </w:rPr>
  </w:style>
  <w:style w:type="paragraph" w:customStyle="1" w:styleId="1ff1">
    <w:name w:val="Дата1"/>
    <w:basedOn w:val="a6"/>
    <w:next w:val="a6"/>
    <w:rsid w:val="00AE4575"/>
    <w:pPr>
      <w:suppressAutoHyphens/>
      <w:jc w:val="both"/>
    </w:pPr>
    <w:rPr>
      <w:sz w:val="20"/>
      <w:szCs w:val="20"/>
      <w:lang w:eastAsia="ar-SA"/>
    </w:rPr>
  </w:style>
  <w:style w:type="paragraph" w:customStyle="1" w:styleId="214">
    <w:name w:val="Список 21"/>
    <w:basedOn w:val="a6"/>
    <w:rsid w:val="00AE4575"/>
    <w:pPr>
      <w:suppressAutoHyphens/>
      <w:spacing w:before="100" w:after="100"/>
      <w:ind w:left="566" w:hanging="283"/>
    </w:pPr>
    <w:rPr>
      <w:lang w:eastAsia="ar-SA"/>
    </w:rPr>
  </w:style>
  <w:style w:type="paragraph" w:customStyle="1" w:styleId="ConsNonformat">
    <w:name w:val="ConsNonformat"/>
    <w:rsid w:val="00AE4575"/>
    <w:pPr>
      <w:widowControl w:val="0"/>
      <w:suppressAutoHyphens/>
      <w:autoSpaceDE w:val="0"/>
      <w:spacing w:after="0" w:line="240" w:lineRule="auto"/>
    </w:pPr>
    <w:rPr>
      <w:rFonts w:ascii="Courier New" w:eastAsia="Arial" w:hAnsi="Courier New" w:cs="Courier New"/>
      <w:sz w:val="24"/>
      <w:szCs w:val="24"/>
      <w:lang w:eastAsia="ar-SA"/>
    </w:rPr>
  </w:style>
  <w:style w:type="paragraph" w:customStyle="1" w:styleId="a0">
    <w:name w:val="Часть"/>
    <w:basedOn w:val="a6"/>
    <w:rsid w:val="00AE4575"/>
    <w:pPr>
      <w:keepNext/>
      <w:keepLines/>
      <w:widowControl w:val="0"/>
      <w:numPr>
        <w:numId w:val="19"/>
      </w:numPr>
      <w:suppressLineNumbers/>
      <w:suppressAutoHyphens/>
      <w:ind w:left="0" w:firstLine="0"/>
      <w:jc w:val="center"/>
    </w:pPr>
    <w:rPr>
      <w:b/>
      <w:caps/>
      <w:szCs w:val="40"/>
      <w:lang w:eastAsia="ar-SA"/>
    </w:rPr>
  </w:style>
  <w:style w:type="paragraph" w:customStyle="1" w:styleId="2f2">
    <w:name w:val="Текст2"/>
    <w:basedOn w:val="1f4"/>
    <w:rsid w:val="00AE4575"/>
  </w:style>
  <w:style w:type="paragraph" w:customStyle="1" w:styleId="WW-">
    <w:name w:val="WW-Текст"/>
    <w:basedOn w:val="a6"/>
    <w:rsid w:val="00AE4575"/>
    <w:pPr>
      <w:tabs>
        <w:tab w:val="num" w:pos="5279"/>
      </w:tabs>
      <w:suppressAutoHyphens/>
      <w:ind w:left="3839" w:hanging="720"/>
    </w:pPr>
    <w:rPr>
      <w:rFonts w:ascii="Courier New" w:hAnsi="Courier New"/>
      <w:sz w:val="20"/>
      <w:szCs w:val="20"/>
      <w:lang w:eastAsia="ar-SA"/>
    </w:rPr>
  </w:style>
  <w:style w:type="paragraph" w:customStyle="1" w:styleId="afffff9">
    <w:name w:val="Раздел"/>
    <w:basedOn w:val="a6"/>
    <w:rsid w:val="00AE4575"/>
    <w:pPr>
      <w:tabs>
        <w:tab w:val="left" w:pos="643"/>
        <w:tab w:val="left" w:pos="2700"/>
      </w:tabs>
      <w:suppressAutoHyphens/>
      <w:spacing w:before="120" w:after="120"/>
      <w:ind w:left="1980" w:hanging="360"/>
      <w:jc w:val="center"/>
    </w:pPr>
    <w:rPr>
      <w:rFonts w:ascii="Arial Narrow" w:hAnsi="Arial Narrow"/>
      <w:b/>
      <w:sz w:val="28"/>
      <w:szCs w:val="20"/>
      <w:lang w:eastAsia="ar-SA"/>
    </w:rPr>
  </w:style>
  <w:style w:type="paragraph" w:customStyle="1" w:styleId="afffffa">
    <w:name w:val="Тендерные данные"/>
    <w:basedOn w:val="a6"/>
    <w:rsid w:val="00AE4575"/>
    <w:pPr>
      <w:tabs>
        <w:tab w:val="left" w:pos="1985"/>
      </w:tabs>
      <w:suppressAutoHyphens/>
      <w:spacing w:before="120" w:after="60"/>
      <w:jc w:val="both"/>
    </w:pPr>
    <w:rPr>
      <w:b/>
      <w:szCs w:val="20"/>
      <w:lang w:eastAsia="ar-SA"/>
    </w:rPr>
  </w:style>
  <w:style w:type="paragraph" w:customStyle="1" w:styleId="1ff2">
    <w:name w:val="Маркированный список1"/>
    <w:basedOn w:val="a6"/>
    <w:rsid w:val="00AE4575"/>
    <w:pPr>
      <w:widowControl w:val="0"/>
      <w:suppressAutoHyphens/>
      <w:ind w:firstLine="720"/>
      <w:jc w:val="both"/>
    </w:pPr>
    <w:rPr>
      <w:lang w:eastAsia="ar-SA"/>
    </w:rPr>
  </w:style>
  <w:style w:type="paragraph" w:customStyle="1" w:styleId="3d">
    <w:name w:val="Статья 3 уровень"/>
    <w:basedOn w:val="3"/>
    <w:rsid w:val="00AE4575"/>
    <w:pPr>
      <w:widowControl/>
      <w:tabs>
        <w:tab w:val="left" w:pos="993"/>
      </w:tabs>
      <w:suppressAutoHyphens/>
      <w:autoSpaceDE/>
      <w:autoSpaceDN/>
      <w:adjustRightInd/>
      <w:spacing w:before="120" w:after="0" w:line="240" w:lineRule="auto"/>
      <w:ind w:left="720" w:hanging="720"/>
    </w:pPr>
    <w:rPr>
      <w:b w:val="0"/>
      <w:sz w:val="24"/>
      <w:szCs w:val="24"/>
      <w:lang w:eastAsia="ar-SA"/>
    </w:rPr>
  </w:style>
  <w:style w:type="paragraph" w:customStyle="1" w:styleId="1ff3">
    <w:name w:val="Прощание1"/>
    <w:basedOn w:val="a6"/>
    <w:rsid w:val="00AE4575"/>
    <w:pPr>
      <w:suppressAutoHyphens/>
      <w:spacing w:after="60"/>
      <w:ind w:left="4252"/>
      <w:jc w:val="both"/>
    </w:pPr>
    <w:rPr>
      <w:lang w:eastAsia="ar-SA"/>
    </w:rPr>
  </w:style>
  <w:style w:type="paragraph" w:customStyle="1" w:styleId="CharCharCharCharChar">
    <w:name w:val="Знак Знак Char Char Char Char Char Знак"/>
    <w:basedOn w:val="a6"/>
    <w:rsid w:val="00AE4575"/>
    <w:pPr>
      <w:widowControl w:val="0"/>
      <w:suppressAutoHyphens/>
      <w:spacing w:after="160" w:line="240" w:lineRule="exact"/>
      <w:jc w:val="right"/>
    </w:pPr>
    <w:rPr>
      <w:sz w:val="20"/>
      <w:szCs w:val="20"/>
      <w:lang w:val="en-GB" w:eastAsia="ar-SA"/>
    </w:rPr>
  </w:style>
  <w:style w:type="paragraph" w:customStyle="1" w:styleId="1ff4">
    <w:name w:val="Заглавие1"/>
    <w:basedOn w:val="a6"/>
    <w:rsid w:val="00AE4575"/>
    <w:pPr>
      <w:suppressAutoHyphens/>
      <w:jc w:val="center"/>
    </w:pPr>
    <w:rPr>
      <w:b/>
      <w:caps/>
      <w:sz w:val="28"/>
      <w:szCs w:val="20"/>
      <w:lang w:eastAsia="ar-SA"/>
    </w:rPr>
  </w:style>
  <w:style w:type="paragraph" w:customStyle="1" w:styleId="Heading21">
    <w:name w:val="Heading 21"/>
    <w:basedOn w:val="a6"/>
    <w:next w:val="a6"/>
    <w:rsid w:val="00AE4575"/>
    <w:pPr>
      <w:suppressAutoHyphens/>
    </w:pPr>
    <w:rPr>
      <w:rFonts w:ascii="Arial" w:hAnsi="Arial"/>
      <w:lang w:eastAsia="ar-SA"/>
    </w:rPr>
  </w:style>
  <w:style w:type="paragraph" w:customStyle="1" w:styleId="G0">
    <w:name w:val="G_Текст"/>
    <w:basedOn w:val="a6"/>
    <w:rsid w:val="00AE4575"/>
    <w:pPr>
      <w:suppressAutoHyphens/>
      <w:spacing w:after="120" w:line="276" w:lineRule="auto"/>
      <w:ind w:firstLine="851"/>
      <w:jc w:val="both"/>
    </w:pPr>
    <w:rPr>
      <w:szCs w:val="20"/>
      <w:lang w:eastAsia="ar-SA"/>
    </w:rPr>
  </w:style>
  <w:style w:type="paragraph" w:customStyle="1" w:styleId="G1">
    <w:name w:val="G_1 Маркированный"/>
    <w:basedOn w:val="G0"/>
    <w:rsid w:val="00AE4575"/>
    <w:pPr>
      <w:keepLines/>
      <w:numPr>
        <w:numId w:val="15"/>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AE4575"/>
    <w:pPr>
      <w:tabs>
        <w:tab w:val="clear" w:pos="926"/>
        <w:tab w:val="left" w:pos="621"/>
      </w:tabs>
      <w:spacing w:before="60" w:after="60"/>
      <w:ind w:left="621" w:hanging="264"/>
      <w:jc w:val="both"/>
    </w:pPr>
  </w:style>
  <w:style w:type="paragraph" w:customStyle="1" w:styleId="G2">
    <w:name w:val="G_Содержание"/>
    <w:basedOn w:val="G0"/>
    <w:next w:val="G0"/>
    <w:rsid w:val="00AE4575"/>
    <w:pPr>
      <w:pageBreakBefore/>
      <w:spacing w:before="240"/>
      <w:ind w:firstLine="0"/>
      <w:jc w:val="center"/>
    </w:pPr>
    <w:rPr>
      <w:rFonts w:ascii="Arial" w:hAnsi="Arial"/>
      <w:b/>
    </w:rPr>
  </w:style>
  <w:style w:type="paragraph" w:customStyle="1" w:styleId="G20">
    <w:name w:val="G_2 Маркированный"/>
    <w:basedOn w:val="G0"/>
    <w:rsid w:val="00AE4575"/>
    <w:pPr>
      <w:keepLines/>
      <w:tabs>
        <w:tab w:val="num" w:pos="1247"/>
        <w:tab w:val="left" w:pos="2520"/>
      </w:tabs>
      <w:spacing w:before="40" w:after="40" w:line="240" w:lineRule="auto"/>
      <w:ind w:left="2520" w:hanging="360"/>
      <w:jc w:val="left"/>
    </w:pPr>
  </w:style>
  <w:style w:type="paragraph" w:customStyle="1" w:styleId="afffffb">
    <w:name w:val="Основной"/>
    <w:basedOn w:val="a6"/>
    <w:rsid w:val="00AE4575"/>
    <w:pPr>
      <w:suppressAutoHyphens/>
      <w:spacing w:before="120" w:after="120" w:line="300" w:lineRule="exact"/>
      <w:ind w:firstLine="476"/>
      <w:jc w:val="both"/>
    </w:pPr>
    <w:rPr>
      <w:sz w:val="26"/>
      <w:lang w:eastAsia="ar-SA"/>
    </w:rPr>
  </w:style>
  <w:style w:type="paragraph" w:customStyle="1" w:styleId="Iauiue1">
    <w:name w:val="Iau?iue1"/>
    <w:rsid w:val="00AE4575"/>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5">
    <w:name w:val="Текст таблицы 11"/>
    <w:basedOn w:val="a6"/>
    <w:rsid w:val="00AE4575"/>
    <w:pPr>
      <w:suppressAutoHyphens/>
      <w:spacing w:after="120"/>
    </w:pPr>
    <w:rPr>
      <w:sz w:val="26"/>
      <w:szCs w:val="20"/>
      <w:lang w:eastAsia="ar-SA"/>
    </w:rPr>
  </w:style>
  <w:style w:type="paragraph" w:customStyle="1" w:styleId="afffffc">
    <w:name w:val="Шапка таблицы"/>
    <w:basedOn w:val="a6"/>
    <w:rsid w:val="00AE4575"/>
    <w:pPr>
      <w:keepNext/>
      <w:keepLines/>
      <w:suppressAutoHyphens/>
      <w:spacing w:before="60" w:after="60" w:line="240" w:lineRule="atLeast"/>
      <w:ind w:left="-113" w:right="-113"/>
      <w:jc w:val="center"/>
    </w:pPr>
    <w:rPr>
      <w:rFonts w:ascii="Arial" w:hAnsi="Arial"/>
      <w:b/>
      <w:bCs/>
      <w:sz w:val="20"/>
      <w:szCs w:val="20"/>
      <w:lang w:eastAsia="ar-SA"/>
    </w:rPr>
  </w:style>
  <w:style w:type="paragraph" w:customStyle="1" w:styleId="G11">
    <w:name w:val="Стиль G_1 Маркированный + По ширине1"/>
    <w:basedOn w:val="G1"/>
    <w:rsid w:val="00AE4575"/>
    <w:pPr>
      <w:spacing w:before="60" w:after="60"/>
      <w:jc w:val="both"/>
    </w:pPr>
  </w:style>
  <w:style w:type="paragraph" w:customStyle="1" w:styleId="CharCharCharChar">
    <w:name w:val="Char Char Знак Знак Char Char"/>
    <w:basedOn w:val="a6"/>
    <w:rsid w:val="00AE4575"/>
    <w:pPr>
      <w:suppressAutoHyphens/>
      <w:spacing w:before="280" w:after="280"/>
    </w:pPr>
    <w:rPr>
      <w:rFonts w:ascii="Tahoma" w:hAnsi="Tahoma"/>
      <w:sz w:val="20"/>
      <w:szCs w:val="20"/>
      <w:lang w:val="en-US" w:eastAsia="ar-SA"/>
    </w:rPr>
  </w:style>
  <w:style w:type="paragraph" w:customStyle="1" w:styleId="SMLst">
    <w:name w:val="S_MLst"/>
    <w:basedOn w:val="ae"/>
    <w:rsid w:val="00AE4575"/>
    <w:pPr>
      <w:widowControl/>
      <w:numPr>
        <w:numId w:val="17"/>
      </w:numPr>
      <w:suppressAutoHyphens/>
      <w:autoSpaceDE/>
      <w:autoSpaceDN/>
      <w:adjustRightInd/>
      <w:spacing w:after="120"/>
      <w:ind w:left="896" w:hanging="187"/>
    </w:pPr>
    <w:rPr>
      <w:rFonts w:ascii="Arial" w:hAnsi="Arial"/>
      <w:color w:val="auto"/>
      <w:sz w:val="20"/>
      <w:szCs w:val="20"/>
      <w:lang w:eastAsia="ar-SA"/>
    </w:rPr>
  </w:style>
  <w:style w:type="paragraph" w:customStyle="1" w:styleId="SGenr">
    <w:name w:val="S_Genr"/>
    <w:basedOn w:val="ae"/>
    <w:rsid w:val="00AE4575"/>
    <w:pPr>
      <w:widowControl/>
      <w:suppressAutoHyphens/>
      <w:autoSpaceDE/>
      <w:autoSpaceDN/>
      <w:adjustRightInd/>
      <w:spacing w:after="120"/>
      <w:ind w:firstLine="720"/>
    </w:pPr>
    <w:rPr>
      <w:rFonts w:ascii="Arial" w:hAnsi="Arial"/>
      <w:color w:val="auto"/>
      <w:sz w:val="20"/>
      <w:szCs w:val="20"/>
      <w:lang w:eastAsia="ar-SA"/>
    </w:rPr>
  </w:style>
  <w:style w:type="paragraph" w:customStyle="1" w:styleId="afffffd">
    <w:name w:val="Содержание"/>
    <w:basedOn w:val="ae"/>
    <w:next w:val="ae"/>
    <w:rsid w:val="00AE4575"/>
    <w:pPr>
      <w:pageBreakBefore/>
      <w:widowControl/>
      <w:suppressAutoHyphens/>
      <w:autoSpaceDE/>
      <w:autoSpaceDN/>
      <w:adjustRightInd/>
      <w:spacing w:before="240" w:after="240"/>
      <w:jc w:val="center"/>
    </w:pPr>
    <w:rPr>
      <w:rFonts w:ascii="Arial" w:hAnsi="Arial"/>
      <w:b/>
      <w:color w:val="auto"/>
      <w:szCs w:val="32"/>
      <w:lang w:eastAsia="ar-SA"/>
    </w:rPr>
  </w:style>
  <w:style w:type="paragraph" w:styleId="43">
    <w:name w:val="toc 4"/>
    <w:basedOn w:val="a6"/>
    <w:next w:val="a6"/>
    <w:rsid w:val="00AE4575"/>
    <w:pPr>
      <w:suppressAutoHyphens/>
      <w:ind w:left="600"/>
    </w:pPr>
    <w:rPr>
      <w:sz w:val="18"/>
      <w:szCs w:val="18"/>
      <w:lang w:eastAsia="ar-SA"/>
    </w:rPr>
  </w:style>
  <w:style w:type="paragraph" w:styleId="53">
    <w:name w:val="toc 5"/>
    <w:basedOn w:val="a6"/>
    <w:next w:val="a6"/>
    <w:rsid w:val="00AE4575"/>
    <w:pPr>
      <w:suppressAutoHyphens/>
      <w:ind w:left="800"/>
    </w:pPr>
    <w:rPr>
      <w:sz w:val="18"/>
      <w:szCs w:val="18"/>
      <w:lang w:eastAsia="ar-SA"/>
    </w:rPr>
  </w:style>
  <w:style w:type="paragraph" w:styleId="63">
    <w:name w:val="toc 6"/>
    <w:basedOn w:val="a6"/>
    <w:next w:val="a6"/>
    <w:rsid w:val="00AE4575"/>
    <w:pPr>
      <w:suppressAutoHyphens/>
      <w:ind w:left="1000"/>
    </w:pPr>
    <w:rPr>
      <w:sz w:val="18"/>
      <w:szCs w:val="18"/>
      <w:lang w:eastAsia="ar-SA"/>
    </w:rPr>
  </w:style>
  <w:style w:type="paragraph" w:styleId="74">
    <w:name w:val="toc 7"/>
    <w:basedOn w:val="a6"/>
    <w:next w:val="a6"/>
    <w:rsid w:val="00AE4575"/>
    <w:pPr>
      <w:suppressAutoHyphens/>
      <w:ind w:left="1200"/>
    </w:pPr>
    <w:rPr>
      <w:sz w:val="18"/>
      <w:szCs w:val="18"/>
      <w:lang w:eastAsia="ar-SA"/>
    </w:rPr>
  </w:style>
  <w:style w:type="paragraph" w:styleId="81">
    <w:name w:val="toc 8"/>
    <w:basedOn w:val="a6"/>
    <w:next w:val="a6"/>
    <w:rsid w:val="00AE4575"/>
    <w:pPr>
      <w:suppressAutoHyphens/>
      <w:ind w:left="1400"/>
    </w:pPr>
    <w:rPr>
      <w:sz w:val="18"/>
      <w:szCs w:val="18"/>
      <w:lang w:eastAsia="ar-SA"/>
    </w:rPr>
  </w:style>
  <w:style w:type="paragraph" w:styleId="91">
    <w:name w:val="toc 9"/>
    <w:basedOn w:val="a6"/>
    <w:next w:val="a6"/>
    <w:rsid w:val="00AE4575"/>
    <w:pPr>
      <w:suppressAutoHyphens/>
      <w:ind w:left="1600"/>
    </w:pPr>
    <w:rPr>
      <w:sz w:val="18"/>
      <w:szCs w:val="18"/>
      <w:lang w:eastAsia="ar-SA"/>
    </w:rPr>
  </w:style>
  <w:style w:type="paragraph" w:customStyle="1" w:styleId="afffffe">
    <w:name w:val="Знак Знак Знак Знак"/>
    <w:basedOn w:val="a6"/>
    <w:rsid w:val="00AE4575"/>
    <w:pPr>
      <w:suppressAutoHyphens/>
      <w:spacing w:before="280" w:after="280"/>
    </w:pPr>
    <w:rPr>
      <w:rFonts w:ascii="Tahoma" w:hAnsi="Tahoma"/>
      <w:sz w:val="20"/>
      <w:szCs w:val="20"/>
      <w:lang w:val="en-US" w:eastAsia="ar-SA"/>
    </w:rPr>
  </w:style>
  <w:style w:type="paragraph" w:customStyle="1" w:styleId="NJ">
    <w:name w:val="NJ"/>
    <w:basedOn w:val="a6"/>
    <w:rsid w:val="00AE4575"/>
    <w:pPr>
      <w:widowControl w:val="0"/>
      <w:suppressAutoHyphens/>
      <w:spacing w:before="120" w:after="120"/>
      <w:ind w:firstLine="567"/>
      <w:jc w:val="both"/>
    </w:pPr>
    <w:rPr>
      <w:lang w:eastAsia="ar-SA"/>
    </w:rPr>
  </w:style>
  <w:style w:type="paragraph" w:customStyle="1" w:styleId="affffff">
    <w:name w:val="Текст документа"/>
    <w:basedOn w:val="a6"/>
    <w:rsid w:val="00AE4575"/>
    <w:pPr>
      <w:suppressAutoHyphens/>
      <w:spacing w:line="360" w:lineRule="auto"/>
      <w:ind w:firstLine="720"/>
      <w:jc w:val="both"/>
    </w:pPr>
    <w:rPr>
      <w:lang w:eastAsia="ar-SA"/>
    </w:rPr>
  </w:style>
  <w:style w:type="paragraph" w:customStyle="1" w:styleId="StyleJustified">
    <w:name w:val="Style Justified"/>
    <w:basedOn w:val="a6"/>
    <w:rsid w:val="00AE4575"/>
    <w:pPr>
      <w:suppressAutoHyphens/>
      <w:spacing w:before="120" w:after="120"/>
      <w:jc w:val="both"/>
    </w:pPr>
    <w:rPr>
      <w:szCs w:val="20"/>
      <w:lang w:eastAsia="ar-SA"/>
    </w:rPr>
  </w:style>
  <w:style w:type="paragraph" w:customStyle="1" w:styleId="SHead1">
    <w:name w:val="_S_Head_1"/>
    <w:basedOn w:val="12"/>
    <w:rsid w:val="00AE4575"/>
    <w:pPr>
      <w:suppressAutoHyphens/>
      <w:spacing w:after="120"/>
      <w:jc w:val="both"/>
    </w:pPr>
    <w:rPr>
      <w:rFonts w:ascii="Times New Roman" w:hAnsi="Times New Roman"/>
      <w:kern w:val="1"/>
      <w:sz w:val="28"/>
      <w:lang w:eastAsia="ar-SA"/>
    </w:rPr>
  </w:style>
  <w:style w:type="paragraph" w:customStyle="1" w:styleId="SHead2">
    <w:name w:val="_S_Head_2"/>
    <w:basedOn w:val="2"/>
    <w:rsid w:val="00AE4575"/>
    <w:pPr>
      <w:widowControl/>
      <w:suppressAutoHyphens/>
      <w:autoSpaceDE/>
      <w:autoSpaceDN/>
      <w:adjustRightInd/>
      <w:spacing w:after="120"/>
      <w:ind w:left="576" w:hanging="576"/>
      <w:jc w:val="left"/>
    </w:pPr>
    <w:rPr>
      <w:rFonts w:ascii="Times New Roman" w:hAnsi="Times New Roman" w:cs="Times New Roman"/>
      <w:b w:val="0"/>
      <w:i w:val="0"/>
      <w:iCs w:val="0"/>
      <w:szCs w:val="20"/>
      <w:lang w:eastAsia="ar-SA"/>
    </w:rPr>
  </w:style>
  <w:style w:type="paragraph" w:customStyle="1" w:styleId="SGeneral0">
    <w:name w:val="_S General"/>
    <w:basedOn w:val="a6"/>
    <w:rsid w:val="00AE4575"/>
    <w:pPr>
      <w:suppressAutoHyphens/>
      <w:spacing w:line="360" w:lineRule="auto"/>
      <w:ind w:firstLine="567"/>
      <w:jc w:val="both"/>
    </w:pPr>
    <w:rPr>
      <w:lang w:eastAsia="ar-SA"/>
    </w:rPr>
  </w:style>
  <w:style w:type="paragraph" w:customStyle="1" w:styleId="SMarkList">
    <w:name w:val="_S_Mark_List"/>
    <w:basedOn w:val="SGeneral0"/>
    <w:rsid w:val="00AE4575"/>
    <w:pPr>
      <w:numPr>
        <w:numId w:val="14"/>
      </w:numPr>
      <w:spacing w:after="120"/>
      <w:ind w:left="709" w:hanging="142"/>
    </w:pPr>
    <w:rPr>
      <w:szCs w:val="20"/>
    </w:rPr>
  </w:style>
  <w:style w:type="paragraph" w:customStyle="1" w:styleId="SHead3">
    <w:name w:val="_S_Head 3"/>
    <w:basedOn w:val="3"/>
    <w:next w:val="SGeneral0"/>
    <w:rsid w:val="00AE4575"/>
    <w:pPr>
      <w:widowControl/>
      <w:tabs>
        <w:tab w:val="left" w:pos="643"/>
        <w:tab w:val="left" w:pos="896"/>
      </w:tabs>
      <w:suppressAutoHyphens/>
      <w:autoSpaceDE/>
      <w:autoSpaceDN/>
      <w:adjustRightInd/>
      <w:spacing w:after="120"/>
      <w:ind w:left="720" w:hanging="360"/>
      <w:jc w:val="left"/>
    </w:pPr>
    <w:rPr>
      <w:rFonts w:ascii="Times New Roman" w:hAnsi="Times New Roman" w:cs="Times New Roman"/>
      <w:sz w:val="24"/>
      <w:szCs w:val="20"/>
      <w:lang w:eastAsia="ar-SA"/>
    </w:rPr>
  </w:style>
  <w:style w:type="paragraph" w:customStyle="1" w:styleId="215">
    <w:name w:val="Маркированный список 21"/>
    <w:basedOn w:val="a6"/>
    <w:rsid w:val="00AE4575"/>
    <w:pPr>
      <w:tabs>
        <w:tab w:val="left" w:pos="643"/>
      </w:tabs>
      <w:suppressAutoHyphens/>
      <w:ind w:left="643" w:hanging="360"/>
    </w:pPr>
    <w:rPr>
      <w:lang w:eastAsia="ar-SA"/>
    </w:rPr>
  </w:style>
  <w:style w:type="paragraph" w:customStyle="1" w:styleId="affffff0">
    <w:name w:val="_обычный"/>
    <w:rsid w:val="00AE4575"/>
    <w:pPr>
      <w:tabs>
        <w:tab w:val="left" w:pos="1021"/>
      </w:tabs>
      <w:suppressAutoHyphen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e"/>
    <w:rsid w:val="00AE4575"/>
    <w:pPr>
      <w:widowControl/>
      <w:suppressAutoHyphens/>
      <w:autoSpaceDE/>
      <w:autoSpaceDN/>
      <w:adjustRightInd/>
      <w:spacing w:after="120"/>
      <w:jc w:val="center"/>
    </w:pPr>
    <w:rPr>
      <w:rFonts w:ascii="Arial" w:hAnsi="Arial"/>
      <w:b/>
      <w:color w:val="auto"/>
      <w:sz w:val="20"/>
      <w:szCs w:val="20"/>
      <w:lang w:eastAsia="ar-SA"/>
    </w:rPr>
  </w:style>
  <w:style w:type="paragraph" w:customStyle="1" w:styleId="StyleNormal">
    <w:name w:val="Style Normal +"/>
    <w:basedOn w:val="a6"/>
    <w:rsid w:val="00AE4575"/>
    <w:pPr>
      <w:suppressAutoHyphens/>
      <w:jc w:val="both"/>
    </w:pPr>
    <w:rPr>
      <w:rFonts w:eastAsia="PMingLiU"/>
      <w:szCs w:val="20"/>
      <w:lang w:eastAsia="ar-SA"/>
    </w:rPr>
  </w:style>
  <w:style w:type="paragraph" w:customStyle="1" w:styleId="a">
    <w:name w:val="Список нум."/>
    <w:basedOn w:val="a6"/>
    <w:rsid w:val="00AE4575"/>
    <w:pPr>
      <w:numPr>
        <w:numId w:val="13"/>
      </w:numPr>
      <w:suppressAutoHyphens/>
      <w:spacing w:after="120" w:line="360" w:lineRule="auto"/>
      <w:jc w:val="both"/>
    </w:pPr>
    <w:rPr>
      <w:sz w:val="28"/>
      <w:szCs w:val="20"/>
      <w:lang w:eastAsia="ar-SA"/>
    </w:rPr>
  </w:style>
  <w:style w:type="paragraph" w:customStyle="1" w:styleId="Style18">
    <w:name w:val="Style18"/>
    <w:basedOn w:val="a6"/>
    <w:rsid w:val="00AE4575"/>
    <w:pPr>
      <w:widowControl w:val="0"/>
      <w:suppressAutoHyphens/>
      <w:autoSpaceDE w:val="0"/>
    </w:pPr>
    <w:rPr>
      <w:lang w:eastAsia="ar-SA"/>
    </w:rPr>
  </w:style>
  <w:style w:type="paragraph" w:customStyle="1" w:styleId="Style19">
    <w:name w:val="Style19"/>
    <w:basedOn w:val="a6"/>
    <w:rsid w:val="00AE4575"/>
    <w:pPr>
      <w:widowControl w:val="0"/>
      <w:suppressAutoHyphens/>
      <w:autoSpaceDE w:val="0"/>
    </w:pPr>
    <w:rPr>
      <w:lang w:eastAsia="ar-SA"/>
    </w:rPr>
  </w:style>
  <w:style w:type="paragraph" w:customStyle="1" w:styleId="Style20">
    <w:name w:val="Style20"/>
    <w:basedOn w:val="a6"/>
    <w:rsid w:val="00AE4575"/>
    <w:pPr>
      <w:widowControl w:val="0"/>
      <w:suppressAutoHyphens/>
      <w:autoSpaceDE w:val="0"/>
    </w:pPr>
    <w:rPr>
      <w:lang w:eastAsia="ar-SA"/>
    </w:rPr>
  </w:style>
  <w:style w:type="paragraph" w:customStyle="1" w:styleId="Style21">
    <w:name w:val="Style21"/>
    <w:basedOn w:val="a6"/>
    <w:rsid w:val="00AE4575"/>
    <w:pPr>
      <w:widowControl w:val="0"/>
      <w:suppressAutoHyphens/>
      <w:autoSpaceDE w:val="0"/>
    </w:pPr>
    <w:rPr>
      <w:lang w:eastAsia="ar-SA"/>
    </w:rPr>
  </w:style>
  <w:style w:type="paragraph" w:customStyle="1" w:styleId="Style22">
    <w:name w:val="Style22"/>
    <w:basedOn w:val="a6"/>
    <w:rsid w:val="00AE4575"/>
    <w:pPr>
      <w:widowControl w:val="0"/>
      <w:suppressAutoHyphens/>
      <w:autoSpaceDE w:val="0"/>
    </w:pPr>
    <w:rPr>
      <w:lang w:eastAsia="ar-SA"/>
    </w:rPr>
  </w:style>
  <w:style w:type="paragraph" w:customStyle="1" w:styleId="Style23">
    <w:name w:val="Style23"/>
    <w:basedOn w:val="a6"/>
    <w:rsid w:val="00AE4575"/>
    <w:pPr>
      <w:widowControl w:val="0"/>
      <w:suppressAutoHyphens/>
      <w:autoSpaceDE w:val="0"/>
    </w:pPr>
    <w:rPr>
      <w:lang w:eastAsia="ar-SA"/>
    </w:rPr>
  </w:style>
  <w:style w:type="paragraph" w:customStyle="1" w:styleId="Style24">
    <w:name w:val="Style24"/>
    <w:basedOn w:val="a6"/>
    <w:rsid w:val="00AE4575"/>
    <w:pPr>
      <w:widowControl w:val="0"/>
      <w:suppressAutoHyphens/>
      <w:autoSpaceDE w:val="0"/>
    </w:pPr>
    <w:rPr>
      <w:lang w:eastAsia="ar-SA"/>
    </w:rPr>
  </w:style>
  <w:style w:type="paragraph" w:customStyle="1" w:styleId="Style25">
    <w:name w:val="Style25"/>
    <w:basedOn w:val="a6"/>
    <w:rsid w:val="00AE4575"/>
    <w:pPr>
      <w:widowControl w:val="0"/>
      <w:suppressAutoHyphens/>
      <w:autoSpaceDE w:val="0"/>
      <w:spacing w:line="216" w:lineRule="exact"/>
    </w:pPr>
    <w:rPr>
      <w:lang w:eastAsia="ar-SA"/>
    </w:rPr>
  </w:style>
  <w:style w:type="paragraph" w:customStyle="1" w:styleId="Style26">
    <w:name w:val="Style26"/>
    <w:basedOn w:val="a6"/>
    <w:rsid w:val="00AE4575"/>
    <w:pPr>
      <w:widowControl w:val="0"/>
      <w:suppressAutoHyphens/>
      <w:autoSpaceDE w:val="0"/>
    </w:pPr>
    <w:rPr>
      <w:lang w:eastAsia="ar-SA"/>
    </w:rPr>
  </w:style>
  <w:style w:type="paragraph" w:customStyle="1" w:styleId="Style27">
    <w:name w:val="Style27"/>
    <w:basedOn w:val="a6"/>
    <w:rsid w:val="00AE4575"/>
    <w:pPr>
      <w:widowControl w:val="0"/>
      <w:suppressAutoHyphens/>
      <w:autoSpaceDE w:val="0"/>
    </w:pPr>
    <w:rPr>
      <w:lang w:eastAsia="ar-SA"/>
    </w:rPr>
  </w:style>
  <w:style w:type="paragraph" w:customStyle="1" w:styleId="Style28">
    <w:name w:val="Style28"/>
    <w:basedOn w:val="a6"/>
    <w:rsid w:val="00AE4575"/>
    <w:pPr>
      <w:widowControl w:val="0"/>
      <w:suppressAutoHyphens/>
      <w:autoSpaceDE w:val="0"/>
    </w:pPr>
    <w:rPr>
      <w:lang w:eastAsia="ar-SA"/>
    </w:rPr>
  </w:style>
  <w:style w:type="paragraph" w:customStyle="1" w:styleId="Style29">
    <w:name w:val="Style29"/>
    <w:basedOn w:val="a6"/>
    <w:rsid w:val="00AE4575"/>
    <w:pPr>
      <w:widowControl w:val="0"/>
      <w:suppressAutoHyphens/>
      <w:autoSpaceDE w:val="0"/>
    </w:pPr>
    <w:rPr>
      <w:lang w:eastAsia="ar-SA"/>
    </w:rPr>
  </w:style>
  <w:style w:type="paragraph" w:customStyle="1" w:styleId="Style30">
    <w:name w:val="Style30"/>
    <w:basedOn w:val="a6"/>
    <w:rsid w:val="00AE4575"/>
    <w:pPr>
      <w:widowControl w:val="0"/>
      <w:suppressAutoHyphens/>
      <w:autoSpaceDE w:val="0"/>
      <w:spacing w:line="295" w:lineRule="exact"/>
    </w:pPr>
    <w:rPr>
      <w:lang w:eastAsia="ar-SA"/>
    </w:rPr>
  </w:style>
  <w:style w:type="paragraph" w:customStyle="1" w:styleId="Style31">
    <w:name w:val="Style31"/>
    <w:basedOn w:val="a6"/>
    <w:rsid w:val="00AE4575"/>
    <w:pPr>
      <w:widowControl w:val="0"/>
      <w:suppressAutoHyphens/>
      <w:autoSpaceDE w:val="0"/>
    </w:pPr>
    <w:rPr>
      <w:lang w:eastAsia="ar-SA"/>
    </w:rPr>
  </w:style>
  <w:style w:type="paragraph" w:customStyle="1" w:styleId="Style32">
    <w:name w:val="Style32"/>
    <w:basedOn w:val="a6"/>
    <w:rsid w:val="00AE4575"/>
    <w:pPr>
      <w:widowControl w:val="0"/>
      <w:suppressAutoHyphens/>
      <w:autoSpaceDE w:val="0"/>
    </w:pPr>
    <w:rPr>
      <w:lang w:eastAsia="ar-SA"/>
    </w:rPr>
  </w:style>
  <w:style w:type="paragraph" w:customStyle="1" w:styleId="Style33">
    <w:name w:val="Style33"/>
    <w:basedOn w:val="a6"/>
    <w:rsid w:val="00AE4575"/>
    <w:pPr>
      <w:widowControl w:val="0"/>
      <w:suppressAutoHyphens/>
      <w:autoSpaceDE w:val="0"/>
    </w:pPr>
    <w:rPr>
      <w:lang w:eastAsia="ar-SA"/>
    </w:rPr>
  </w:style>
  <w:style w:type="paragraph" w:customStyle="1" w:styleId="314">
    <w:name w:val="Знак31"/>
    <w:basedOn w:val="a6"/>
    <w:rsid w:val="00AE4575"/>
    <w:pPr>
      <w:suppressAutoHyphens/>
      <w:spacing w:after="160" w:line="240" w:lineRule="exact"/>
      <w:jc w:val="both"/>
    </w:pPr>
    <w:rPr>
      <w:lang w:val="en-US" w:eastAsia="ar-SA"/>
    </w:rPr>
  </w:style>
  <w:style w:type="paragraph" w:customStyle="1" w:styleId="ListParagraph1">
    <w:name w:val="List Paragraph1"/>
    <w:basedOn w:val="a6"/>
    <w:rsid w:val="00AE4575"/>
    <w:pPr>
      <w:suppressAutoHyphens/>
      <w:ind w:left="720"/>
    </w:pPr>
    <w:rPr>
      <w:sz w:val="20"/>
      <w:szCs w:val="20"/>
      <w:lang w:eastAsia="ar-SA"/>
    </w:rPr>
  </w:style>
  <w:style w:type="paragraph" w:customStyle="1" w:styleId="1ff5">
    <w:name w:val="Нумерованный список1"/>
    <w:basedOn w:val="a6"/>
    <w:rsid w:val="00AE4575"/>
    <w:pPr>
      <w:tabs>
        <w:tab w:val="left" w:pos="360"/>
      </w:tabs>
      <w:suppressAutoHyphens/>
      <w:spacing w:before="100" w:after="100"/>
      <w:ind w:left="360" w:hanging="360"/>
    </w:pPr>
    <w:rPr>
      <w:lang w:eastAsia="ar-SA"/>
    </w:rPr>
  </w:style>
  <w:style w:type="paragraph" w:customStyle="1" w:styleId="affffff1">
    <w:name w:val="Название документа"/>
    <w:basedOn w:val="a6"/>
    <w:rsid w:val="00AE4575"/>
    <w:pPr>
      <w:tabs>
        <w:tab w:val="left" w:pos="0"/>
      </w:tabs>
      <w:suppressAutoHyphens/>
      <w:spacing w:before="60" w:after="400"/>
      <w:ind w:left="720" w:hanging="360"/>
      <w:jc w:val="center"/>
    </w:pPr>
    <w:rPr>
      <w:b/>
      <w:bCs/>
      <w:caps/>
      <w:szCs w:val="20"/>
      <w:lang w:eastAsia="ar-SA"/>
    </w:rPr>
  </w:style>
  <w:style w:type="paragraph" w:customStyle="1" w:styleId="affffff2">
    <w:name w:val="ОбычныйДог"/>
    <w:basedOn w:val="a6"/>
    <w:next w:val="a6"/>
    <w:rsid w:val="00AE4575"/>
    <w:pPr>
      <w:suppressAutoHyphens/>
      <w:spacing w:before="60" w:after="60"/>
      <w:jc w:val="both"/>
    </w:pPr>
    <w:rPr>
      <w:szCs w:val="20"/>
      <w:lang w:eastAsia="ar-SA"/>
    </w:rPr>
  </w:style>
  <w:style w:type="paragraph" w:customStyle="1" w:styleId="1ff6">
    <w:name w:val="Статья 1"/>
    <w:basedOn w:val="a6"/>
    <w:rsid w:val="00AE4575"/>
    <w:pPr>
      <w:tabs>
        <w:tab w:val="left" w:pos="1429"/>
      </w:tabs>
      <w:suppressAutoHyphens/>
      <w:spacing w:before="60" w:after="60"/>
      <w:ind w:firstLine="709"/>
      <w:jc w:val="both"/>
    </w:pPr>
    <w:rPr>
      <w:szCs w:val="20"/>
      <w:lang w:eastAsia="ar-SA"/>
    </w:rPr>
  </w:style>
  <w:style w:type="paragraph" w:customStyle="1" w:styleId="2f3">
    <w:name w:val="Статья 2"/>
    <w:basedOn w:val="a6"/>
    <w:rsid w:val="00AE4575"/>
    <w:pPr>
      <w:tabs>
        <w:tab w:val="left" w:pos="1418"/>
        <w:tab w:val="left" w:pos="1630"/>
      </w:tabs>
      <w:suppressAutoHyphens/>
      <w:spacing w:before="60" w:after="60"/>
      <w:ind w:left="-159" w:firstLine="709"/>
      <w:jc w:val="both"/>
    </w:pPr>
    <w:rPr>
      <w:szCs w:val="20"/>
      <w:lang w:eastAsia="ar-SA"/>
    </w:rPr>
  </w:style>
  <w:style w:type="paragraph" w:customStyle="1" w:styleId="affffff3">
    <w:name w:val="Шапка договора"/>
    <w:basedOn w:val="a6"/>
    <w:rsid w:val="00AE4575"/>
    <w:pPr>
      <w:suppressAutoHyphens/>
      <w:spacing w:before="60" w:after="60"/>
      <w:jc w:val="center"/>
    </w:pPr>
    <w:rPr>
      <w:b/>
      <w:bCs/>
      <w:szCs w:val="20"/>
      <w:lang w:eastAsia="ar-SA"/>
    </w:rPr>
  </w:style>
  <w:style w:type="paragraph" w:customStyle="1" w:styleId="1ff7">
    <w:name w:val="Заголовок оглавления1"/>
    <w:basedOn w:val="12"/>
    <w:next w:val="a6"/>
    <w:rsid w:val="00AE4575"/>
    <w:pPr>
      <w:keepLines/>
      <w:suppressAutoHyphens/>
      <w:spacing w:before="480" w:after="0" w:line="276" w:lineRule="auto"/>
    </w:pPr>
    <w:rPr>
      <w:rFonts w:ascii="Cambria" w:hAnsi="Cambria" w:cs="Times New Roman"/>
      <w:color w:val="365F91"/>
      <w:kern w:val="0"/>
      <w:sz w:val="28"/>
      <w:szCs w:val="28"/>
      <w:lang w:eastAsia="ar-SA"/>
    </w:rPr>
  </w:style>
  <w:style w:type="paragraph" w:customStyle="1" w:styleId="1ff8">
    <w:name w:val="Абзац списка1"/>
    <w:basedOn w:val="a6"/>
    <w:rsid w:val="00AE4575"/>
    <w:pPr>
      <w:suppressAutoHyphens/>
      <w:spacing w:after="200" w:line="276" w:lineRule="auto"/>
      <w:ind w:left="720"/>
    </w:pPr>
    <w:rPr>
      <w:rFonts w:ascii="Calibri" w:hAnsi="Calibri"/>
      <w:sz w:val="22"/>
      <w:szCs w:val="22"/>
      <w:lang w:eastAsia="ar-SA"/>
    </w:rPr>
  </w:style>
  <w:style w:type="paragraph" w:customStyle="1" w:styleId="TableCellL">
    <w:name w:val="Table Cell L"/>
    <w:basedOn w:val="a6"/>
    <w:rsid w:val="00AE4575"/>
    <w:pPr>
      <w:suppressAutoHyphens/>
      <w:jc w:val="both"/>
    </w:pPr>
    <w:rPr>
      <w:szCs w:val="20"/>
      <w:lang w:eastAsia="ar-SA"/>
    </w:rPr>
  </w:style>
  <w:style w:type="paragraph" w:customStyle="1" w:styleId="TableHeading">
    <w:name w:val="Table Heading"/>
    <w:basedOn w:val="TableCellL"/>
    <w:rsid w:val="00AE4575"/>
    <w:pPr>
      <w:keepNext/>
      <w:keepLines/>
      <w:spacing w:before="120" w:after="120"/>
      <w:jc w:val="center"/>
    </w:pPr>
    <w:rPr>
      <w:b/>
      <w:i/>
    </w:rPr>
  </w:style>
  <w:style w:type="paragraph" w:customStyle="1" w:styleId="CharChar1CharChar1CharChar1">
    <w:name w:val="Char Char Знак Знак1 Char Char1 Знак Знак Char Char1"/>
    <w:basedOn w:val="a6"/>
    <w:rsid w:val="00AE4575"/>
    <w:pPr>
      <w:suppressAutoHyphens/>
      <w:spacing w:before="280" w:after="280"/>
    </w:pPr>
    <w:rPr>
      <w:rFonts w:ascii="Tahoma" w:hAnsi="Tahoma"/>
      <w:sz w:val="20"/>
      <w:szCs w:val="20"/>
      <w:lang w:val="en-US" w:eastAsia="ar-SA"/>
    </w:rPr>
  </w:style>
  <w:style w:type="paragraph" w:customStyle="1" w:styleId="64">
    <w:name w:val="Заголовок 6_шаблон"/>
    <w:basedOn w:val="60"/>
    <w:rsid w:val="00AE4575"/>
    <w:pPr>
      <w:keepNext/>
      <w:tabs>
        <w:tab w:val="left" w:pos="2880"/>
      </w:tabs>
      <w:suppressAutoHyphens/>
      <w:autoSpaceDE/>
      <w:autoSpaceDN/>
      <w:adjustRightInd/>
      <w:spacing w:before="120" w:after="120" w:line="276" w:lineRule="auto"/>
      <w:ind w:left="2736" w:hanging="936"/>
    </w:pPr>
    <w:rPr>
      <w:rFonts w:ascii="Arial Narrow" w:hAnsi="Arial Narrow"/>
      <w:b w:val="0"/>
      <w:color w:val="002060"/>
      <w:sz w:val="24"/>
      <w:szCs w:val="24"/>
      <w:lang w:eastAsia="ar-SA"/>
    </w:rPr>
  </w:style>
  <w:style w:type="paragraph" w:customStyle="1" w:styleId="406">
    <w:name w:val="Стиль Заголовок 4 + Перед:  0 пт После:  6 пт"/>
    <w:basedOn w:val="4"/>
    <w:rsid w:val="00AE4575"/>
    <w:pPr>
      <w:widowControl/>
      <w:tabs>
        <w:tab w:val="num" w:pos="1440"/>
      </w:tabs>
      <w:suppressAutoHyphens/>
      <w:autoSpaceDE/>
      <w:autoSpaceDN/>
      <w:adjustRightInd/>
      <w:spacing w:before="240" w:after="240"/>
      <w:ind w:left="851"/>
      <w:jc w:val="both"/>
    </w:pPr>
    <w:rPr>
      <w:color w:val="auto"/>
      <w:sz w:val="24"/>
      <w:szCs w:val="24"/>
      <w:lang w:val="en-US" w:eastAsia="ar-SA"/>
    </w:rPr>
  </w:style>
  <w:style w:type="paragraph" w:customStyle="1" w:styleId="CharChar1CharChar1CharChar">
    <w:name w:val="Char Char Знак Знак1 Char Char1 Знак Знак Char Char"/>
    <w:basedOn w:val="a6"/>
    <w:rsid w:val="00AE4575"/>
    <w:pPr>
      <w:numPr>
        <w:numId w:val="12"/>
      </w:numPr>
      <w:suppressAutoHyphens/>
      <w:spacing w:before="280" w:after="280"/>
      <w:ind w:firstLine="0"/>
    </w:pPr>
    <w:rPr>
      <w:rFonts w:ascii="Tahoma" w:hAnsi="Tahoma"/>
      <w:sz w:val="20"/>
      <w:szCs w:val="20"/>
      <w:lang w:val="en-US" w:eastAsia="ar-SA"/>
    </w:rPr>
  </w:style>
  <w:style w:type="paragraph" w:customStyle="1" w:styleId="410">
    <w:name w:val="Маркированный список 41"/>
    <w:basedOn w:val="a6"/>
    <w:rsid w:val="00AE4575"/>
    <w:pPr>
      <w:tabs>
        <w:tab w:val="left" w:pos="2152"/>
      </w:tabs>
      <w:suppressAutoHyphens/>
      <w:spacing w:before="60" w:after="60"/>
      <w:ind w:left="2149" w:hanging="357"/>
      <w:jc w:val="both"/>
    </w:pPr>
    <w:rPr>
      <w:szCs w:val="20"/>
      <w:lang w:eastAsia="ar-SA"/>
    </w:rPr>
  </w:style>
  <w:style w:type="paragraph" w:customStyle="1" w:styleId="PseudoH5NoNum">
    <w:name w:val="Pseudo H5 No Num"/>
    <w:basedOn w:val="a6"/>
    <w:next w:val="ae"/>
    <w:rsid w:val="00AE4575"/>
    <w:pPr>
      <w:keepNext/>
      <w:suppressAutoHyphens/>
      <w:spacing w:before="240" w:after="180"/>
      <w:ind w:left="720"/>
      <w:jc w:val="both"/>
    </w:pPr>
    <w:rPr>
      <w:rFonts w:ascii="Arial" w:hAnsi="Arial"/>
      <w:b/>
      <w:sz w:val="20"/>
      <w:szCs w:val="20"/>
      <w:lang w:eastAsia="ar-SA"/>
    </w:rPr>
  </w:style>
  <w:style w:type="paragraph" w:customStyle="1" w:styleId="s00">
    <w:name w:val="s00 Текст"/>
    <w:basedOn w:val="a6"/>
    <w:rsid w:val="00AE4575"/>
    <w:pPr>
      <w:keepNext/>
      <w:widowControl w:val="0"/>
      <w:suppressAutoHyphens/>
      <w:overflowPunct w:val="0"/>
      <w:autoSpaceDE w:val="0"/>
      <w:spacing w:before="60"/>
      <w:ind w:firstLine="340"/>
      <w:jc w:val="both"/>
      <w:textAlignment w:val="baseline"/>
    </w:pPr>
    <w:rPr>
      <w:rFonts w:ascii="Arial" w:hAnsi="Arial"/>
      <w:sz w:val="22"/>
      <w:szCs w:val="22"/>
      <w:lang w:eastAsia="ar-SA"/>
    </w:rPr>
  </w:style>
  <w:style w:type="paragraph" w:customStyle="1" w:styleId="s01">
    <w:name w:val="s01 РАЗДЕЛ"/>
    <w:basedOn w:val="s00"/>
    <w:next w:val="a6"/>
    <w:rsid w:val="00AE4575"/>
    <w:pPr>
      <w:keepLines/>
      <w:spacing w:before="240" w:after="120"/>
    </w:pPr>
    <w:rPr>
      <w:b/>
      <w:bCs/>
      <w:sz w:val="24"/>
      <w:szCs w:val="28"/>
    </w:rPr>
  </w:style>
  <w:style w:type="paragraph" w:customStyle="1" w:styleId="alp0">
    <w:name w:val="alp_обыч_спис"/>
    <w:basedOn w:val="a6"/>
    <w:rsid w:val="00AE4575"/>
    <w:pPr>
      <w:suppressAutoHyphens/>
      <w:spacing w:before="120" w:after="120" w:line="360" w:lineRule="auto"/>
      <w:jc w:val="center"/>
    </w:pPr>
    <w:rPr>
      <w:rFonts w:ascii="Calibri" w:hAnsi="Calibri"/>
      <w:b/>
      <w:sz w:val="22"/>
      <w:szCs w:val="22"/>
      <w:lang w:eastAsia="ar-SA"/>
    </w:rPr>
  </w:style>
  <w:style w:type="paragraph" w:customStyle="1" w:styleId="1ff9">
    <w:name w:val="марк список 1"/>
    <w:basedOn w:val="a6"/>
    <w:rsid w:val="00AE4575"/>
    <w:pPr>
      <w:suppressAutoHyphens/>
      <w:spacing w:before="120" w:after="120"/>
      <w:jc w:val="both"/>
    </w:pPr>
    <w:rPr>
      <w:szCs w:val="20"/>
      <w:lang w:eastAsia="ar-SA"/>
    </w:rPr>
  </w:style>
  <w:style w:type="paragraph" w:customStyle="1" w:styleId="CharChar">
    <w:name w:val="Char Char"/>
    <w:basedOn w:val="a6"/>
    <w:rsid w:val="00AE4575"/>
    <w:pPr>
      <w:tabs>
        <w:tab w:val="left" w:pos="720"/>
      </w:tabs>
      <w:suppressAutoHyphens/>
      <w:spacing w:before="280" w:after="280"/>
      <w:ind w:left="720" w:hanging="360"/>
    </w:pPr>
    <w:rPr>
      <w:rFonts w:ascii="Tahoma" w:hAnsi="Tahoma"/>
      <w:sz w:val="20"/>
      <w:szCs w:val="20"/>
      <w:lang w:val="en-US" w:eastAsia="ar-SA"/>
    </w:rPr>
  </w:style>
  <w:style w:type="paragraph" w:styleId="affffff4">
    <w:name w:val="Revision"/>
    <w:rsid w:val="00AE4575"/>
    <w:pPr>
      <w:suppressAutoHyphens/>
      <w:spacing w:after="0" w:line="240" w:lineRule="auto"/>
    </w:pPr>
    <w:rPr>
      <w:rFonts w:ascii="Calibri" w:eastAsia="Arial" w:hAnsi="Calibri" w:cs="Times New Roman"/>
      <w:lang w:eastAsia="ar-SA"/>
    </w:rPr>
  </w:style>
  <w:style w:type="paragraph" w:customStyle="1" w:styleId="2TimesNewRoman12pt">
    <w:name w:val="Стиль Заголовок 2 + Times New Roman 12 pt"/>
    <w:basedOn w:val="2"/>
    <w:rsid w:val="00AE4575"/>
    <w:pPr>
      <w:widowControl/>
      <w:suppressAutoHyphens/>
      <w:autoSpaceDE/>
      <w:autoSpaceDN/>
      <w:adjustRightInd/>
      <w:spacing w:line="260" w:lineRule="atLeast"/>
      <w:ind w:left="1214" w:hanging="360"/>
    </w:pPr>
    <w:rPr>
      <w:rFonts w:ascii="Times New Roman" w:hAnsi="Times New Roman"/>
      <w:sz w:val="22"/>
      <w:lang w:eastAsia="ar-SA"/>
    </w:rPr>
  </w:style>
  <w:style w:type="paragraph" w:customStyle="1" w:styleId="3TimesNewRoman12pt">
    <w:name w:val="Стиль Заголовок 3 + Times New Roman 12 pt подчеркивание"/>
    <w:basedOn w:val="3"/>
    <w:rsid w:val="00AE4575"/>
    <w:pPr>
      <w:widowControl/>
      <w:tabs>
        <w:tab w:val="left" w:pos="1212"/>
      </w:tabs>
      <w:suppressAutoHyphens/>
      <w:autoSpaceDE/>
      <w:autoSpaceDN/>
      <w:adjustRightInd/>
      <w:spacing w:line="240" w:lineRule="auto"/>
      <w:ind w:left="1212" w:hanging="1200"/>
    </w:pPr>
    <w:rPr>
      <w:rFonts w:ascii="Times New Roman" w:hAnsi="Times New Roman"/>
      <w:i/>
      <w:sz w:val="24"/>
      <w:lang w:eastAsia="ar-SA"/>
    </w:rPr>
  </w:style>
  <w:style w:type="paragraph" w:customStyle="1" w:styleId="411">
    <w:name w:val="Заголовок 4.1"/>
    <w:basedOn w:val="3TimesNewRoman12pt"/>
    <w:rsid w:val="00AE4575"/>
    <w:pPr>
      <w:tabs>
        <w:tab w:val="clear" w:pos="1212"/>
        <w:tab w:val="left" w:pos="1226"/>
      </w:tabs>
      <w:ind w:left="2306" w:hanging="720"/>
    </w:pPr>
  </w:style>
  <w:style w:type="paragraph" w:customStyle="1" w:styleId="412">
    <w:name w:val="Нумерованный список 41"/>
    <w:basedOn w:val="a6"/>
    <w:rsid w:val="00AE4575"/>
    <w:pPr>
      <w:tabs>
        <w:tab w:val="left" w:pos="1209"/>
      </w:tabs>
      <w:suppressAutoHyphens/>
      <w:ind w:left="1209" w:hanging="360"/>
      <w:jc w:val="both"/>
    </w:pPr>
    <w:rPr>
      <w:sz w:val="22"/>
      <w:szCs w:val="20"/>
      <w:lang w:eastAsia="ar-SA"/>
    </w:rPr>
  </w:style>
  <w:style w:type="paragraph" w:customStyle="1" w:styleId="216">
    <w:name w:val="Заголовок 2.1"/>
    <w:basedOn w:val="2f0"/>
    <w:rsid w:val="00AE4575"/>
    <w:pPr>
      <w:keepNext/>
      <w:keepLines/>
      <w:tabs>
        <w:tab w:val="left" w:pos="600"/>
        <w:tab w:val="right" w:leader="dot" w:pos="9600"/>
      </w:tabs>
      <w:spacing w:before="0" w:after="0" w:line="260" w:lineRule="atLeast"/>
      <w:ind w:left="0" w:right="-5" w:hanging="600"/>
      <w:jc w:val="both"/>
    </w:pPr>
    <w:rPr>
      <w:i/>
      <w:iCs/>
      <w:smallCaps/>
      <w:sz w:val="20"/>
      <w:szCs w:val="20"/>
    </w:rPr>
  </w:style>
  <w:style w:type="paragraph" w:customStyle="1" w:styleId="221">
    <w:name w:val="Заголовок 2.2."/>
    <w:basedOn w:val="216"/>
    <w:rsid w:val="00AE4575"/>
    <w:pPr>
      <w:tabs>
        <w:tab w:val="left" w:pos="1211"/>
      </w:tabs>
      <w:ind w:left="1211" w:hanging="360"/>
    </w:pPr>
  </w:style>
  <w:style w:type="paragraph" w:customStyle="1" w:styleId="1120">
    <w:name w:val="1.1. Заголовок 2"/>
    <w:basedOn w:val="2f0"/>
    <w:rsid w:val="00AE4575"/>
    <w:pPr>
      <w:tabs>
        <w:tab w:val="left" w:pos="441"/>
        <w:tab w:val="left" w:pos="600"/>
        <w:tab w:val="right" w:leader="dot" w:pos="9600"/>
      </w:tabs>
      <w:spacing w:before="0" w:after="0" w:line="260" w:lineRule="atLeast"/>
      <w:ind w:left="872" w:right="-5" w:hanging="432"/>
    </w:pPr>
    <w:rPr>
      <w:smallCaps/>
      <w:sz w:val="20"/>
      <w:szCs w:val="20"/>
    </w:rPr>
  </w:style>
  <w:style w:type="paragraph" w:customStyle="1" w:styleId="1112">
    <w:name w:val="Стиль Заголовок 1 + полужирный Междустр.интервал:  множитель 11 ин"/>
    <w:basedOn w:val="12"/>
    <w:rsid w:val="00AE4575"/>
    <w:pPr>
      <w:widowControl w:val="0"/>
      <w:tabs>
        <w:tab w:val="left" w:pos="480"/>
        <w:tab w:val="left" w:pos="1226"/>
      </w:tabs>
      <w:suppressAutoHyphens/>
      <w:spacing w:before="0" w:after="0" w:line="264" w:lineRule="auto"/>
      <w:ind w:left="1657" w:hanging="432"/>
      <w:jc w:val="center"/>
    </w:pPr>
    <w:rPr>
      <w:rFonts w:ascii="Times New Roman" w:hAnsi="Times New Roman" w:cs="Times New Roman"/>
      <w:kern w:val="0"/>
      <w:sz w:val="24"/>
      <w:szCs w:val="20"/>
      <w:lang w:eastAsia="ar-SA"/>
    </w:rPr>
  </w:style>
  <w:style w:type="paragraph" w:customStyle="1" w:styleId="114pt">
    <w:name w:val="Стиль Заголовок 1 + 14 pt полужирный Черный Междустр.интервал:  ..."/>
    <w:basedOn w:val="12"/>
    <w:rsid w:val="00AE4575"/>
    <w:pPr>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after="0" w:line="264" w:lineRule="auto"/>
      <w:ind w:left="715" w:hanging="432"/>
      <w:jc w:val="center"/>
    </w:pPr>
    <w:rPr>
      <w:rFonts w:ascii="Times New Roman" w:hAnsi="Times New Roman" w:cs="Times New Roman"/>
      <w:color w:val="000000"/>
      <w:kern w:val="0"/>
      <w:sz w:val="24"/>
      <w:szCs w:val="20"/>
      <w:lang w:eastAsia="ar-SA"/>
    </w:rPr>
  </w:style>
  <w:style w:type="paragraph" w:customStyle="1" w:styleId="bulletiki">
    <w:name w:val="bulletiki"/>
    <w:basedOn w:val="a6"/>
    <w:rsid w:val="00AE4575"/>
    <w:pPr>
      <w:tabs>
        <w:tab w:val="left" w:pos="567"/>
      </w:tabs>
      <w:suppressAutoHyphens/>
      <w:spacing w:after="120"/>
      <w:ind w:left="567" w:hanging="567"/>
      <w:jc w:val="both"/>
    </w:pPr>
    <w:rPr>
      <w:rFonts w:ascii="Arial" w:hAnsi="Arial"/>
      <w:sz w:val="22"/>
      <w:szCs w:val="20"/>
      <w:lang w:val="en-GB" w:eastAsia="ar-SA"/>
    </w:rPr>
  </w:style>
  <w:style w:type="paragraph" w:customStyle="1" w:styleId="Subject">
    <w:name w:val="Subject"/>
    <w:basedOn w:val="a6"/>
    <w:next w:val="a6"/>
    <w:rsid w:val="00AE4575"/>
    <w:pPr>
      <w:keepLines/>
      <w:suppressAutoHyphens/>
      <w:spacing w:after="130" w:line="260" w:lineRule="exact"/>
      <w:jc w:val="both"/>
    </w:pPr>
    <w:rPr>
      <w:rFonts w:ascii="Arial" w:hAnsi="Arial"/>
      <w:b/>
      <w:sz w:val="22"/>
      <w:szCs w:val="20"/>
      <w:lang w:val="en-GB" w:eastAsia="ar-SA"/>
    </w:rPr>
  </w:style>
  <w:style w:type="paragraph" w:customStyle="1" w:styleId="IndentedText">
    <w:name w:val="IndentedText"/>
    <w:basedOn w:val="Text"/>
    <w:rsid w:val="00AE4575"/>
    <w:pPr>
      <w:tabs>
        <w:tab w:val="left" w:pos="284"/>
      </w:tabs>
      <w:suppressAutoHyphens/>
      <w:spacing w:after="120"/>
      <w:jc w:val="both"/>
    </w:pPr>
    <w:rPr>
      <w:sz w:val="22"/>
      <w:lang w:val="en-GB" w:eastAsia="ar-SA"/>
    </w:rPr>
  </w:style>
  <w:style w:type="paragraph" w:customStyle="1" w:styleId="KPMGSmalllogo">
    <w:name w:val="KPMG Small logo"/>
    <w:basedOn w:val="a6"/>
    <w:rsid w:val="00AE4575"/>
    <w:pPr>
      <w:suppressAutoHyphens/>
      <w:spacing w:before="360" w:after="120"/>
      <w:jc w:val="both"/>
    </w:pPr>
    <w:rPr>
      <w:rFonts w:ascii="KPMG Logo" w:hAnsi="KPMG Logo"/>
      <w:sz w:val="20"/>
      <w:szCs w:val="20"/>
      <w:lang w:val="en-GB" w:eastAsia="ar-SA"/>
    </w:rPr>
  </w:style>
  <w:style w:type="paragraph" w:styleId="HTML0">
    <w:name w:val="HTML Preformatted"/>
    <w:basedOn w:val="a6"/>
    <w:link w:val="HTML1"/>
    <w:rsid w:val="00AE4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hAnsi="Arial Unicode MS"/>
      <w:sz w:val="20"/>
      <w:szCs w:val="20"/>
      <w:lang w:val="en-US" w:eastAsia="ar-SA"/>
    </w:rPr>
  </w:style>
  <w:style w:type="character" w:customStyle="1" w:styleId="HTML1">
    <w:name w:val="Стандартный HTML Знак1"/>
    <w:basedOn w:val="a7"/>
    <w:link w:val="HTML0"/>
    <w:rsid w:val="00AE4575"/>
    <w:rPr>
      <w:rFonts w:ascii="Arial Unicode MS" w:eastAsia="Times New Roman" w:hAnsi="Arial Unicode MS" w:cs="Times New Roman"/>
      <w:sz w:val="20"/>
      <w:szCs w:val="20"/>
      <w:lang w:val="en-US" w:eastAsia="ar-SA"/>
    </w:rPr>
  </w:style>
  <w:style w:type="paragraph" w:customStyle="1" w:styleId="KPMGLargelogo">
    <w:name w:val="KPMG Large logo"/>
    <w:basedOn w:val="a6"/>
    <w:rsid w:val="00AE4575"/>
    <w:pPr>
      <w:suppressAutoHyphens/>
      <w:jc w:val="both"/>
    </w:pPr>
    <w:rPr>
      <w:rFonts w:ascii="KPMG Logo" w:hAnsi="KPMG Logo"/>
      <w:sz w:val="44"/>
      <w:szCs w:val="20"/>
      <w:lang w:val="en-GB" w:eastAsia="ar-SA"/>
    </w:rPr>
  </w:style>
  <w:style w:type="paragraph" w:customStyle="1" w:styleId="Iiiaeuiueaaceaniienoiee">
    <w:name w:val="Ii?iaeuiue aac e?aniie no?iee"/>
    <w:basedOn w:val="a6"/>
    <w:rsid w:val="00AE4575"/>
    <w:pPr>
      <w:widowControl w:val="0"/>
      <w:suppressAutoHyphens/>
      <w:spacing w:before="80" w:after="80"/>
      <w:jc w:val="both"/>
    </w:pPr>
    <w:rPr>
      <w:rFonts w:ascii="TimesDL" w:hAnsi="TimesDL"/>
      <w:sz w:val="22"/>
      <w:szCs w:val="20"/>
      <w:lang w:eastAsia="ar-SA"/>
    </w:rPr>
  </w:style>
  <w:style w:type="paragraph" w:customStyle="1" w:styleId="body">
    <w:name w:val="body"/>
    <w:basedOn w:val="bulletiki"/>
    <w:rsid w:val="00AE4575"/>
    <w:pPr>
      <w:tabs>
        <w:tab w:val="clear" w:pos="567"/>
      </w:tabs>
      <w:spacing w:before="120"/>
      <w:ind w:left="0" w:firstLine="0"/>
    </w:pPr>
    <w:rPr>
      <w:rFonts w:ascii="Times New Roman" w:hAnsi="Times New Roman"/>
      <w:lang w:val="ru-RU"/>
    </w:rPr>
  </w:style>
  <w:style w:type="paragraph" w:customStyle="1" w:styleId="Tablenums">
    <w:name w:val="Tablenums"/>
    <w:basedOn w:val="a6"/>
    <w:rsid w:val="00AE4575"/>
    <w:pPr>
      <w:tabs>
        <w:tab w:val="decimal" w:pos="794"/>
      </w:tabs>
      <w:suppressAutoHyphens/>
    </w:pPr>
    <w:rPr>
      <w:sz w:val="18"/>
      <w:szCs w:val="20"/>
      <w:lang w:eastAsia="ar-SA"/>
    </w:rPr>
  </w:style>
  <w:style w:type="paragraph" w:customStyle="1" w:styleId="2f4">
    <w:name w:val="Список2"/>
    <w:basedOn w:val="afffff1"/>
    <w:rsid w:val="00AE4575"/>
  </w:style>
  <w:style w:type="paragraph" w:customStyle="1" w:styleId="2f5">
    <w:name w:val="Номер2"/>
    <w:basedOn w:val="2f4"/>
    <w:rsid w:val="00AE4575"/>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
    <w:rsid w:val="00AE4575"/>
    <w:pPr>
      <w:tabs>
        <w:tab w:val="left" w:pos="284"/>
      </w:tabs>
      <w:suppressAutoHyphens/>
      <w:spacing w:after="120"/>
      <w:jc w:val="both"/>
    </w:pPr>
    <w:rPr>
      <w:sz w:val="22"/>
      <w:lang w:val="en-GB" w:eastAsia="ar-SA"/>
    </w:rPr>
  </w:style>
  <w:style w:type="paragraph" w:customStyle="1" w:styleId="bul1">
    <w:name w:val="bul1"/>
    <w:basedOn w:val="a6"/>
    <w:rsid w:val="00AE4575"/>
    <w:pPr>
      <w:tabs>
        <w:tab w:val="left" w:pos="1134"/>
      </w:tabs>
      <w:suppressAutoHyphens/>
      <w:overflowPunct w:val="0"/>
      <w:autoSpaceDE w:val="0"/>
      <w:spacing w:before="120"/>
      <w:ind w:left="1134" w:hanging="567"/>
      <w:jc w:val="both"/>
      <w:textAlignment w:val="baseline"/>
    </w:pPr>
    <w:rPr>
      <w:sz w:val="22"/>
      <w:szCs w:val="20"/>
      <w:lang w:eastAsia="ar-SA"/>
    </w:rPr>
  </w:style>
  <w:style w:type="paragraph" w:customStyle="1" w:styleId="Tabletext0">
    <w:name w:val="Tabletext"/>
    <w:basedOn w:val="a6"/>
    <w:rsid w:val="00AE4575"/>
    <w:pPr>
      <w:suppressAutoHyphens/>
      <w:ind w:left="153" w:hanging="153"/>
    </w:pPr>
    <w:rPr>
      <w:sz w:val="18"/>
      <w:szCs w:val="20"/>
      <w:lang w:eastAsia="ar-SA"/>
    </w:rPr>
  </w:style>
  <w:style w:type="paragraph" w:customStyle="1" w:styleId="affffff5">
    <w:name w:val="ссс"/>
    <w:basedOn w:val="a6"/>
    <w:rsid w:val="00AE4575"/>
    <w:pPr>
      <w:keepLines/>
      <w:widowControl w:val="0"/>
      <w:suppressAutoHyphens/>
      <w:spacing w:line="360" w:lineRule="auto"/>
      <w:ind w:firstLine="720"/>
      <w:jc w:val="both"/>
    </w:pPr>
    <w:rPr>
      <w:sz w:val="22"/>
      <w:szCs w:val="20"/>
      <w:lang w:eastAsia="ar-SA"/>
    </w:rPr>
  </w:style>
  <w:style w:type="paragraph" w:customStyle="1" w:styleId="Numbering">
    <w:name w:val="Numbering"/>
    <w:basedOn w:val="a6"/>
    <w:rsid w:val="00AE4575"/>
    <w:pPr>
      <w:suppressAutoHyphens/>
      <w:spacing w:before="130"/>
      <w:ind w:left="284" w:hanging="284"/>
      <w:jc w:val="both"/>
    </w:pPr>
    <w:rPr>
      <w:sz w:val="22"/>
      <w:szCs w:val="20"/>
      <w:lang w:eastAsia="ar-SA"/>
    </w:rPr>
  </w:style>
  <w:style w:type="paragraph" w:customStyle="1" w:styleId="1ffa">
    <w:name w:val="Текст1"/>
    <w:basedOn w:val="a6"/>
    <w:rsid w:val="00AE4575"/>
    <w:pPr>
      <w:suppressAutoHyphens/>
      <w:jc w:val="both"/>
    </w:pPr>
    <w:rPr>
      <w:rFonts w:ascii="Courier New" w:hAnsi="Courier New"/>
      <w:sz w:val="20"/>
      <w:szCs w:val="20"/>
      <w:lang w:eastAsia="ar-SA"/>
    </w:rPr>
  </w:style>
  <w:style w:type="paragraph" w:styleId="affffff6">
    <w:name w:val="caption"/>
    <w:basedOn w:val="a6"/>
    <w:qFormat/>
    <w:rsid w:val="00AE4575"/>
    <w:pPr>
      <w:suppressAutoHyphens/>
    </w:pPr>
    <w:rPr>
      <w:sz w:val="22"/>
      <w:szCs w:val="20"/>
      <w:lang w:val="en-US" w:eastAsia="ar-SA"/>
    </w:rPr>
  </w:style>
  <w:style w:type="paragraph" w:customStyle="1" w:styleId="ConsCell">
    <w:name w:val="ConsCell"/>
    <w:rsid w:val="00AE4575"/>
    <w:pPr>
      <w:widowControl w:val="0"/>
      <w:suppressAutoHyphens/>
      <w:spacing w:after="0" w:line="240" w:lineRule="auto"/>
    </w:pPr>
    <w:rPr>
      <w:rFonts w:ascii="Arial" w:eastAsia="Arial" w:hAnsi="Arial" w:cs="Times New Roman"/>
      <w:sz w:val="20"/>
      <w:szCs w:val="20"/>
      <w:lang w:eastAsia="ar-SA"/>
    </w:rPr>
  </w:style>
  <w:style w:type="paragraph" w:customStyle="1" w:styleId="xl53">
    <w:name w:val="xl53"/>
    <w:basedOn w:val="a6"/>
    <w:rsid w:val="00AE4575"/>
    <w:pPr>
      <w:pBdr>
        <w:top w:val="single" w:sz="8"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8"/>
      <w:szCs w:val="18"/>
      <w:lang w:val="en-US" w:eastAsia="ar-SA"/>
    </w:rPr>
  </w:style>
  <w:style w:type="paragraph" w:customStyle="1" w:styleId="Graphic">
    <w:name w:val="Graphic"/>
    <w:basedOn w:val="affffff6"/>
    <w:rsid w:val="00AE4575"/>
    <w:pPr>
      <w:pBdr>
        <w:top w:val="single" w:sz="4" w:space="1" w:color="000000"/>
        <w:left w:val="single" w:sz="4" w:space="1" w:color="000000"/>
        <w:bottom w:val="single" w:sz="4" w:space="1" w:color="000000"/>
        <w:right w:val="single" w:sz="4" w:space="1" w:color="000000"/>
      </w:pBdr>
      <w:jc w:val="center"/>
    </w:pPr>
  </w:style>
  <w:style w:type="paragraph" w:customStyle="1" w:styleId="zreportaddinfoit">
    <w:name w:val="zreport addinfoit"/>
    <w:basedOn w:val="a6"/>
    <w:rsid w:val="00AE4575"/>
    <w:pPr>
      <w:suppressAutoHyphens/>
      <w:spacing w:line="260" w:lineRule="atLeast"/>
      <w:jc w:val="center"/>
    </w:pPr>
    <w:rPr>
      <w:i/>
      <w:sz w:val="20"/>
      <w:szCs w:val="20"/>
      <w:lang w:val="en-US" w:eastAsia="ar-SA"/>
    </w:rPr>
  </w:style>
  <w:style w:type="paragraph" w:customStyle="1" w:styleId="xl27">
    <w:name w:val="xl27"/>
    <w:basedOn w:val="a6"/>
    <w:rsid w:val="00AE4575"/>
    <w:pPr>
      <w:suppressAutoHyphens/>
      <w:spacing w:before="280" w:after="280"/>
      <w:jc w:val="center"/>
    </w:pPr>
    <w:rPr>
      <w:rFonts w:ascii="Arial" w:hAnsi="Arial" w:cs="Arial"/>
      <w:b/>
      <w:bCs/>
      <w:sz w:val="22"/>
      <w:szCs w:val="22"/>
      <w:lang w:val="en-US" w:eastAsia="ar-SA"/>
    </w:rPr>
  </w:style>
  <w:style w:type="paragraph" w:customStyle="1" w:styleId="a1">
    <w:name w:val="Маркированный список МнУр"/>
    <w:basedOn w:val="a6"/>
    <w:rsid w:val="00AE4575"/>
    <w:pPr>
      <w:numPr>
        <w:numId w:val="20"/>
      </w:numPr>
      <w:suppressAutoHyphens/>
      <w:spacing w:before="120"/>
    </w:pPr>
    <w:rPr>
      <w:lang w:eastAsia="ar-SA"/>
    </w:rPr>
  </w:style>
  <w:style w:type="paragraph" w:customStyle="1" w:styleId="StyleFirstline127cm">
    <w:name w:val="Style First line:  127 cm"/>
    <w:basedOn w:val="a6"/>
    <w:rsid w:val="00AE4575"/>
    <w:pPr>
      <w:suppressAutoHyphens/>
      <w:spacing w:before="120"/>
      <w:ind w:firstLine="720"/>
      <w:jc w:val="both"/>
    </w:pPr>
    <w:rPr>
      <w:rFonts w:ascii="Arial" w:hAnsi="Arial"/>
      <w:szCs w:val="20"/>
      <w:lang w:eastAsia="ar-SA"/>
    </w:rPr>
  </w:style>
  <w:style w:type="paragraph" w:customStyle="1" w:styleId="g3">
    <w:name w:val="g"/>
    <w:basedOn w:val="a6"/>
    <w:rsid w:val="00AE4575"/>
    <w:pPr>
      <w:suppressAutoHyphens/>
      <w:spacing w:before="280" w:after="280"/>
    </w:pPr>
    <w:rPr>
      <w:lang w:eastAsia="ar-SA"/>
    </w:rPr>
  </w:style>
  <w:style w:type="paragraph" w:customStyle="1" w:styleId="2f6">
    <w:name w:val="Знак2 Знак Знак Знак"/>
    <w:basedOn w:val="a6"/>
    <w:next w:val="a6"/>
    <w:rsid w:val="00AE4575"/>
    <w:pPr>
      <w:suppressAutoHyphens/>
      <w:spacing w:before="280" w:after="280"/>
    </w:pPr>
    <w:rPr>
      <w:rFonts w:ascii="Tahoma" w:hAnsi="Tahoma"/>
      <w:sz w:val="20"/>
      <w:szCs w:val="20"/>
      <w:lang w:val="en-US" w:eastAsia="ar-SA"/>
    </w:rPr>
  </w:style>
  <w:style w:type="paragraph" w:customStyle="1" w:styleId="1ffb">
    <w:name w:val="Основной текст с отступом1"/>
    <w:basedOn w:val="a6"/>
    <w:uiPriority w:val="99"/>
    <w:rsid w:val="00AE4575"/>
    <w:pPr>
      <w:suppressAutoHyphens/>
      <w:ind w:firstLine="720"/>
      <w:jc w:val="both"/>
    </w:pPr>
    <w:rPr>
      <w:b/>
      <w:bCs/>
      <w:lang w:eastAsia="ar-SA"/>
    </w:rPr>
  </w:style>
  <w:style w:type="paragraph" w:customStyle="1" w:styleId="affffff7">
    <w:name w:val="Íîðìàëüíûé"/>
    <w:rsid w:val="00AE4575"/>
    <w:pPr>
      <w:suppressAutoHyphens/>
      <w:spacing w:after="0" w:line="240" w:lineRule="auto"/>
    </w:pPr>
    <w:rPr>
      <w:rFonts w:ascii="Courier New" w:eastAsia="Arial" w:hAnsi="Courier New" w:cs="Times New Roman"/>
      <w:sz w:val="24"/>
      <w:szCs w:val="20"/>
      <w:lang w:val="en-US" w:eastAsia="ar-SA"/>
    </w:rPr>
  </w:style>
  <w:style w:type="paragraph" w:customStyle="1" w:styleId="111">
    <w:name w:val="Стиль заг 1.1.1"/>
    <w:basedOn w:val="a6"/>
    <w:rsid w:val="00AE4575"/>
    <w:pPr>
      <w:numPr>
        <w:numId w:val="16"/>
      </w:numPr>
      <w:suppressAutoHyphens/>
      <w:spacing w:before="100" w:after="100"/>
    </w:pPr>
    <w:rPr>
      <w:lang w:eastAsia="ar-SA"/>
    </w:rPr>
  </w:style>
  <w:style w:type="paragraph" w:customStyle="1" w:styleId="101">
    <w:name w:val="Оглавление 10"/>
    <w:basedOn w:val="1f5"/>
    <w:rsid w:val="00AE4575"/>
    <w:pPr>
      <w:tabs>
        <w:tab w:val="right" w:leader="dot" w:pos="7091"/>
      </w:tabs>
      <w:ind w:left="2547"/>
    </w:pPr>
  </w:style>
  <w:style w:type="paragraph" w:customStyle="1" w:styleId="affffff8">
    <w:name w:val="Содержимое таблицы"/>
    <w:basedOn w:val="a6"/>
    <w:rsid w:val="00AE4575"/>
    <w:pPr>
      <w:suppressLineNumbers/>
      <w:suppressAutoHyphens/>
      <w:spacing w:before="100" w:after="100"/>
    </w:pPr>
    <w:rPr>
      <w:lang w:eastAsia="ar-SA"/>
    </w:rPr>
  </w:style>
  <w:style w:type="paragraph" w:customStyle="1" w:styleId="affffff9">
    <w:name w:val="Заголовок таблицы"/>
    <w:basedOn w:val="affffff8"/>
    <w:rsid w:val="00AE4575"/>
    <w:pPr>
      <w:jc w:val="center"/>
    </w:pPr>
    <w:rPr>
      <w:b/>
      <w:bCs/>
    </w:rPr>
  </w:style>
  <w:style w:type="paragraph" w:customStyle="1" w:styleId="affffffa">
    <w:name w:val="Содержимое врезки"/>
    <w:basedOn w:val="ae"/>
    <w:rsid w:val="00AE4575"/>
    <w:pPr>
      <w:widowControl/>
      <w:suppressAutoHyphens/>
      <w:autoSpaceDE/>
      <w:autoSpaceDN/>
      <w:adjustRightInd/>
    </w:pPr>
    <w:rPr>
      <w:color w:val="auto"/>
      <w:lang w:eastAsia="ar-SA"/>
    </w:rPr>
  </w:style>
  <w:style w:type="paragraph" w:customStyle="1" w:styleId="Times12">
    <w:name w:val="Times 12"/>
    <w:basedOn w:val="a6"/>
    <w:rsid w:val="00AE4575"/>
    <w:pPr>
      <w:suppressAutoHyphens/>
      <w:overflowPunct w:val="0"/>
      <w:autoSpaceDE w:val="0"/>
      <w:spacing w:before="100" w:after="100"/>
      <w:ind w:firstLine="567"/>
      <w:jc w:val="both"/>
    </w:pPr>
    <w:rPr>
      <w:bCs/>
      <w:szCs w:val="22"/>
      <w:lang w:eastAsia="ar-SA"/>
    </w:rPr>
  </w:style>
  <w:style w:type="paragraph" w:customStyle="1" w:styleId="3f3f3f3f3f3f3f3f3f3f3f3f">
    <w:name w:val="Т3fа3fб3fл3fи3fц3fа3f ш3fа3fп3fк3fа3f"/>
    <w:basedOn w:val="a6"/>
    <w:rsid w:val="00AE4575"/>
    <w:pPr>
      <w:keepNext/>
      <w:autoSpaceDE w:val="0"/>
      <w:spacing w:before="40" w:after="40"/>
      <w:ind w:left="57" w:right="57"/>
    </w:pPr>
    <w:rPr>
      <w:sz w:val="22"/>
      <w:lang w:eastAsia="ar-SA"/>
    </w:rPr>
  </w:style>
  <w:style w:type="paragraph" w:customStyle="1" w:styleId="3f3f3f3f3f3f3f3f3f3f3f3f0">
    <w:name w:val="Т3fа3fб3fл3fи3fц3fа3f т3fе3fк3fс3fт3f"/>
    <w:basedOn w:val="a6"/>
    <w:rsid w:val="00AE4575"/>
    <w:pPr>
      <w:autoSpaceDE w:val="0"/>
      <w:spacing w:before="40" w:after="40"/>
      <w:ind w:left="57" w:right="57"/>
    </w:pPr>
    <w:rPr>
      <w:lang w:eastAsia="ar-SA"/>
    </w:rPr>
  </w:style>
  <w:style w:type="paragraph" w:customStyle="1" w:styleId="Body0">
    <w:name w:val="Body"/>
    <w:rsid w:val="00AE4575"/>
    <w:pPr>
      <w:suppressAutoHyphens/>
      <w:spacing w:after="0" w:line="240" w:lineRule="auto"/>
    </w:pPr>
    <w:rPr>
      <w:rFonts w:ascii="Helvetica" w:eastAsia="ヒラギノ角ゴ Pro W3" w:hAnsi="Helvetica" w:cs="Times New Roman"/>
      <w:color w:val="000000"/>
      <w:sz w:val="24"/>
      <w:szCs w:val="20"/>
      <w:lang w:val="en-GB" w:eastAsia="ar-SA"/>
    </w:rPr>
  </w:style>
  <w:style w:type="paragraph" w:customStyle="1" w:styleId="1ffc">
    <w:name w:val="Цитата1"/>
    <w:basedOn w:val="a6"/>
    <w:rsid w:val="00AE4575"/>
    <w:pPr>
      <w:suppressAutoHyphens/>
      <w:spacing w:after="120"/>
      <w:ind w:left="1440" w:right="1440"/>
    </w:pPr>
    <w:rPr>
      <w:szCs w:val="20"/>
      <w:lang w:eastAsia="ar-SA"/>
    </w:rPr>
  </w:style>
  <w:style w:type="paragraph" w:customStyle="1" w:styleId="222">
    <w:name w:val="Основной текст с отступом 22"/>
    <w:basedOn w:val="a6"/>
    <w:rsid w:val="00AE4575"/>
    <w:pPr>
      <w:suppressAutoHyphens/>
      <w:spacing w:after="120" w:line="480" w:lineRule="auto"/>
      <w:ind w:left="283"/>
    </w:pPr>
    <w:rPr>
      <w:szCs w:val="20"/>
      <w:lang w:eastAsia="ar-SA"/>
    </w:rPr>
  </w:style>
  <w:style w:type="character" w:customStyle="1" w:styleId="217">
    <w:name w:val="Основной текст с отступом 2 Знак1"/>
    <w:basedOn w:val="a7"/>
    <w:uiPriority w:val="99"/>
    <w:rsid w:val="00AE4575"/>
    <w:rPr>
      <w:rFonts w:ascii="Times New Roman" w:eastAsia="Times New Roman" w:hAnsi="Times New Roman" w:cs="Times New Roman"/>
      <w:sz w:val="24"/>
      <w:szCs w:val="24"/>
      <w:lang w:eastAsia="ar-SA"/>
    </w:rPr>
  </w:style>
  <w:style w:type="character" w:customStyle="1" w:styleId="315">
    <w:name w:val="Основной текст с отступом 3 Знак1"/>
    <w:basedOn w:val="a7"/>
    <w:uiPriority w:val="99"/>
    <w:rsid w:val="00AE4575"/>
    <w:rPr>
      <w:rFonts w:ascii="Times New Roman" w:eastAsia="Times New Roman" w:hAnsi="Times New Roman" w:cs="Times New Roman"/>
      <w:sz w:val="16"/>
      <w:szCs w:val="16"/>
      <w:lang w:eastAsia="ar-SA"/>
    </w:rPr>
  </w:style>
  <w:style w:type="paragraph" w:customStyle="1" w:styleId="style13318853190000000019msonormal">
    <w:name w:val="style_13318853190000000019msonormal"/>
    <w:basedOn w:val="a6"/>
    <w:rsid w:val="00AE4575"/>
    <w:pPr>
      <w:spacing w:before="100" w:beforeAutospacing="1" w:after="100" w:afterAutospacing="1"/>
    </w:pPr>
  </w:style>
  <w:style w:type="character" w:customStyle="1" w:styleId="style17">
    <w:name w:val="style17"/>
    <w:basedOn w:val="a7"/>
    <w:rsid w:val="00AE4575"/>
  </w:style>
  <w:style w:type="paragraph" w:customStyle="1" w:styleId="2f7">
    <w:name w:val="Основной текст с отступом2"/>
    <w:basedOn w:val="a6"/>
    <w:rsid w:val="00AE4575"/>
    <w:pPr>
      <w:ind w:firstLine="720"/>
      <w:jc w:val="both"/>
    </w:pPr>
    <w:rPr>
      <w:b/>
      <w:bCs/>
    </w:rPr>
  </w:style>
  <w:style w:type="paragraph" w:customStyle="1" w:styleId="affffffb">
    <w:name w:val="Стиль"/>
    <w:uiPriority w:val="99"/>
    <w:rsid w:val="00AE4575"/>
    <w:pPr>
      <w:spacing w:after="0" w:line="240" w:lineRule="auto"/>
    </w:pPr>
    <w:rPr>
      <w:rFonts w:ascii="Times New Roman" w:eastAsia="Times New Roman" w:hAnsi="Times New Roman" w:cs="Times New Roman"/>
      <w:sz w:val="20"/>
      <w:szCs w:val="20"/>
    </w:rPr>
  </w:style>
  <w:style w:type="character" w:customStyle="1" w:styleId="218">
    <w:name w:val="Основной текст 2 Знак1"/>
    <w:basedOn w:val="a7"/>
    <w:uiPriority w:val="99"/>
    <w:rsid w:val="00AE4575"/>
    <w:rPr>
      <w:rFonts w:ascii="Times New Roman" w:eastAsia="Times New Roman" w:hAnsi="Times New Roman" w:cs="Times New Roman"/>
      <w:sz w:val="24"/>
      <w:szCs w:val="24"/>
      <w:lang w:eastAsia="ar-SA"/>
    </w:rPr>
  </w:style>
  <w:style w:type="paragraph" w:customStyle="1" w:styleId="affffffc">
    <w:name w:val="Заг_табл"/>
    <w:basedOn w:val="a6"/>
    <w:autoRedefine/>
    <w:rsid w:val="00AE4575"/>
    <w:pPr>
      <w:tabs>
        <w:tab w:val="left" w:pos="480"/>
        <w:tab w:val="left" w:pos="720"/>
        <w:tab w:val="left" w:pos="1276"/>
      </w:tabs>
      <w:spacing w:line="276" w:lineRule="auto"/>
      <w:ind w:left="709"/>
      <w:jc w:val="center"/>
    </w:pPr>
    <w:rPr>
      <w:bCs/>
    </w:rPr>
  </w:style>
  <w:style w:type="paragraph" w:customStyle="1" w:styleId="BodyTextIndent32">
    <w:name w:val="Body Text Indent 32"/>
    <w:basedOn w:val="a6"/>
    <w:uiPriority w:val="99"/>
    <w:rsid w:val="00AE4575"/>
    <w:pPr>
      <w:widowControl w:val="0"/>
      <w:overflowPunct w:val="0"/>
      <w:autoSpaceDE w:val="0"/>
      <w:autoSpaceDN w:val="0"/>
      <w:adjustRightInd w:val="0"/>
      <w:ind w:left="176"/>
      <w:jc w:val="both"/>
      <w:textAlignment w:val="baseline"/>
    </w:pPr>
    <w:rPr>
      <w:szCs w:val="20"/>
    </w:rPr>
  </w:style>
  <w:style w:type="paragraph" w:customStyle="1" w:styleId="1KGK9">
    <w:name w:val="1KG=K9"/>
    <w:rsid w:val="00AE4575"/>
    <w:pPr>
      <w:autoSpaceDE w:val="0"/>
      <w:autoSpaceDN w:val="0"/>
      <w:adjustRightInd w:val="0"/>
      <w:spacing w:after="0" w:line="240" w:lineRule="auto"/>
    </w:pPr>
    <w:rPr>
      <w:rFonts w:ascii="Arial" w:eastAsia="Times New Roman" w:hAnsi="Arial" w:cs="Times New Roman"/>
      <w:sz w:val="20"/>
      <w:szCs w:val="24"/>
      <w:lang w:eastAsia="ru-RU"/>
    </w:rPr>
  </w:style>
  <w:style w:type="character" w:customStyle="1" w:styleId="Normal">
    <w:name w:val="Normal Знак"/>
    <w:link w:val="15"/>
    <w:locked/>
    <w:rsid w:val="00AE4575"/>
    <w:rPr>
      <w:rFonts w:ascii="Arial" w:eastAsia="Times New Roman" w:hAnsi="Arial" w:cs="Times New Roman"/>
      <w:szCs w:val="20"/>
      <w:lang w:eastAsia="ru-RU"/>
    </w:rPr>
  </w:style>
  <w:style w:type="paragraph" w:customStyle="1" w:styleId="affffffd">
    <w:name w:val="Нормальный"/>
    <w:rsid w:val="00AE4575"/>
    <w:pPr>
      <w:autoSpaceDE w:val="0"/>
      <w:autoSpaceDN w:val="0"/>
      <w:spacing w:after="0" w:line="240" w:lineRule="auto"/>
    </w:pPr>
    <w:rPr>
      <w:rFonts w:ascii="Times New Roman" w:eastAsia="Times New Roman" w:hAnsi="Times New Roman" w:cs="Times New Roman"/>
      <w:sz w:val="20"/>
      <w:szCs w:val="20"/>
      <w:lang w:eastAsia="ru-RU"/>
    </w:rPr>
  </w:style>
  <w:style w:type="table" w:customStyle="1" w:styleId="54">
    <w:name w:val="Сетка таблицы5"/>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
    <w:next w:val="a9"/>
    <w:semiHidden/>
    <w:unhideWhenUsed/>
    <w:rsid w:val="00AE4575"/>
  </w:style>
  <w:style w:type="numbering" w:customStyle="1" w:styleId="1113">
    <w:name w:val="Нет списка111"/>
    <w:next w:val="a9"/>
    <w:uiPriority w:val="99"/>
    <w:semiHidden/>
    <w:unhideWhenUsed/>
    <w:rsid w:val="00AE4575"/>
  </w:style>
  <w:style w:type="numbering" w:customStyle="1" w:styleId="11110">
    <w:name w:val="Нет списка1111"/>
    <w:next w:val="a9"/>
    <w:uiPriority w:val="99"/>
    <w:semiHidden/>
    <w:unhideWhenUsed/>
    <w:rsid w:val="00AE4575"/>
  </w:style>
  <w:style w:type="table" w:customStyle="1" w:styleId="219">
    <w:name w:val="Сетка таблицы2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Нет списка2"/>
    <w:next w:val="a9"/>
    <w:uiPriority w:val="99"/>
    <w:semiHidden/>
    <w:unhideWhenUsed/>
    <w:rsid w:val="00AE4575"/>
  </w:style>
  <w:style w:type="character" w:customStyle="1" w:styleId="FontStyle39">
    <w:name w:val="Font Style39"/>
    <w:rsid w:val="00AE4575"/>
    <w:rPr>
      <w:rFonts w:ascii="Times New Roman" w:hAnsi="Times New Roman"/>
      <w:sz w:val="20"/>
    </w:rPr>
  </w:style>
  <w:style w:type="character" w:customStyle="1" w:styleId="FontStyle44">
    <w:name w:val="Font Style44"/>
    <w:rsid w:val="00AE4575"/>
    <w:rPr>
      <w:rFonts w:ascii="Arial" w:hAnsi="Arial"/>
      <w:sz w:val="22"/>
    </w:rPr>
  </w:style>
  <w:style w:type="character" w:customStyle="1" w:styleId="316">
    <w:name w:val="Основной текст 3 Знак1"/>
    <w:basedOn w:val="a7"/>
    <w:uiPriority w:val="99"/>
    <w:semiHidden/>
    <w:rsid w:val="00AE4575"/>
    <w:rPr>
      <w:rFonts w:ascii="Times New Roman" w:eastAsia="Times New Roman" w:hAnsi="Times New Roman" w:cs="Times New Roman"/>
      <w:sz w:val="16"/>
      <w:szCs w:val="16"/>
      <w:lang w:eastAsia="ar-SA"/>
    </w:rPr>
  </w:style>
  <w:style w:type="paragraph" w:customStyle="1" w:styleId="BodyTextIndent1">
    <w:name w:val="Body Text Indent1"/>
    <w:basedOn w:val="a6"/>
    <w:rsid w:val="00AE4575"/>
    <w:pPr>
      <w:ind w:firstLine="720"/>
      <w:jc w:val="both"/>
    </w:pPr>
    <w:rPr>
      <w:b/>
      <w:bCs/>
    </w:rPr>
  </w:style>
  <w:style w:type="paragraph" w:styleId="2f9">
    <w:name w:val="List Number 2"/>
    <w:basedOn w:val="a6"/>
    <w:link w:val="2fa"/>
    <w:uiPriority w:val="99"/>
    <w:rsid w:val="00AE4575"/>
    <w:pPr>
      <w:tabs>
        <w:tab w:val="num" w:pos="360"/>
        <w:tab w:val="num" w:pos="432"/>
      </w:tabs>
      <w:ind w:left="432" w:hanging="432"/>
    </w:pPr>
    <w:rPr>
      <w:sz w:val="20"/>
      <w:szCs w:val="20"/>
    </w:rPr>
  </w:style>
  <w:style w:type="paragraph" w:customStyle="1" w:styleId="affffffe">
    <w:name w:val="Знак"/>
    <w:basedOn w:val="a6"/>
    <w:rsid w:val="00AE4575"/>
    <w:pPr>
      <w:spacing w:after="160" w:line="240" w:lineRule="exact"/>
      <w:jc w:val="both"/>
    </w:pPr>
    <w:rPr>
      <w:lang w:val="en-US" w:eastAsia="en-US"/>
    </w:rPr>
  </w:style>
  <w:style w:type="paragraph" w:customStyle="1" w:styleId="bodytextindent">
    <w:name w:val="bodytextindent"/>
    <w:basedOn w:val="a6"/>
    <w:rsid w:val="00AE4575"/>
    <w:pPr>
      <w:spacing w:before="100" w:beforeAutospacing="1" w:after="100" w:afterAutospacing="1"/>
    </w:pPr>
  </w:style>
  <w:style w:type="paragraph" w:customStyle="1" w:styleId="afffffff">
    <w:name w:val="???????"/>
    <w:rsid w:val="00AE4575"/>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fb">
    <w:name w:val="???????? ????? 2"/>
    <w:basedOn w:val="afffffff"/>
    <w:rsid w:val="00AE4575"/>
    <w:pPr>
      <w:ind w:firstLine="0"/>
    </w:pPr>
  </w:style>
  <w:style w:type="paragraph" w:customStyle="1" w:styleId="afffffff0">
    <w:name w:val="Обычный + По ширине"/>
    <w:basedOn w:val="a6"/>
    <w:rsid w:val="00AE4575"/>
    <w:pPr>
      <w:jc w:val="both"/>
    </w:pPr>
  </w:style>
  <w:style w:type="paragraph" w:customStyle="1" w:styleId="3f">
    <w:name w:val="Знак Знак3 Знак"/>
    <w:basedOn w:val="a6"/>
    <w:rsid w:val="00AE4575"/>
    <w:pPr>
      <w:spacing w:after="160" w:line="240" w:lineRule="exact"/>
    </w:pPr>
    <w:rPr>
      <w:rFonts w:ascii="Verdana" w:hAnsi="Verdana" w:cs="Verdana"/>
      <w:lang w:val="en-US" w:eastAsia="en-US"/>
    </w:rPr>
  </w:style>
  <w:style w:type="paragraph" w:customStyle="1" w:styleId="3f0">
    <w:name w:val="Знак Знак3 Знак Знак Знак"/>
    <w:basedOn w:val="a6"/>
    <w:rsid w:val="00AE4575"/>
    <w:pPr>
      <w:spacing w:after="160" w:line="240" w:lineRule="exact"/>
    </w:pPr>
    <w:rPr>
      <w:rFonts w:ascii="Verdana" w:hAnsi="Verdana" w:cs="Verdana"/>
      <w:lang w:val="en-US" w:eastAsia="en-US"/>
    </w:rPr>
  </w:style>
  <w:style w:type="paragraph" w:customStyle="1" w:styleId="317">
    <w:name w:val="Знак Знак3 Знак1"/>
    <w:basedOn w:val="a6"/>
    <w:rsid w:val="00AE4575"/>
    <w:pPr>
      <w:spacing w:after="160" w:line="240" w:lineRule="exact"/>
    </w:pPr>
    <w:rPr>
      <w:rFonts w:ascii="Verdana" w:hAnsi="Verdana" w:cs="Verdana"/>
      <w:lang w:val="en-US" w:eastAsia="en-US"/>
    </w:rPr>
  </w:style>
  <w:style w:type="paragraph" w:customStyle="1" w:styleId="1ffd">
    <w:name w:val="Знак Знак1"/>
    <w:basedOn w:val="a6"/>
    <w:rsid w:val="00AE4575"/>
    <w:pPr>
      <w:spacing w:after="160" w:line="240" w:lineRule="exact"/>
    </w:pPr>
    <w:rPr>
      <w:rFonts w:ascii="Verdana" w:hAnsi="Verdana" w:cs="Verdana"/>
      <w:lang w:val="en-US" w:eastAsia="en-US"/>
    </w:rPr>
  </w:style>
  <w:style w:type="paragraph" w:customStyle="1" w:styleId="2fc">
    <w:name w:val="Знак Знак2"/>
    <w:basedOn w:val="a6"/>
    <w:rsid w:val="00AE4575"/>
    <w:pPr>
      <w:spacing w:after="160" w:line="240" w:lineRule="exact"/>
    </w:pPr>
    <w:rPr>
      <w:rFonts w:ascii="Verdana" w:hAnsi="Verdana" w:cs="Verdana"/>
      <w:lang w:val="en-US" w:eastAsia="en-US"/>
    </w:rPr>
  </w:style>
  <w:style w:type="paragraph" w:styleId="affff2">
    <w:name w:val="Document Map"/>
    <w:basedOn w:val="a6"/>
    <w:link w:val="affff1"/>
    <w:rsid w:val="00AE4575"/>
    <w:pPr>
      <w:shd w:val="clear" w:color="auto" w:fill="000080"/>
      <w:spacing w:before="100" w:after="100"/>
    </w:pPr>
    <w:rPr>
      <w:rFonts w:ascii="Tahoma" w:eastAsiaTheme="minorHAnsi" w:hAnsi="Tahoma" w:cs="Tahoma"/>
      <w:sz w:val="22"/>
      <w:szCs w:val="22"/>
      <w:lang w:eastAsia="ar-SA"/>
    </w:rPr>
  </w:style>
  <w:style w:type="character" w:customStyle="1" w:styleId="1ffe">
    <w:name w:val="Схема документа Знак1"/>
    <w:basedOn w:val="a7"/>
    <w:uiPriority w:val="99"/>
    <w:semiHidden/>
    <w:rsid w:val="00AE4575"/>
    <w:rPr>
      <w:rFonts w:ascii="Segoe UI" w:eastAsia="Times New Roman" w:hAnsi="Segoe UI" w:cs="Segoe UI"/>
      <w:sz w:val="16"/>
      <w:szCs w:val="16"/>
      <w:lang w:eastAsia="ru-RU"/>
    </w:rPr>
  </w:style>
  <w:style w:type="paragraph" w:customStyle="1" w:styleId="acxspmiddle">
    <w:name w:val="acxspmiddle"/>
    <w:basedOn w:val="a6"/>
    <w:rsid w:val="00AE4575"/>
    <w:pPr>
      <w:spacing w:before="100" w:beforeAutospacing="1" w:after="100" w:afterAutospacing="1"/>
    </w:pPr>
  </w:style>
  <w:style w:type="paragraph" w:customStyle="1" w:styleId="acxsplast">
    <w:name w:val="acxsplast"/>
    <w:basedOn w:val="a6"/>
    <w:rsid w:val="00AE4575"/>
    <w:pPr>
      <w:spacing w:before="100" w:beforeAutospacing="1" w:after="100" w:afterAutospacing="1"/>
    </w:pPr>
  </w:style>
  <w:style w:type="character" w:customStyle="1" w:styleId="117">
    <w:name w:val="Знак Знак11"/>
    <w:rsid w:val="00AE4575"/>
    <w:rPr>
      <w:sz w:val="28"/>
      <w:lang w:val="ru-RU" w:eastAsia="ru-RU"/>
    </w:rPr>
  </w:style>
  <w:style w:type="character" w:customStyle="1" w:styleId="200">
    <w:name w:val="Знак Знак20"/>
    <w:rsid w:val="00AE4575"/>
    <w:rPr>
      <w:sz w:val="24"/>
      <w:u w:val="single"/>
      <w:lang w:val="ru-RU" w:eastAsia="ru-RU"/>
    </w:rPr>
  </w:style>
  <w:style w:type="paragraph" w:styleId="affff7">
    <w:name w:val="Plain Text"/>
    <w:basedOn w:val="a6"/>
    <w:link w:val="affff6"/>
    <w:rsid w:val="00AE4575"/>
    <w:rPr>
      <w:rFonts w:ascii="Courier New" w:eastAsiaTheme="minorHAnsi" w:hAnsi="Courier New" w:cstheme="minorBidi"/>
      <w:sz w:val="22"/>
      <w:szCs w:val="22"/>
      <w:lang w:eastAsia="ar-SA"/>
    </w:rPr>
  </w:style>
  <w:style w:type="character" w:customStyle="1" w:styleId="1fff">
    <w:name w:val="Текст Знак1"/>
    <w:basedOn w:val="a7"/>
    <w:uiPriority w:val="99"/>
    <w:semiHidden/>
    <w:rsid w:val="00AE4575"/>
    <w:rPr>
      <w:rFonts w:ascii="Consolas" w:eastAsia="Times New Roman" w:hAnsi="Consolas" w:cs="Times New Roman"/>
      <w:sz w:val="21"/>
      <w:szCs w:val="21"/>
      <w:lang w:eastAsia="ru-RU"/>
    </w:rPr>
  </w:style>
  <w:style w:type="paragraph" w:customStyle="1" w:styleId="140">
    <w:name w:val="Знак Знак14 Знак"/>
    <w:basedOn w:val="a6"/>
    <w:rsid w:val="00AE4575"/>
    <w:pPr>
      <w:spacing w:after="160" w:line="240" w:lineRule="exact"/>
    </w:pPr>
    <w:rPr>
      <w:rFonts w:ascii="Verdana" w:hAnsi="Verdana" w:cs="Verdana"/>
      <w:lang w:val="en-US" w:eastAsia="en-US"/>
    </w:rPr>
  </w:style>
  <w:style w:type="paragraph" w:customStyle="1" w:styleId="xl76">
    <w:name w:val="xl76"/>
    <w:basedOn w:val="a6"/>
    <w:rsid w:val="00AE457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18"/>
      <w:szCs w:val="18"/>
    </w:rPr>
  </w:style>
  <w:style w:type="paragraph" w:customStyle="1" w:styleId="p008d83ec890a0e2d824458fb0c471908">
    <w:name w:val="p008d83ec890a0e2d824458fb0c471908"/>
    <w:basedOn w:val="a6"/>
    <w:rsid w:val="00AE4575"/>
    <w:pPr>
      <w:spacing w:before="100" w:beforeAutospacing="1" w:after="100" w:afterAutospacing="1"/>
    </w:pPr>
  </w:style>
  <w:style w:type="character" w:customStyle="1" w:styleId="afffffff1">
    <w:name w:val="Подпись к таблице_"/>
    <w:link w:val="1fff0"/>
    <w:uiPriority w:val="99"/>
    <w:locked/>
    <w:rsid w:val="00AE4575"/>
    <w:rPr>
      <w:spacing w:val="10"/>
      <w:shd w:val="clear" w:color="auto" w:fill="FFFFFF"/>
    </w:rPr>
  </w:style>
  <w:style w:type="paragraph" w:customStyle="1" w:styleId="1fff0">
    <w:name w:val="Подпись к таблице1"/>
    <w:basedOn w:val="a6"/>
    <w:link w:val="afffffff1"/>
    <w:uiPriority w:val="99"/>
    <w:rsid w:val="00AE4575"/>
    <w:pPr>
      <w:shd w:val="clear" w:color="auto" w:fill="FFFFFF"/>
      <w:spacing w:line="270" w:lineRule="exact"/>
      <w:jc w:val="both"/>
    </w:pPr>
    <w:rPr>
      <w:rFonts w:asciiTheme="minorHAnsi" w:eastAsiaTheme="minorHAnsi" w:hAnsiTheme="minorHAnsi" w:cstheme="minorBidi"/>
      <w:spacing w:val="10"/>
      <w:sz w:val="22"/>
      <w:szCs w:val="22"/>
      <w:lang w:eastAsia="en-US"/>
    </w:rPr>
  </w:style>
  <w:style w:type="paragraph" w:customStyle="1" w:styleId="3f1">
    <w:name w:val="Основной текст с отступом3"/>
    <w:basedOn w:val="a6"/>
    <w:uiPriority w:val="99"/>
    <w:rsid w:val="00AE4575"/>
    <w:pPr>
      <w:ind w:firstLine="720"/>
      <w:jc w:val="both"/>
    </w:pPr>
    <w:rPr>
      <w:b/>
      <w:bCs/>
    </w:rPr>
  </w:style>
  <w:style w:type="paragraph" w:customStyle="1" w:styleId="afffffff2">
    <w:name w:val="Нормальный (таблица)"/>
    <w:basedOn w:val="a6"/>
    <w:next w:val="a6"/>
    <w:rsid w:val="00AE4575"/>
    <w:pPr>
      <w:autoSpaceDE w:val="0"/>
      <w:autoSpaceDN w:val="0"/>
      <w:adjustRightInd w:val="0"/>
      <w:jc w:val="both"/>
    </w:pPr>
    <w:rPr>
      <w:rFonts w:ascii="Arial" w:hAnsi="Arial"/>
    </w:rPr>
  </w:style>
  <w:style w:type="paragraph" w:customStyle="1" w:styleId="consplusnormal1">
    <w:name w:val="consplusnormal"/>
    <w:basedOn w:val="a6"/>
    <w:rsid w:val="00AE4575"/>
    <w:pPr>
      <w:autoSpaceDE w:val="0"/>
      <w:autoSpaceDN w:val="0"/>
    </w:pPr>
    <w:rPr>
      <w:rFonts w:ascii="Arial" w:hAnsi="Arial" w:cs="Arial"/>
      <w:sz w:val="20"/>
      <w:szCs w:val="20"/>
    </w:rPr>
  </w:style>
  <w:style w:type="paragraph" w:customStyle="1" w:styleId="indent2">
    <w:name w:val="indent2"/>
    <w:basedOn w:val="a6"/>
    <w:rsid w:val="00AE4575"/>
    <w:pPr>
      <w:spacing w:before="48"/>
      <w:ind w:left="1886" w:hanging="763"/>
    </w:pPr>
    <w:rPr>
      <w:rFonts w:ascii="Arial" w:hAnsi="Arial" w:cs="Arial"/>
      <w:sz w:val="22"/>
      <w:szCs w:val="22"/>
      <w:lang w:val="en-GB" w:eastAsia="en-US"/>
    </w:rPr>
  </w:style>
  <w:style w:type="paragraph" w:customStyle="1" w:styleId="a3">
    <w:name w:val="АААА Форма"/>
    <w:rsid w:val="00AE4575"/>
    <w:pPr>
      <w:numPr>
        <w:numId w:val="23"/>
      </w:numPr>
      <w:tabs>
        <w:tab w:val="clear" w:pos="927"/>
      </w:tabs>
      <w:spacing w:after="0" w:line="240" w:lineRule="auto"/>
      <w:ind w:left="0" w:firstLine="0"/>
      <w:jc w:val="both"/>
    </w:pPr>
    <w:rPr>
      <w:rFonts w:ascii="Times New Roman" w:eastAsia="Times New Roman" w:hAnsi="Times New Roman" w:cs="Times New Roman"/>
      <w:bCs/>
      <w:color w:val="FF0000"/>
      <w:sz w:val="28"/>
      <w:szCs w:val="24"/>
      <w:lang w:eastAsia="ru-RU"/>
    </w:rPr>
  </w:style>
  <w:style w:type="character" w:customStyle="1" w:styleId="apple-converted-space">
    <w:name w:val="apple-converted-space"/>
    <w:rsid w:val="00AE4575"/>
  </w:style>
  <w:style w:type="paragraph" w:customStyle="1" w:styleId="1CStyle6">
    <w:name w:val="1CStyle6"/>
    <w:rsid w:val="00AE4575"/>
    <w:pPr>
      <w:spacing w:after="0" w:line="240" w:lineRule="auto"/>
      <w:jc w:val="both"/>
    </w:pPr>
    <w:rPr>
      <w:rFonts w:ascii="Times New Roman" w:eastAsia="Times New Roman" w:hAnsi="Times New Roman" w:cs="Times New Roman"/>
      <w:sz w:val="24"/>
      <w:lang w:eastAsia="ru-RU"/>
    </w:rPr>
  </w:style>
  <w:style w:type="character" w:customStyle="1" w:styleId="WW8Num4z0">
    <w:name w:val="WW8Num4z0"/>
    <w:rsid w:val="00AE4575"/>
    <w:rPr>
      <w:rFonts w:ascii="Times New Roman" w:hAnsi="Times New Roman" w:cs="Times New Roman"/>
    </w:rPr>
  </w:style>
  <w:style w:type="character" w:customStyle="1" w:styleId="WW8Num9z0">
    <w:name w:val="WW8Num9z0"/>
    <w:rsid w:val="00AE4575"/>
    <w:rPr>
      <w:rFonts w:ascii="Times New Roman" w:hAnsi="Times New Roman" w:cs="Times New Roman"/>
    </w:rPr>
  </w:style>
  <w:style w:type="character" w:customStyle="1" w:styleId="WW8Num12z0">
    <w:name w:val="WW8Num12z0"/>
    <w:rsid w:val="00AE4575"/>
    <w:rPr>
      <w:rFonts w:ascii="Times New Roman" w:hAnsi="Times New Roman" w:cs="Times New Roman"/>
    </w:rPr>
  </w:style>
  <w:style w:type="character" w:customStyle="1" w:styleId="WW8Num13z0">
    <w:name w:val="WW8Num13z0"/>
    <w:rsid w:val="00AE4575"/>
    <w:rPr>
      <w:rFonts w:ascii="Times New Roman" w:hAnsi="Times New Roman" w:cs="Times New Roman"/>
    </w:rPr>
  </w:style>
  <w:style w:type="character" w:customStyle="1" w:styleId="WW8NumSt4z0">
    <w:name w:val="WW8NumSt4z0"/>
    <w:rsid w:val="00AE4575"/>
    <w:rPr>
      <w:rFonts w:ascii="Times New Roman" w:hAnsi="Times New Roman" w:cs="Times New Roman"/>
    </w:rPr>
  </w:style>
  <w:style w:type="character" w:customStyle="1" w:styleId="WW8NumSt7z0">
    <w:name w:val="WW8NumSt7z0"/>
    <w:rsid w:val="00AE4575"/>
    <w:rPr>
      <w:rFonts w:ascii="Times New Roman" w:hAnsi="Times New Roman" w:cs="Times New Roman"/>
    </w:rPr>
  </w:style>
  <w:style w:type="character" w:customStyle="1" w:styleId="WW8NumSt12z0">
    <w:name w:val="WW8NumSt12z0"/>
    <w:rsid w:val="00AE4575"/>
    <w:rPr>
      <w:rFonts w:ascii="Times New Roman" w:hAnsi="Times New Roman" w:cs="Times New Roman"/>
    </w:rPr>
  </w:style>
  <w:style w:type="character" w:customStyle="1" w:styleId="afffffff3">
    <w:name w:val="Знак Знак"/>
    <w:rsid w:val="00AE4575"/>
    <w:rPr>
      <w:rFonts w:ascii="Calibri" w:hAnsi="Calibri" w:cs="Calibri"/>
      <w:lang w:val="ru-RU" w:bidi="ar-SA"/>
    </w:rPr>
  </w:style>
  <w:style w:type="character" w:customStyle="1" w:styleId="afffffff4">
    <w:name w:val="Символ нумерации"/>
    <w:rsid w:val="00AE4575"/>
  </w:style>
  <w:style w:type="paragraph" w:customStyle="1" w:styleId="2fd">
    <w:name w:val="Название объекта2"/>
    <w:basedOn w:val="a6"/>
    <w:rsid w:val="00AE4575"/>
    <w:pPr>
      <w:suppressLineNumbers/>
      <w:suppressAutoHyphens/>
      <w:overflowPunct w:val="0"/>
      <w:autoSpaceDE w:val="0"/>
      <w:spacing w:before="120" w:after="120"/>
    </w:pPr>
    <w:rPr>
      <w:rFonts w:cs="Mangal"/>
      <w:i/>
      <w:iCs/>
      <w:lang w:eastAsia="zh-CN"/>
    </w:rPr>
  </w:style>
  <w:style w:type="paragraph" w:customStyle="1" w:styleId="71">
    <w:name w:val="Заголовок 71"/>
    <w:basedOn w:val="a6"/>
    <w:next w:val="a6"/>
    <w:rsid w:val="00AE4575"/>
    <w:pPr>
      <w:keepNext/>
      <w:widowControl w:val="0"/>
      <w:numPr>
        <w:numId w:val="22"/>
      </w:numPr>
      <w:suppressAutoHyphens/>
      <w:ind w:left="0" w:firstLine="708"/>
      <w:jc w:val="center"/>
    </w:pPr>
    <w:rPr>
      <w:b/>
      <w:bCs/>
      <w:kern w:val="1"/>
      <w:lang w:eastAsia="zh-CN"/>
    </w:rPr>
  </w:style>
  <w:style w:type="paragraph" w:customStyle="1" w:styleId="2fe">
    <w:name w:val="Цитата2"/>
    <w:basedOn w:val="a6"/>
    <w:rsid w:val="00AE4575"/>
    <w:pPr>
      <w:ind w:left="-1418" w:right="-1333"/>
    </w:pPr>
    <w:rPr>
      <w:sz w:val="20"/>
      <w:szCs w:val="20"/>
      <w:lang w:eastAsia="zh-CN"/>
    </w:rPr>
  </w:style>
  <w:style w:type="paragraph" w:customStyle="1" w:styleId="2ff">
    <w:name w:val="Абзац списка2"/>
    <w:basedOn w:val="a6"/>
    <w:rsid w:val="00AE4575"/>
    <w:pPr>
      <w:ind w:left="720"/>
      <w:contextualSpacing/>
    </w:pPr>
  </w:style>
  <w:style w:type="paragraph" w:customStyle="1" w:styleId="afffffff5">
    <w:name w:val="......."/>
    <w:basedOn w:val="Default"/>
    <w:next w:val="Default"/>
    <w:uiPriority w:val="99"/>
    <w:rsid w:val="00AE4575"/>
    <w:rPr>
      <w:rFonts w:eastAsia="Times New Roman"/>
      <w:color w:val="auto"/>
      <w:lang w:eastAsia="ru-RU"/>
    </w:rPr>
  </w:style>
  <w:style w:type="numbering" w:customStyle="1" w:styleId="11111">
    <w:name w:val="Нет списка11111"/>
    <w:next w:val="a9"/>
    <w:uiPriority w:val="99"/>
    <w:semiHidden/>
    <w:unhideWhenUsed/>
    <w:rsid w:val="00AE4575"/>
  </w:style>
  <w:style w:type="numbering" w:customStyle="1" w:styleId="3f2">
    <w:name w:val="Нет списка3"/>
    <w:next w:val="a9"/>
    <w:uiPriority w:val="99"/>
    <w:semiHidden/>
    <w:unhideWhenUsed/>
    <w:rsid w:val="00AE4575"/>
  </w:style>
  <w:style w:type="paragraph" w:customStyle="1" w:styleId="1fff1">
    <w:name w:val=".1"/>
    <w:basedOn w:val="a6"/>
    <w:next w:val="a6"/>
    <w:qFormat/>
    <w:rsid w:val="00AE4575"/>
    <w:pPr>
      <w:keepNext/>
      <w:keepLines/>
      <w:suppressAutoHyphens/>
      <w:spacing w:before="480"/>
      <w:outlineLvl w:val="0"/>
    </w:pPr>
    <w:rPr>
      <w:rFonts w:ascii="Cambria" w:hAnsi="Cambria"/>
      <w:b/>
      <w:bCs/>
      <w:color w:val="365F91"/>
      <w:sz w:val="28"/>
      <w:szCs w:val="28"/>
      <w:lang w:eastAsia="ar-SA"/>
    </w:rPr>
  </w:style>
  <w:style w:type="numbering" w:customStyle="1" w:styleId="121">
    <w:name w:val="Нет списка12"/>
    <w:next w:val="a9"/>
    <w:uiPriority w:val="99"/>
    <w:semiHidden/>
    <w:unhideWhenUsed/>
    <w:rsid w:val="00AE4575"/>
  </w:style>
  <w:style w:type="numbering" w:customStyle="1" w:styleId="111111">
    <w:name w:val="Нет списка111111"/>
    <w:next w:val="a9"/>
    <w:uiPriority w:val="99"/>
    <w:semiHidden/>
    <w:unhideWhenUsed/>
    <w:rsid w:val="00AE4575"/>
  </w:style>
  <w:style w:type="table" w:customStyle="1" w:styleId="65">
    <w:name w:val="Сетка таблицы6"/>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Нет списка21"/>
    <w:next w:val="a9"/>
    <w:uiPriority w:val="99"/>
    <w:semiHidden/>
    <w:unhideWhenUsed/>
    <w:rsid w:val="00AE4575"/>
  </w:style>
  <w:style w:type="numbering" w:customStyle="1" w:styleId="1111111">
    <w:name w:val="Нет списка1111111"/>
    <w:next w:val="a9"/>
    <w:uiPriority w:val="99"/>
    <w:semiHidden/>
    <w:unhideWhenUsed/>
    <w:rsid w:val="00AE4575"/>
  </w:style>
  <w:style w:type="character" w:customStyle="1" w:styleId="119">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7"/>
    <w:uiPriority w:val="9"/>
    <w:rsid w:val="00AE4575"/>
    <w:rPr>
      <w:rFonts w:ascii="Calibri Light" w:eastAsia="Times New Roman" w:hAnsi="Calibri Light" w:cs="Times New Roman"/>
      <w:color w:val="2E74B5"/>
      <w:sz w:val="32"/>
      <w:szCs w:val="32"/>
    </w:rPr>
  </w:style>
  <w:style w:type="table" w:customStyle="1" w:styleId="75">
    <w:name w:val="Сетка таблицы7"/>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Текст концевой сноски Знак1"/>
    <w:basedOn w:val="a7"/>
    <w:uiPriority w:val="99"/>
    <w:semiHidden/>
    <w:rsid w:val="00AE4575"/>
    <w:rPr>
      <w:rFonts w:ascii="Times New Roman" w:eastAsia="Times New Roman" w:hAnsi="Times New Roman" w:cs="Times New Roman"/>
      <w:sz w:val="20"/>
      <w:szCs w:val="20"/>
      <w:lang w:eastAsia="ru-RU"/>
    </w:rPr>
  </w:style>
  <w:style w:type="paragraph" w:customStyle="1" w:styleId="2ff0">
    <w:name w:val="Заголовок 2_Приложения"/>
    <w:basedOn w:val="a6"/>
    <w:next w:val="a6"/>
    <w:rsid w:val="00AE4575"/>
    <w:pPr>
      <w:tabs>
        <w:tab w:val="left" w:pos="708"/>
      </w:tabs>
      <w:spacing w:before="180" w:after="60"/>
      <w:ind w:firstLine="567"/>
      <w:jc w:val="both"/>
    </w:pPr>
    <w:rPr>
      <w:b/>
      <w:color w:val="000000"/>
      <w:sz w:val="28"/>
    </w:rPr>
  </w:style>
  <w:style w:type="paragraph" w:customStyle="1" w:styleId="3f3">
    <w:name w:val="Заголовок 3_Приложения"/>
    <w:basedOn w:val="a6"/>
    <w:next w:val="a6"/>
    <w:rsid w:val="00AE4575"/>
    <w:pPr>
      <w:tabs>
        <w:tab w:val="left" w:pos="708"/>
      </w:tabs>
      <w:spacing w:before="120" w:after="60"/>
      <w:ind w:firstLine="567"/>
      <w:jc w:val="both"/>
    </w:pPr>
    <w:rPr>
      <w:b/>
      <w:color w:val="000000"/>
      <w:sz w:val="26"/>
    </w:rPr>
  </w:style>
  <w:style w:type="paragraph" w:customStyle="1" w:styleId="45">
    <w:name w:val="Заголовок 4_Приложения"/>
    <w:basedOn w:val="a6"/>
    <w:next w:val="a6"/>
    <w:rsid w:val="00AE4575"/>
    <w:pPr>
      <w:tabs>
        <w:tab w:val="left" w:pos="708"/>
      </w:tabs>
      <w:spacing w:before="120" w:after="120"/>
      <w:ind w:firstLine="567"/>
    </w:pPr>
    <w:rPr>
      <w:b/>
      <w:color w:val="000000"/>
    </w:rPr>
  </w:style>
  <w:style w:type="character" w:customStyle="1" w:styleId="3f4">
    <w:name w:val="3 уровень Знак"/>
    <w:basedOn w:val="a7"/>
    <w:link w:val="3f5"/>
    <w:locked/>
    <w:rsid w:val="00AE4575"/>
    <w:rPr>
      <w:rFonts w:ascii="Times New Roman" w:hAnsi="Times New Roman" w:cs="Times New Roman"/>
      <w:sz w:val="24"/>
      <w:szCs w:val="28"/>
      <w:lang w:val="x-none" w:eastAsia="x-none"/>
    </w:rPr>
  </w:style>
  <w:style w:type="paragraph" w:customStyle="1" w:styleId="3f5">
    <w:name w:val="3 уровень"/>
    <w:basedOn w:val="a6"/>
    <w:link w:val="3f4"/>
    <w:qFormat/>
    <w:rsid w:val="00AE4575"/>
    <w:pPr>
      <w:tabs>
        <w:tab w:val="left" w:pos="796"/>
        <w:tab w:val="left" w:pos="1276"/>
      </w:tabs>
      <w:spacing w:line="288" w:lineRule="auto"/>
      <w:ind w:left="709"/>
      <w:jc w:val="both"/>
    </w:pPr>
    <w:rPr>
      <w:rFonts w:eastAsiaTheme="minorHAnsi"/>
      <w:szCs w:val="28"/>
      <w:lang w:val="x-none" w:eastAsia="x-none"/>
    </w:rPr>
  </w:style>
  <w:style w:type="paragraph" w:customStyle="1" w:styleId="2ff1">
    <w:name w:val="_Нумерованный 2"/>
    <w:basedOn w:val="a6"/>
    <w:qFormat/>
    <w:rsid w:val="00AE4575"/>
    <w:pPr>
      <w:widowControl w:val="0"/>
      <w:tabs>
        <w:tab w:val="num" w:pos="284"/>
      </w:tabs>
      <w:autoSpaceDN w:val="0"/>
      <w:adjustRightInd w:val="0"/>
      <w:spacing w:before="120" w:after="120" w:line="288" w:lineRule="auto"/>
      <w:ind w:left="453" w:hanging="169"/>
      <w:jc w:val="both"/>
    </w:pPr>
    <w:rPr>
      <w:lang w:val="x-none" w:eastAsia="x-none"/>
    </w:rPr>
  </w:style>
  <w:style w:type="character" w:customStyle="1" w:styleId="1fff3">
    <w:name w:val="Нум1 Знак"/>
    <w:basedOn w:val="a7"/>
    <w:link w:val="1fff4"/>
    <w:locked/>
    <w:rsid w:val="00AE4575"/>
    <w:rPr>
      <w:rFonts w:ascii="Times New Roman" w:eastAsia="Times New Roman" w:hAnsi="Times New Roman" w:cs="Times New Roman"/>
      <w:sz w:val="28"/>
      <w:szCs w:val="24"/>
      <w:lang w:eastAsia="ru-RU"/>
    </w:rPr>
  </w:style>
  <w:style w:type="paragraph" w:customStyle="1" w:styleId="1fff4">
    <w:name w:val="Нум1"/>
    <w:basedOn w:val="a6"/>
    <w:link w:val="1fff3"/>
    <w:qFormat/>
    <w:rsid w:val="00AE4575"/>
    <w:pPr>
      <w:keepNext/>
      <w:keepLines/>
      <w:widowControl w:val="0"/>
      <w:suppressLineNumbers/>
      <w:tabs>
        <w:tab w:val="left" w:pos="708"/>
      </w:tabs>
      <w:suppressAutoHyphens/>
      <w:spacing w:before="360" w:after="240"/>
      <w:jc w:val="center"/>
    </w:pPr>
    <w:rPr>
      <w:sz w:val="28"/>
    </w:rPr>
  </w:style>
  <w:style w:type="character" w:customStyle="1" w:styleId="2ff2">
    <w:name w:val="Нум2 Знак"/>
    <w:basedOn w:val="a7"/>
    <w:link w:val="2ff3"/>
    <w:locked/>
    <w:rsid w:val="00AE4575"/>
    <w:rPr>
      <w:rFonts w:ascii="Times New Roman" w:eastAsia="Times New Roman" w:hAnsi="Times New Roman" w:cs="Times New Roman"/>
      <w:sz w:val="28"/>
      <w:szCs w:val="20"/>
      <w:lang w:eastAsia="ru-RU"/>
    </w:rPr>
  </w:style>
  <w:style w:type="paragraph" w:customStyle="1" w:styleId="2ff3">
    <w:name w:val="Нум2"/>
    <w:basedOn w:val="a6"/>
    <w:link w:val="2ff2"/>
    <w:qFormat/>
    <w:rsid w:val="00AE4575"/>
    <w:pPr>
      <w:widowControl w:val="0"/>
      <w:suppressLineNumbers/>
      <w:tabs>
        <w:tab w:val="num" w:pos="432"/>
      </w:tabs>
      <w:suppressAutoHyphens/>
      <w:ind w:left="709" w:hanging="709"/>
      <w:jc w:val="both"/>
    </w:pPr>
    <w:rPr>
      <w:sz w:val="28"/>
      <w:szCs w:val="20"/>
    </w:rPr>
  </w:style>
  <w:style w:type="character" w:customStyle="1" w:styleId="3f6">
    <w:name w:val="Нум3 Знак"/>
    <w:basedOn w:val="a7"/>
    <w:link w:val="3f7"/>
    <w:locked/>
    <w:rsid w:val="00AE4575"/>
    <w:rPr>
      <w:rFonts w:ascii="Times New Roman" w:eastAsia="Times New Roman" w:hAnsi="Times New Roman" w:cs="Times New Roman"/>
      <w:sz w:val="28"/>
      <w:szCs w:val="20"/>
      <w:lang w:eastAsia="ru-RU"/>
    </w:rPr>
  </w:style>
  <w:style w:type="paragraph" w:customStyle="1" w:styleId="3f7">
    <w:name w:val="Нум3"/>
    <w:basedOn w:val="a6"/>
    <w:link w:val="3f6"/>
    <w:qFormat/>
    <w:rsid w:val="00AE4575"/>
    <w:pPr>
      <w:widowControl w:val="0"/>
      <w:tabs>
        <w:tab w:val="left" w:pos="708"/>
      </w:tabs>
      <w:adjustRightInd w:val="0"/>
      <w:jc w:val="both"/>
    </w:pPr>
    <w:rPr>
      <w:sz w:val="28"/>
      <w:szCs w:val="20"/>
    </w:rPr>
  </w:style>
  <w:style w:type="character" w:customStyle="1" w:styleId="afffffff6">
    <w:name w:val="Основной текст_"/>
    <w:basedOn w:val="a7"/>
    <w:link w:val="2ff4"/>
    <w:locked/>
    <w:rsid w:val="00AE4575"/>
    <w:rPr>
      <w:rFonts w:ascii="Arial" w:eastAsia="Arial" w:hAnsi="Arial" w:cs="Arial"/>
      <w:sz w:val="19"/>
      <w:szCs w:val="19"/>
      <w:shd w:val="clear" w:color="auto" w:fill="FFFFFF"/>
    </w:rPr>
  </w:style>
  <w:style w:type="paragraph" w:customStyle="1" w:styleId="2ff4">
    <w:name w:val="Основной текст2"/>
    <w:basedOn w:val="a6"/>
    <w:link w:val="afffffff6"/>
    <w:rsid w:val="00AE4575"/>
    <w:pPr>
      <w:widowControl w:val="0"/>
      <w:shd w:val="clear" w:color="auto" w:fill="FFFFFF"/>
      <w:tabs>
        <w:tab w:val="left" w:pos="708"/>
      </w:tabs>
      <w:spacing w:line="485" w:lineRule="exact"/>
      <w:jc w:val="right"/>
    </w:pPr>
    <w:rPr>
      <w:rFonts w:ascii="Arial" w:eastAsia="Arial" w:hAnsi="Arial" w:cs="Arial"/>
      <w:sz w:val="19"/>
      <w:szCs w:val="19"/>
      <w:lang w:eastAsia="en-US"/>
    </w:rPr>
  </w:style>
  <w:style w:type="character" w:customStyle="1" w:styleId="76">
    <w:name w:val="Основной текст + 7"/>
    <w:aliases w:val="5 pt"/>
    <w:basedOn w:val="a7"/>
    <w:uiPriority w:val="99"/>
    <w:rsid w:val="00AE4575"/>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ru-RU" w:eastAsia="ru-RU" w:bidi="ru-RU"/>
    </w:rPr>
  </w:style>
  <w:style w:type="paragraph" w:styleId="afffffff7">
    <w:name w:val="toa heading"/>
    <w:basedOn w:val="a6"/>
    <w:next w:val="a6"/>
    <w:semiHidden/>
    <w:rsid w:val="00AE4575"/>
    <w:pPr>
      <w:spacing w:before="40" w:after="20"/>
      <w:jc w:val="center"/>
    </w:pPr>
    <w:rPr>
      <w:b/>
      <w:sz w:val="22"/>
      <w:szCs w:val="20"/>
      <w:lang w:eastAsia="en-US"/>
    </w:rPr>
  </w:style>
  <w:style w:type="character" w:customStyle="1" w:styleId="75pt">
    <w:name w:val="Основной текст + 7;5 pt"/>
    <w:basedOn w:val="afffffff6"/>
    <w:rsid w:val="00AE4575"/>
    <w:rPr>
      <w:rFonts w:ascii="Arial" w:eastAsia="Arial" w:hAnsi="Arial" w:cs="Arial"/>
      <w:color w:val="000000"/>
      <w:spacing w:val="0"/>
      <w:w w:val="100"/>
      <w:position w:val="0"/>
      <w:sz w:val="15"/>
      <w:szCs w:val="15"/>
      <w:shd w:val="clear" w:color="auto" w:fill="FFFFFF"/>
      <w:lang w:val="ru-RU" w:eastAsia="ru-RU" w:bidi="ru-RU"/>
    </w:rPr>
  </w:style>
  <w:style w:type="character" w:customStyle="1" w:styleId="Arial75pt">
    <w:name w:val="Основной текст + Arial;7;5 pt"/>
    <w:basedOn w:val="a7"/>
    <w:rsid w:val="00AE4575"/>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Arial75pt0">
    <w:name w:val="Основной текст + Arial;7;5 pt;Малые прописные"/>
    <w:basedOn w:val="a7"/>
    <w:rsid w:val="00AE4575"/>
    <w:rPr>
      <w:rFonts w:ascii="Arial" w:eastAsia="Arial" w:hAnsi="Arial" w:cs="Arial"/>
      <w:b w:val="0"/>
      <w:bCs w:val="0"/>
      <w:i w:val="0"/>
      <w:iCs w:val="0"/>
      <w:smallCaps/>
      <w:strike w:val="0"/>
      <w:color w:val="000000"/>
      <w:spacing w:val="0"/>
      <w:w w:val="100"/>
      <w:position w:val="0"/>
      <w:sz w:val="15"/>
      <w:szCs w:val="15"/>
      <w:u w:val="none"/>
      <w:lang w:val="en-US" w:eastAsia="en-US" w:bidi="en-US"/>
    </w:rPr>
  </w:style>
  <w:style w:type="character" w:customStyle="1" w:styleId="Arial95pt">
    <w:name w:val="Основной текст + Arial;9;5 pt"/>
    <w:basedOn w:val="a7"/>
    <w:rsid w:val="00AE4575"/>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numbering" w:customStyle="1" w:styleId="46">
    <w:name w:val="Нет списка4"/>
    <w:next w:val="a9"/>
    <w:uiPriority w:val="99"/>
    <w:semiHidden/>
    <w:unhideWhenUsed/>
    <w:rsid w:val="00AE4575"/>
  </w:style>
  <w:style w:type="numbering" w:customStyle="1" w:styleId="130">
    <w:name w:val="Нет списка13"/>
    <w:next w:val="a9"/>
    <w:uiPriority w:val="99"/>
    <w:semiHidden/>
    <w:unhideWhenUsed/>
    <w:rsid w:val="00AE4575"/>
  </w:style>
  <w:style w:type="paragraph" w:customStyle="1" w:styleId="1fff5">
    <w:name w:val="1"/>
    <w:basedOn w:val="a6"/>
    <w:uiPriority w:val="99"/>
    <w:rsid w:val="00AE4575"/>
    <w:pPr>
      <w:spacing w:after="160" w:line="240" w:lineRule="exact"/>
    </w:pPr>
    <w:rPr>
      <w:sz w:val="20"/>
      <w:szCs w:val="20"/>
      <w:lang w:eastAsia="zh-CN"/>
    </w:rPr>
  </w:style>
  <w:style w:type="paragraph" w:styleId="2ff5">
    <w:name w:val="List Bullet 2"/>
    <w:basedOn w:val="a6"/>
    <w:autoRedefine/>
    <w:uiPriority w:val="99"/>
    <w:rsid w:val="00AE4575"/>
    <w:pPr>
      <w:tabs>
        <w:tab w:val="num" w:pos="643"/>
      </w:tabs>
      <w:spacing w:after="60"/>
      <w:ind w:left="643" w:hanging="360"/>
      <w:jc w:val="both"/>
    </w:pPr>
    <w:rPr>
      <w:szCs w:val="20"/>
    </w:rPr>
  </w:style>
  <w:style w:type="paragraph" w:styleId="3f8">
    <w:name w:val="List Bullet 3"/>
    <w:basedOn w:val="a6"/>
    <w:autoRedefine/>
    <w:uiPriority w:val="99"/>
    <w:rsid w:val="00AE4575"/>
    <w:pPr>
      <w:tabs>
        <w:tab w:val="num" w:pos="926"/>
      </w:tabs>
      <w:spacing w:after="60"/>
      <w:ind w:left="926" w:hanging="360"/>
      <w:jc w:val="both"/>
    </w:pPr>
    <w:rPr>
      <w:szCs w:val="20"/>
    </w:rPr>
  </w:style>
  <w:style w:type="paragraph" w:styleId="47">
    <w:name w:val="List Bullet 4"/>
    <w:basedOn w:val="a6"/>
    <w:autoRedefine/>
    <w:uiPriority w:val="99"/>
    <w:rsid w:val="00AE4575"/>
    <w:pPr>
      <w:tabs>
        <w:tab w:val="num" w:pos="1209"/>
      </w:tabs>
      <w:spacing w:after="60"/>
      <w:ind w:left="1209" w:hanging="360"/>
      <w:jc w:val="both"/>
    </w:pPr>
    <w:rPr>
      <w:szCs w:val="20"/>
    </w:rPr>
  </w:style>
  <w:style w:type="paragraph" w:styleId="55">
    <w:name w:val="List Bullet 5"/>
    <w:basedOn w:val="a6"/>
    <w:autoRedefine/>
    <w:uiPriority w:val="99"/>
    <w:rsid w:val="00AE4575"/>
    <w:pPr>
      <w:tabs>
        <w:tab w:val="num" w:pos="1492"/>
      </w:tabs>
      <w:spacing w:after="60"/>
      <w:ind w:left="1492" w:hanging="360"/>
      <w:jc w:val="both"/>
    </w:pPr>
    <w:rPr>
      <w:szCs w:val="20"/>
    </w:rPr>
  </w:style>
  <w:style w:type="paragraph" w:styleId="afffffff8">
    <w:name w:val="List Number"/>
    <w:basedOn w:val="a6"/>
    <w:uiPriority w:val="99"/>
    <w:rsid w:val="00AE4575"/>
    <w:pPr>
      <w:tabs>
        <w:tab w:val="num" w:pos="360"/>
      </w:tabs>
      <w:spacing w:after="60"/>
      <w:ind w:left="360" w:hanging="360"/>
      <w:jc w:val="both"/>
    </w:pPr>
    <w:rPr>
      <w:szCs w:val="20"/>
    </w:rPr>
  </w:style>
  <w:style w:type="paragraph" w:styleId="3f9">
    <w:name w:val="List Number 3"/>
    <w:basedOn w:val="a6"/>
    <w:uiPriority w:val="99"/>
    <w:rsid w:val="00AE4575"/>
    <w:pPr>
      <w:tabs>
        <w:tab w:val="num" w:pos="926"/>
      </w:tabs>
      <w:spacing w:after="60"/>
      <w:ind w:left="926" w:hanging="360"/>
      <w:jc w:val="both"/>
    </w:pPr>
    <w:rPr>
      <w:szCs w:val="20"/>
    </w:rPr>
  </w:style>
  <w:style w:type="paragraph" w:styleId="48">
    <w:name w:val="List Number 4"/>
    <w:basedOn w:val="a6"/>
    <w:uiPriority w:val="99"/>
    <w:rsid w:val="00AE4575"/>
    <w:pPr>
      <w:tabs>
        <w:tab w:val="num" w:pos="1209"/>
      </w:tabs>
      <w:spacing w:after="60"/>
      <w:ind w:left="1209" w:hanging="360"/>
      <w:jc w:val="both"/>
    </w:pPr>
    <w:rPr>
      <w:szCs w:val="20"/>
    </w:rPr>
  </w:style>
  <w:style w:type="paragraph" w:customStyle="1" w:styleId="3fa">
    <w:name w:val="Раздел 3"/>
    <w:basedOn w:val="a6"/>
    <w:uiPriority w:val="99"/>
    <w:semiHidden/>
    <w:rsid w:val="00AE4575"/>
    <w:pPr>
      <w:tabs>
        <w:tab w:val="num" w:pos="360"/>
      </w:tabs>
      <w:spacing w:before="120" w:after="120"/>
      <w:ind w:left="360" w:hanging="360"/>
      <w:jc w:val="center"/>
    </w:pPr>
    <w:rPr>
      <w:b/>
      <w:szCs w:val="20"/>
    </w:rPr>
  </w:style>
  <w:style w:type="paragraph" w:customStyle="1" w:styleId="afffffff9">
    <w:name w:val="Условия контракта"/>
    <w:basedOn w:val="a6"/>
    <w:uiPriority w:val="99"/>
    <w:semiHidden/>
    <w:rsid w:val="00AE4575"/>
    <w:pPr>
      <w:tabs>
        <w:tab w:val="num" w:pos="567"/>
      </w:tabs>
      <w:spacing w:before="240" w:after="120"/>
      <w:ind w:left="567" w:hanging="567"/>
      <w:jc w:val="both"/>
    </w:pPr>
    <w:rPr>
      <w:b/>
      <w:szCs w:val="20"/>
    </w:rPr>
  </w:style>
  <w:style w:type="paragraph" w:customStyle="1" w:styleId="afffffffa">
    <w:name w:val="Подраздел"/>
    <w:basedOn w:val="a6"/>
    <w:uiPriority w:val="99"/>
    <w:semiHidden/>
    <w:rsid w:val="00AE4575"/>
    <w:pPr>
      <w:suppressAutoHyphens/>
      <w:spacing w:before="240" w:after="120"/>
      <w:jc w:val="center"/>
    </w:pPr>
    <w:rPr>
      <w:rFonts w:ascii="TimesDL" w:hAnsi="TimesDL"/>
      <w:b/>
      <w:smallCaps/>
      <w:spacing w:val="-2"/>
      <w:szCs w:val="20"/>
    </w:rPr>
  </w:style>
  <w:style w:type="paragraph" w:styleId="afffffffb">
    <w:name w:val="Note Heading"/>
    <w:basedOn w:val="a6"/>
    <w:next w:val="a6"/>
    <w:link w:val="afffffffc"/>
    <w:uiPriority w:val="99"/>
    <w:rsid w:val="00AE4575"/>
    <w:pPr>
      <w:spacing w:after="60"/>
      <w:jc w:val="both"/>
    </w:pPr>
  </w:style>
  <w:style w:type="character" w:customStyle="1" w:styleId="afffffffc">
    <w:name w:val="Заголовок записки Знак"/>
    <w:basedOn w:val="a7"/>
    <w:link w:val="afffffffb"/>
    <w:uiPriority w:val="99"/>
    <w:rsid w:val="00AE4575"/>
    <w:rPr>
      <w:rFonts w:ascii="Times New Roman" w:eastAsia="Times New Roman" w:hAnsi="Times New Roman" w:cs="Times New Roman"/>
      <w:sz w:val="24"/>
      <w:szCs w:val="24"/>
      <w:lang w:eastAsia="ru-RU"/>
    </w:rPr>
  </w:style>
  <w:style w:type="paragraph" w:customStyle="1" w:styleId="afffffffd">
    <w:name w:val="пункт"/>
    <w:basedOn w:val="a6"/>
    <w:uiPriority w:val="99"/>
    <w:rsid w:val="00AE4575"/>
    <w:pPr>
      <w:tabs>
        <w:tab w:val="num" w:pos="1135"/>
      </w:tabs>
      <w:spacing w:before="60" w:after="60"/>
      <w:ind w:left="-283" w:firstLine="567"/>
    </w:pPr>
  </w:style>
  <w:style w:type="character" w:customStyle="1" w:styleId="afffffffe">
    <w:name w:val="Знак Знак Знак"/>
    <w:uiPriority w:val="99"/>
    <w:semiHidden/>
    <w:locked/>
    <w:rsid w:val="00AE4575"/>
    <w:rPr>
      <w:rFonts w:cs="Times New Roman"/>
      <w:sz w:val="24"/>
      <w:szCs w:val="24"/>
      <w:lang w:val="ru-RU" w:eastAsia="ru-RU" w:bidi="ar-SA"/>
    </w:rPr>
  </w:style>
  <w:style w:type="paragraph" w:customStyle="1" w:styleId="232">
    <w:name w:val="Знак Знак23 Знак Знак Знак"/>
    <w:basedOn w:val="a6"/>
    <w:uiPriority w:val="99"/>
    <w:rsid w:val="00AE4575"/>
    <w:pPr>
      <w:spacing w:after="160" w:line="240" w:lineRule="exact"/>
    </w:pPr>
    <w:rPr>
      <w:sz w:val="20"/>
      <w:szCs w:val="20"/>
      <w:lang w:eastAsia="zh-CN"/>
    </w:rPr>
  </w:style>
  <w:style w:type="paragraph" w:customStyle="1" w:styleId="233">
    <w:name w:val="Знак Знак23 Знак Знак Знак Знак"/>
    <w:basedOn w:val="a6"/>
    <w:uiPriority w:val="99"/>
    <w:rsid w:val="00AE4575"/>
    <w:pPr>
      <w:spacing w:after="160" w:line="240" w:lineRule="exact"/>
    </w:pPr>
    <w:rPr>
      <w:sz w:val="20"/>
      <w:szCs w:val="20"/>
      <w:lang w:eastAsia="zh-CN"/>
    </w:rPr>
  </w:style>
  <w:style w:type="paragraph" w:customStyle="1" w:styleId="1fff6">
    <w:name w:val="Список многоуровневый 1"/>
    <w:basedOn w:val="a6"/>
    <w:uiPriority w:val="99"/>
    <w:rsid w:val="00AE4575"/>
    <w:pPr>
      <w:tabs>
        <w:tab w:val="num" w:pos="432"/>
      </w:tabs>
      <w:spacing w:after="60"/>
      <w:ind w:left="431" w:hanging="431"/>
      <w:jc w:val="both"/>
    </w:pPr>
  </w:style>
  <w:style w:type="paragraph" w:customStyle="1" w:styleId="2310">
    <w:name w:val="Знак Знак23 Знак Знак Знак Знак1"/>
    <w:basedOn w:val="a6"/>
    <w:autoRedefine/>
    <w:uiPriority w:val="99"/>
    <w:rsid w:val="00AE4575"/>
    <w:pPr>
      <w:spacing w:before="60" w:after="60"/>
    </w:pPr>
    <w:rPr>
      <w:sz w:val="20"/>
      <w:szCs w:val="20"/>
      <w:lang w:eastAsia="zh-CN"/>
    </w:rPr>
  </w:style>
  <w:style w:type="character" w:customStyle="1" w:styleId="H2">
    <w:name w:val="H2 Знак Знак"/>
    <w:uiPriority w:val="99"/>
    <w:locked/>
    <w:rsid w:val="00AE4575"/>
    <w:rPr>
      <w:rFonts w:cs="Times New Roman"/>
      <w:b/>
      <w:bCs/>
      <w:sz w:val="30"/>
      <w:szCs w:val="30"/>
      <w:lang w:val="ru-RU" w:eastAsia="ru-RU" w:bidi="ar-SA"/>
    </w:rPr>
  </w:style>
  <w:style w:type="character" w:customStyle="1" w:styleId="290">
    <w:name w:val="Знак Знак29"/>
    <w:uiPriority w:val="99"/>
    <w:locked/>
    <w:rsid w:val="00AE4575"/>
    <w:rPr>
      <w:rFonts w:ascii="Cambria" w:hAnsi="Cambria" w:cs="Times New Roman"/>
      <w:b/>
      <w:bCs/>
      <w:sz w:val="26"/>
      <w:szCs w:val="26"/>
      <w:lang w:val="ru-RU" w:eastAsia="en-US" w:bidi="ar-SA"/>
    </w:rPr>
  </w:style>
  <w:style w:type="character" w:customStyle="1" w:styleId="280">
    <w:name w:val="Знак Знак28"/>
    <w:uiPriority w:val="99"/>
    <w:locked/>
    <w:rsid w:val="00AE4575"/>
    <w:rPr>
      <w:rFonts w:ascii="Arial" w:hAnsi="Arial" w:cs="Arial"/>
      <w:sz w:val="24"/>
      <w:szCs w:val="24"/>
      <w:lang w:val="ru-RU" w:eastAsia="ru-RU" w:bidi="ar-SA"/>
    </w:rPr>
  </w:style>
  <w:style w:type="character" w:customStyle="1" w:styleId="270">
    <w:name w:val="Знак Знак27"/>
    <w:uiPriority w:val="99"/>
    <w:locked/>
    <w:rsid w:val="00AE4575"/>
    <w:rPr>
      <w:rFonts w:cs="Times New Roman"/>
      <w:sz w:val="22"/>
      <w:szCs w:val="22"/>
      <w:lang w:val="ru-RU" w:eastAsia="ru-RU" w:bidi="ar-SA"/>
    </w:rPr>
  </w:style>
  <w:style w:type="character" w:customStyle="1" w:styleId="260">
    <w:name w:val="Знак Знак26"/>
    <w:uiPriority w:val="99"/>
    <w:locked/>
    <w:rsid w:val="00AE4575"/>
    <w:rPr>
      <w:rFonts w:cs="Times New Roman"/>
      <w:i/>
      <w:iCs/>
      <w:sz w:val="22"/>
      <w:szCs w:val="22"/>
      <w:lang w:val="ru-RU" w:eastAsia="ru-RU" w:bidi="ar-SA"/>
    </w:rPr>
  </w:style>
  <w:style w:type="character" w:customStyle="1" w:styleId="250">
    <w:name w:val="Знак Знак25"/>
    <w:uiPriority w:val="99"/>
    <w:locked/>
    <w:rsid w:val="00AE4575"/>
    <w:rPr>
      <w:rFonts w:ascii="Arial" w:hAnsi="Arial" w:cs="Arial"/>
      <w:lang w:val="ru-RU" w:eastAsia="ru-RU" w:bidi="ar-SA"/>
    </w:rPr>
  </w:style>
  <w:style w:type="character" w:customStyle="1" w:styleId="240">
    <w:name w:val="Знак Знак24"/>
    <w:uiPriority w:val="99"/>
    <w:locked/>
    <w:rsid w:val="00AE4575"/>
    <w:rPr>
      <w:rFonts w:ascii="Arial" w:hAnsi="Arial" w:cs="Arial"/>
      <w:i/>
      <w:iCs/>
      <w:lang w:val="ru-RU" w:eastAsia="ru-RU" w:bidi="ar-SA"/>
    </w:rPr>
  </w:style>
  <w:style w:type="character" w:customStyle="1" w:styleId="234">
    <w:name w:val="Знак Знак23"/>
    <w:uiPriority w:val="99"/>
    <w:locked/>
    <w:rsid w:val="00AE4575"/>
    <w:rPr>
      <w:rFonts w:ascii="Arial" w:hAnsi="Arial" w:cs="Arial"/>
      <w:b/>
      <w:bCs/>
      <w:i/>
      <w:iCs/>
      <w:sz w:val="18"/>
      <w:szCs w:val="18"/>
      <w:lang w:val="ru-RU" w:eastAsia="ru-RU" w:bidi="ar-SA"/>
    </w:rPr>
  </w:style>
  <w:style w:type="paragraph" w:styleId="HTML2">
    <w:name w:val="HTML Address"/>
    <w:basedOn w:val="a6"/>
    <w:link w:val="HTML3"/>
    <w:uiPriority w:val="99"/>
    <w:rsid w:val="00AE4575"/>
    <w:pPr>
      <w:spacing w:after="60"/>
      <w:jc w:val="both"/>
    </w:pPr>
    <w:rPr>
      <w:i/>
      <w:iCs/>
    </w:rPr>
  </w:style>
  <w:style w:type="character" w:customStyle="1" w:styleId="HTML3">
    <w:name w:val="Адрес HTML Знак"/>
    <w:basedOn w:val="a7"/>
    <w:link w:val="HTML2"/>
    <w:uiPriority w:val="99"/>
    <w:rsid w:val="00AE4575"/>
    <w:rPr>
      <w:rFonts w:ascii="Times New Roman" w:eastAsia="Times New Roman" w:hAnsi="Times New Roman" w:cs="Times New Roman"/>
      <w:i/>
      <w:iCs/>
      <w:sz w:val="24"/>
      <w:szCs w:val="24"/>
      <w:lang w:eastAsia="ru-RU"/>
    </w:rPr>
  </w:style>
  <w:style w:type="paragraph" w:styleId="affffffff">
    <w:name w:val="Normal Indent"/>
    <w:basedOn w:val="a6"/>
    <w:uiPriority w:val="99"/>
    <w:rsid w:val="00AE4575"/>
    <w:pPr>
      <w:spacing w:after="60"/>
      <w:ind w:left="708"/>
      <w:jc w:val="both"/>
    </w:pPr>
  </w:style>
  <w:style w:type="paragraph" w:styleId="affffffff0">
    <w:name w:val="envelope address"/>
    <w:basedOn w:val="a6"/>
    <w:uiPriority w:val="99"/>
    <w:rsid w:val="00AE4575"/>
    <w:pPr>
      <w:framePr w:w="7920" w:h="1980" w:hSpace="180" w:wrap="auto" w:hAnchor="page" w:xAlign="center" w:yAlign="bottom"/>
      <w:spacing w:after="60"/>
      <w:ind w:left="2880"/>
      <w:jc w:val="both"/>
    </w:pPr>
    <w:rPr>
      <w:rFonts w:ascii="Arial" w:hAnsi="Arial" w:cs="Arial"/>
    </w:rPr>
  </w:style>
  <w:style w:type="paragraph" w:styleId="2ff6">
    <w:name w:val="envelope return"/>
    <w:basedOn w:val="a6"/>
    <w:uiPriority w:val="99"/>
    <w:rsid w:val="00AE4575"/>
    <w:pPr>
      <w:spacing w:after="60"/>
      <w:jc w:val="both"/>
    </w:pPr>
    <w:rPr>
      <w:rFonts w:ascii="Arial" w:hAnsi="Arial" w:cs="Arial"/>
      <w:sz w:val="20"/>
      <w:szCs w:val="20"/>
    </w:rPr>
  </w:style>
  <w:style w:type="paragraph" w:styleId="affffffff1">
    <w:name w:val="List Bullet"/>
    <w:basedOn w:val="a6"/>
    <w:autoRedefine/>
    <w:uiPriority w:val="99"/>
    <w:rsid w:val="00AE4575"/>
    <w:pPr>
      <w:widowControl w:val="0"/>
      <w:spacing w:after="60"/>
      <w:jc w:val="both"/>
    </w:pPr>
  </w:style>
  <w:style w:type="paragraph" w:styleId="2ff7">
    <w:name w:val="List 2"/>
    <w:basedOn w:val="a6"/>
    <w:uiPriority w:val="99"/>
    <w:rsid w:val="00AE4575"/>
    <w:pPr>
      <w:spacing w:after="60"/>
      <w:ind w:left="566" w:hanging="283"/>
      <w:jc w:val="both"/>
    </w:pPr>
  </w:style>
  <w:style w:type="paragraph" w:styleId="3fb">
    <w:name w:val="List 3"/>
    <w:basedOn w:val="a6"/>
    <w:uiPriority w:val="99"/>
    <w:rsid w:val="00AE4575"/>
    <w:pPr>
      <w:spacing w:after="60"/>
      <w:ind w:left="849" w:hanging="283"/>
      <w:jc w:val="both"/>
    </w:pPr>
  </w:style>
  <w:style w:type="paragraph" w:styleId="49">
    <w:name w:val="List 4"/>
    <w:basedOn w:val="a6"/>
    <w:uiPriority w:val="99"/>
    <w:rsid w:val="00AE4575"/>
    <w:pPr>
      <w:spacing w:after="60"/>
      <w:ind w:left="1132" w:hanging="283"/>
      <w:jc w:val="both"/>
    </w:pPr>
  </w:style>
  <w:style w:type="paragraph" w:styleId="56">
    <w:name w:val="List 5"/>
    <w:basedOn w:val="a6"/>
    <w:uiPriority w:val="99"/>
    <w:rsid w:val="00AE4575"/>
    <w:pPr>
      <w:spacing w:after="60"/>
      <w:ind w:left="1415" w:hanging="283"/>
      <w:jc w:val="both"/>
    </w:pPr>
  </w:style>
  <w:style w:type="paragraph" w:styleId="57">
    <w:name w:val="List Number 5"/>
    <w:basedOn w:val="a6"/>
    <w:uiPriority w:val="99"/>
    <w:rsid w:val="00AE4575"/>
    <w:pPr>
      <w:tabs>
        <w:tab w:val="num" w:pos="1492"/>
      </w:tabs>
      <w:spacing w:after="60"/>
      <w:ind w:left="1492" w:hanging="360"/>
      <w:jc w:val="both"/>
    </w:pPr>
  </w:style>
  <w:style w:type="character" w:customStyle="1" w:styleId="170">
    <w:name w:val="Знак Знак17"/>
    <w:uiPriority w:val="99"/>
    <w:locked/>
    <w:rsid w:val="00AE4575"/>
    <w:rPr>
      <w:rFonts w:ascii="Cambria" w:hAnsi="Cambria" w:cs="Times New Roman"/>
      <w:b/>
      <w:bCs/>
      <w:kern w:val="28"/>
      <w:sz w:val="32"/>
      <w:szCs w:val="32"/>
      <w:lang w:bidi="ar-SA"/>
    </w:rPr>
  </w:style>
  <w:style w:type="paragraph" w:styleId="affff9">
    <w:name w:val="Closing"/>
    <w:basedOn w:val="a6"/>
    <w:link w:val="affff8"/>
    <w:rsid w:val="00AE4575"/>
    <w:pPr>
      <w:spacing w:after="60"/>
      <w:ind w:left="4252"/>
      <w:jc w:val="both"/>
    </w:pPr>
    <w:rPr>
      <w:rFonts w:asciiTheme="minorHAnsi" w:eastAsiaTheme="minorHAnsi" w:hAnsiTheme="minorHAnsi" w:cstheme="minorBidi"/>
      <w:lang w:eastAsia="ar-SA"/>
    </w:rPr>
  </w:style>
  <w:style w:type="character" w:customStyle="1" w:styleId="1fff7">
    <w:name w:val="Прощание Знак1"/>
    <w:basedOn w:val="a7"/>
    <w:uiPriority w:val="99"/>
    <w:semiHidden/>
    <w:rsid w:val="00AE4575"/>
    <w:rPr>
      <w:rFonts w:ascii="Times New Roman" w:eastAsia="Times New Roman" w:hAnsi="Times New Roman" w:cs="Times New Roman"/>
      <w:sz w:val="24"/>
      <w:szCs w:val="24"/>
      <w:lang w:eastAsia="ru-RU"/>
    </w:rPr>
  </w:style>
  <w:style w:type="paragraph" w:styleId="afffff">
    <w:name w:val="Signature"/>
    <w:basedOn w:val="a6"/>
    <w:link w:val="affffe"/>
    <w:rsid w:val="00AE4575"/>
    <w:pPr>
      <w:spacing w:after="60"/>
      <w:ind w:left="4252"/>
      <w:jc w:val="both"/>
    </w:pPr>
    <w:rPr>
      <w:rFonts w:asciiTheme="minorHAnsi" w:eastAsiaTheme="minorHAnsi" w:hAnsiTheme="minorHAnsi" w:cstheme="minorBidi"/>
      <w:sz w:val="22"/>
      <w:szCs w:val="22"/>
      <w:lang w:val="en-US" w:eastAsia="ar-SA"/>
    </w:rPr>
  </w:style>
  <w:style w:type="character" w:customStyle="1" w:styleId="1fff8">
    <w:name w:val="Подпись Знак1"/>
    <w:basedOn w:val="a7"/>
    <w:uiPriority w:val="99"/>
    <w:semiHidden/>
    <w:rsid w:val="00AE4575"/>
    <w:rPr>
      <w:rFonts w:ascii="Times New Roman" w:eastAsia="Times New Roman" w:hAnsi="Times New Roman" w:cs="Times New Roman"/>
      <w:sz w:val="24"/>
      <w:szCs w:val="24"/>
      <w:lang w:eastAsia="ru-RU"/>
    </w:rPr>
  </w:style>
  <w:style w:type="paragraph" w:styleId="affffffff2">
    <w:name w:val="List Continue"/>
    <w:basedOn w:val="a6"/>
    <w:uiPriority w:val="99"/>
    <w:rsid w:val="00AE4575"/>
    <w:pPr>
      <w:spacing w:after="120"/>
      <w:ind w:left="283"/>
      <w:jc w:val="both"/>
    </w:pPr>
  </w:style>
  <w:style w:type="paragraph" w:styleId="2ff8">
    <w:name w:val="List Continue 2"/>
    <w:basedOn w:val="a6"/>
    <w:uiPriority w:val="99"/>
    <w:rsid w:val="00AE4575"/>
    <w:pPr>
      <w:spacing w:after="120"/>
      <w:ind w:left="566"/>
      <w:jc w:val="both"/>
    </w:pPr>
  </w:style>
  <w:style w:type="paragraph" w:styleId="3fc">
    <w:name w:val="List Continue 3"/>
    <w:basedOn w:val="a6"/>
    <w:uiPriority w:val="99"/>
    <w:rsid w:val="00AE4575"/>
    <w:pPr>
      <w:spacing w:after="120"/>
      <w:ind w:left="849"/>
      <w:jc w:val="both"/>
    </w:pPr>
  </w:style>
  <w:style w:type="paragraph" w:styleId="4a">
    <w:name w:val="List Continue 4"/>
    <w:basedOn w:val="a6"/>
    <w:uiPriority w:val="99"/>
    <w:rsid w:val="00AE4575"/>
    <w:pPr>
      <w:spacing w:after="120"/>
      <w:ind w:left="1132"/>
      <w:jc w:val="both"/>
    </w:pPr>
  </w:style>
  <w:style w:type="paragraph" w:styleId="58">
    <w:name w:val="List Continue 5"/>
    <w:basedOn w:val="a6"/>
    <w:uiPriority w:val="99"/>
    <w:rsid w:val="00AE4575"/>
    <w:pPr>
      <w:spacing w:after="120"/>
      <w:ind w:left="1415"/>
      <w:jc w:val="both"/>
    </w:pPr>
  </w:style>
  <w:style w:type="paragraph" w:styleId="affffffff3">
    <w:name w:val="Message Header"/>
    <w:basedOn w:val="a6"/>
    <w:link w:val="affffffff4"/>
    <w:uiPriority w:val="99"/>
    <w:rsid w:val="00AE4575"/>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shd w:val="pct20" w:color="auto" w:fill="auto"/>
    </w:rPr>
  </w:style>
  <w:style w:type="character" w:customStyle="1" w:styleId="affffffff4">
    <w:name w:val="Шапка Знак"/>
    <w:basedOn w:val="a7"/>
    <w:link w:val="affffffff3"/>
    <w:uiPriority w:val="99"/>
    <w:rsid w:val="00AE4575"/>
    <w:rPr>
      <w:rFonts w:ascii="Arial" w:eastAsia="Times New Roman" w:hAnsi="Arial" w:cs="Times New Roman"/>
      <w:sz w:val="24"/>
      <w:szCs w:val="24"/>
      <w:shd w:val="pct20" w:color="auto" w:fill="auto"/>
      <w:lang w:eastAsia="ru-RU"/>
    </w:rPr>
  </w:style>
  <w:style w:type="paragraph" w:styleId="affffffff5">
    <w:name w:val="Salutation"/>
    <w:basedOn w:val="a6"/>
    <w:next w:val="a6"/>
    <w:link w:val="affffffff6"/>
    <w:uiPriority w:val="99"/>
    <w:rsid w:val="00AE4575"/>
    <w:pPr>
      <w:spacing w:after="60"/>
      <w:jc w:val="both"/>
    </w:pPr>
  </w:style>
  <w:style w:type="character" w:customStyle="1" w:styleId="affffffff6">
    <w:name w:val="Приветствие Знак"/>
    <w:basedOn w:val="a7"/>
    <w:link w:val="affffffff5"/>
    <w:uiPriority w:val="99"/>
    <w:rsid w:val="00AE4575"/>
    <w:rPr>
      <w:rFonts w:ascii="Times New Roman" w:eastAsia="Times New Roman" w:hAnsi="Times New Roman" w:cs="Times New Roman"/>
      <w:sz w:val="24"/>
      <w:szCs w:val="24"/>
      <w:lang w:eastAsia="ru-RU"/>
    </w:rPr>
  </w:style>
  <w:style w:type="character" w:customStyle="1" w:styleId="92">
    <w:name w:val="Знак Знак9"/>
    <w:uiPriority w:val="99"/>
    <w:locked/>
    <w:rsid w:val="00AE4575"/>
    <w:rPr>
      <w:rFonts w:cs="Times New Roman"/>
      <w:sz w:val="24"/>
      <w:szCs w:val="24"/>
      <w:lang w:eastAsia="ru-RU" w:bidi="ar-SA"/>
    </w:rPr>
  </w:style>
  <w:style w:type="paragraph" w:styleId="affff5">
    <w:name w:val="Date"/>
    <w:basedOn w:val="a6"/>
    <w:next w:val="a6"/>
    <w:link w:val="affff4"/>
    <w:rsid w:val="00AE4575"/>
    <w:pPr>
      <w:spacing w:after="60"/>
      <w:jc w:val="both"/>
    </w:pPr>
    <w:rPr>
      <w:rFonts w:asciiTheme="minorHAnsi" w:eastAsiaTheme="minorHAnsi" w:hAnsiTheme="minorHAnsi" w:cstheme="minorBidi"/>
      <w:sz w:val="22"/>
      <w:szCs w:val="22"/>
      <w:lang w:eastAsia="ar-SA"/>
    </w:rPr>
  </w:style>
  <w:style w:type="character" w:customStyle="1" w:styleId="1fff9">
    <w:name w:val="Дата Знак1"/>
    <w:basedOn w:val="a7"/>
    <w:uiPriority w:val="99"/>
    <w:semiHidden/>
    <w:rsid w:val="00AE4575"/>
    <w:rPr>
      <w:rFonts w:ascii="Times New Roman" w:eastAsia="Times New Roman" w:hAnsi="Times New Roman" w:cs="Times New Roman"/>
      <w:sz w:val="24"/>
      <w:szCs w:val="24"/>
      <w:lang w:eastAsia="ru-RU"/>
    </w:rPr>
  </w:style>
  <w:style w:type="paragraph" w:styleId="affffffff7">
    <w:name w:val="Body Text First Indent"/>
    <w:basedOn w:val="ae"/>
    <w:link w:val="affffffff8"/>
    <w:uiPriority w:val="99"/>
    <w:rsid w:val="00AE4575"/>
    <w:pPr>
      <w:widowControl/>
      <w:autoSpaceDE/>
      <w:autoSpaceDN/>
      <w:adjustRightInd/>
      <w:spacing w:after="120"/>
      <w:ind w:firstLine="210"/>
    </w:pPr>
    <w:rPr>
      <w:color w:val="auto"/>
      <w:sz w:val="24"/>
      <w:szCs w:val="24"/>
    </w:rPr>
  </w:style>
  <w:style w:type="character" w:customStyle="1" w:styleId="affffffff8">
    <w:name w:val="Красная строка Знак"/>
    <w:basedOn w:val="af"/>
    <w:link w:val="affffffff7"/>
    <w:uiPriority w:val="99"/>
    <w:rsid w:val="00AE4575"/>
    <w:rPr>
      <w:rFonts w:ascii="Times New Roman" w:eastAsia="Times New Roman" w:hAnsi="Times New Roman" w:cs="Times New Roman"/>
      <w:sz w:val="24"/>
      <w:szCs w:val="24"/>
      <w:lang w:eastAsia="ru-RU"/>
    </w:rPr>
  </w:style>
  <w:style w:type="paragraph" w:styleId="2ff9">
    <w:name w:val="Body Text First Indent 2"/>
    <w:basedOn w:val="22"/>
    <w:link w:val="2ffa"/>
    <w:uiPriority w:val="99"/>
    <w:rsid w:val="00AE4575"/>
    <w:pPr>
      <w:spacing w:after="120"/>
      <w:ind w:left="283" w:firstLine="210"/>
    </w:pPr>
    <w:rPr>
      <w:sz w:val="24"/>
      <w:szCs w:val="24"/>
    </w:rPr>
  </w:style>
  <w:style w:type="character" w:customStyle="1" w:styleId="2ffa">
    <w:name w:val="Красная строка 2 Знак"/>
    <w:basedOn w:val="ad"/>
    <w:link w:val="2ff9"/>
    <w:uiPriority w:val="99"/>
    <w:rsid w:val="00AE4575"/>
    <w:rPr>
      <w:rFonts w:ascii="Times New Roman" w:eastAsia="Times New Roman" w:hAnsi="Times New Roman" w:cs="Times New Roman"/>
      <w:sz w:val="24"/>
      <w:szCs w:val="24"/>
      <w:lang w:eastAsia="ru-RU"/>
    </w:rPr>
  </w:style>
  <w:style w:type="character" w:customStyle="1" w:styleId="59">
    <w:name w:val="Знак Знак5"/>
    <w:uiPriority w:val="99"/>
    <w:locked/>
    <w:rsid w:val="00AE4575"/>
    <w:rPr>
      <w:rFonts w:cs="Times New Roman"/>
      <w:sz w:val="24"/>
      <w:szCs w:val="24"/>
      <w:lang w:eastAsia="ru-RU" w:bidi="ar-SA"/>
    </w:rPr>
  </w:style>
  <w:style w:type="paragraph" w:styleId="affffffff9">
    <w:name w:val="E-mail Signature"/>
    <w:basedOn w:val="a6"/>
    <w:link w:val="affffffffa"/>
    <w:uiPriority w:val="99"/>
    <w:rsid w:val="00AE4575"/>
    <w:pPr>
      <w:spacing w:after="60"/>
      <w:jc w:val="both"/>
    </w:pPr>
  </w:style>
  <w:style w:type="character" w:customStyle="1" w:styleId="affffffffa">
    <w:name w:val="Электронная подпись Знак"/>
    <w:basedOn w:val="a7"/>
    <w:link w:val="affffffff9"/>
    <w:uiPriority w:val="99"/>
    <w:rsid w:val="00AE4575"/>
    <w:rPr>
      <w:rFonts w:ascii="Times New Roman" w:eastAsia="Times New Roman" w:hAnsi="Times New Roman" w:cs="Times New Roman"/>
      <w:sz w:val="24"/>
      <w:szCs w:val="24"/>
      <w:lang w:eastAsia="ru-RU"/>
    </w:rPr>
  </w:style>
  <w:style w:type="paragraph" w:customStyle="1" w:styleId="Instruction">
    <w:name w:val="Instruction"/>
    <w:basedOn w:val="22"/>
    <w:uiPriority w:val="99"/>
    <w:semiHidden/>
    <w:rsid w:val="00AE4575"/>
    <w:pPr>
      <w:tabs>
        <w:tab w:val="num" w:pos="360"/>
      </w:tabs>
      <w:spacing w:before="180" w:after="60"/>
      <w:ind w:left="360" w:hanging="360"/>
    </w:pPr>
    <w:rPr>
      <w:b/>
      <w:bCs/>
      <w:sz w:val="24"/>
      <w:szCs w:val="24"/>
    </w:rPr>
  </w:style>
  <w:style w:type="paragraph" w:customStyle="1" w:styleId="affffffffb">
    <w:name w:val="текст таблицы"/>
    <w:basedOn w:val="a6"/>
    <w:uiPriority w:val="99"/>
    <w:semiHidden/>
    <w:rsid w:val="00AE4575"/>
    <w:pPr>
      <w:spacing w:before="120"/>
      <w:ind w:right="-102"/>
    </w:pPr>
  </w:style>
  <w:style w:type="paragraph" w:customStyle="1" w:styleId="1CharChar">
    <w:name w:val="1 Знак Char Знак Char Знак"/>
    <w:basedOn w:val="a6"/>
    <w:uiPriority w:val="99"/>
    <w:rsid w:val="00AE4575"/>
    <w:pPr>
      <w:spacing w:after="160" w:line="240" w:lineRule="exact"/>
    </w:pPr>
    <w:rPr>
      <w:sz w:val="20"/>
      <w:szCs w:val="20"/>
      <w:lang w:eastAsia="zh-CN"/>
    </w:rPr>
  </w:style>
  <w:style w:type="paragraph" w:customStyle="1" w:styleId="affffffffc">
    <w:name w:val="Знак Знак Знак Знак Знак Знак"/>
    <w:basedOn w:val="a6"/>
    <w:uiPriority w:val="99"/>
    <w:rsid w:val="00AE4575"/>
    <w:pPr>
      <w:spacing w:after="160" w:line="240" w:lineRule="exact"/>
    </w:pPr>
    <w:rPr>
      <w:sz w:val="20"/>
      <w:szCs w:val="20"/>
      <w:lang w:eastAsia="zh-CN"/>
    </w:rPr>
  </w:style>
  <w:style w:type="character" w:customStyle="1" w:styleId="DeltaViewInsertion">
    <w:name w:val="DeltaView Insertion"/>
    <w:uiPriority w:val="99"/>
    <w:rsid w:val="00AE4575"/>
    <w:rPr>
      <w:color w:val="0000FF"/>
      <w:spacing w:val="0"/>
      <w:u w:val="double"/>
    </w:rPr>
  </w:style>
  <w:style w:type="table" w:customStyle="1" w:styleId="82">
    <w:name w:val="Сетка таблицы8"/>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uiPriority w:val="99"/>
    <w:semiHidden/>
    <w:rsid w:val="00AE4575"/>
    <w:rPr>
      <w:rFonts w:cs="Times New Roman"/>
      <w:color w:val="808080"/>
    </w:rPr>
  </w:style>
  <w:style w:type="paragraph" w:customStyle="1" w:styleId="NoSpacing1">
    <w:name w:val="No Spacing1"/>
    <w:uiPriority w:val="99"/>
    <w:rsid w:val="00AE4575"/>
    <w:pPr>
      <w:spacing w:after="0" w:line="240" w:lineRule="auto"/>
    </w:pPr>
    <w:rPr>
      <w:rFonts w:ascii="Times New Roman" w:eastAsia="Times New Roman" w:hAnsi="Times New Roman" w:cs="Times New Roman"/>
      <w:sz w:val="24"/>
      <w:szCs w:val="24"/>
      <w:lang w:eastAsia="ru-RU"/>
    </w:rPr>
  </w:style>
  <w:style w:type="paragraph" w:customStyle="1" w:styleId="a5">
    <w:name w:val="Дефис"/>
    <w:basedOn w:val="ListParagraph1"/>
    <w:link w:val="affffffffd"/>
    <w:uiPriority w:val="99"/>
    <w:rsid w:val="00AE4575"/>
    <w:pPr>
      <w:numPr>
        <w:numId w:val="24"/>
      </w:numPr>
      <w:suppressAutoHyphens w:val="0"/>
      <w:contextualSpacing/>
    </w:pPr>
    <w:rPr>
      <w:sz w:val="24"/>
      <w:szCs w:val="24"/>
      <w:lang w:val="en-US" w:eastAsia="ru-RU"/>
    </w:rPr>
  </w:style>
  <w:style w:type="character" w:customStyle="1" w:styleId="affffffffd">
    <w:name w:val="Дефис Знак"/>
    <w:link w:val="a5"/>
    <w:uiPriority w:val="99"/>
    <w:locked/>
    <w:rsid w:val="00AE4575"/>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6"/>
    <w:uiPriority w:val="99"/>
    <w:rsid w:val="00AE4575"/>
    <w:pPr>
      <w:jc w:val="center"/>
    </w:pPr>
    <w:rPr>
      <w:bCs/>
      <w:sz w:val="28"/>
      <w:szCs w:val="20"/>
    </w:rPr>
  </w:style>
  <w:style w:type="paragraph" w:customStyle="1" w:styleId="2ffb">
    <w:name w:val="Стиль Заголовок 2"/>
    <w:aliases w:val="H2 + По ширине Слева:  032 см Первая строка:  ..."/>
    <w:basedOn w:val="2"/>
    <w:uiPriority w:val="99"/>
    <w:rsid w:val="00AE4575"/>
    <w:pPr>
      <w:widowControl/>
      <w:numPr>
        <w:ilvl w:val="1"/>
      </w:numPr>
      <w:autoSpaceDE/>
      <w:autoSpaceDN/>
      <w:adjustRightInd/>
      <w:spacing w:before="0" w:line="240" w:lineRule="auto"/>
      <w:ind w:left="180" w:firstLine="720"/>
      <w:jc w:val="center"/>
    </w:pPr>
    <w:rPr>
      <w:rFonts w:ascii="Times New Roman" w:hAnsi="Times New Roman" w:cs="Times New Roman"/>
      <w:i w:val="0"/>
      <w:iCs w:val="0"/>
      <w:szCs w:val="20"/>
    </w:rPr>
  </w:style>
  <w:style w:type="character" w:customStyle="1" w:styleId="4b">
    <w:name w:val="Знак Знак4"/>
    <w:uiPriority w:val="99"/>
    <w:rsid w:val="00AE4575"/>
    <w:rPr>
      <w:sz w:val="24"/>
      <w:lang w:val="ru-RU" w:eastAsia="ru-RU"/>
    </w:rPr>
  </w:style>
  <w:style w:type="character" w:customStyle="1" w:styleId="3fd">
    <w:name w:val="Знак Знак3"/>
    <w:uiPriority w:val="99"/>
    <w:rsid w:val="00AE4575"/>
    <w:rPr>
      <w:rFonts w:cs="Times New Roman"/>
    </w:rPr>
  </w:style>
  <w:style w:type="paragraph" w:customStyle="1" w:styleId="1fffa">
    <w:name w:val="Стиль Заголовок 1 + не полужирный"/>
    <w:basedOn w:val="12"/>
    <w:uiPriority w:val="99"/>
    <w:rsid w:val="00AE4575"/>
    <w:pPr>
      <w:spacing w:before="0" w:after="0"/>
      <w:jc w:val="center"/>
    </w:pPr>
    <w:rPr>
      <w:rFonts w:ascii="Times New Roman" w:hAnsi="Times New Roman"/>
      <w:b w:val="0"/>
      <w:bCs w:val="0"/>
      <w:sz w:val="28"/>
    </w:rPr>
  </w:style>
  <w:style w:type="character" w:customStyle="1" w:styleId="2ffc">
    <w:name w:val="Основной текст (2)_"/>
    <w:link w:val="2ffd"/>
    <w:uiPriority w:val="99"/>
    <w:locked/>
    <w:rsid w:val="00AE4575"/>
    <w:rPr>
      <w:sz w:val="23"/>
      <w:szCs w:val="23"/>
      <w:shd w:val="clear" w:color="auto" w:fill="FFFFFF"/>
    </w:rPr>
  </w:style>
  <w:style w:type="paragraph" w:customStyle="1" w:styleId="2ffd">
    <w:name w:val="Основной текст (2)"/>
    <w:basedOn w:val="a6"/>
    <w:link w:val="2ffc"/>
    <w:uiPriority w:val="99"/>
    <w:rsid w:val="00AE4575"/>
    <w:pPr>
      <w:shd w:val="clear" w:color="auto" w:fill="FFFFFF"/>
      <w:spacing w:after="300" w:line="240" w:lineRule="atLeast"/>
    </w:pPr>
    <w:rPr>
      <w:rFonts w:asciiTheme="minorHAnsi" w:eastAsiaTheme="minorHAnsi" w:hAnsiTheme="minorHAnsi" w:cstheme="minorBidi"/>
      <w:sz w:val="23"/>
      <w:szCs w:val="23"/>
      <w:lang w:eastAsia="en-US"/>
    </w:rPr>
  </w:style>
  <w:style w:type="character" w:customStyle="1" w:styleId="2311">
    <w:name w:val="Знак Знак231"/>
    <w:uiPriority w:val="99"/>
    <w:locked/>
    <w:rsid w:val="00AE4575"/>
    <w:rPr>
      <w:rFonts w:cs="Times New Roman"/>
      <w:sz w:val="24"/>
    </w:rPr>
  </w:style>
  <w:style w:type="character" w:customStyle="1" w:styleId="225">
    <w:name w:val="Знак Знак22"/>
    <w:uiPriority w:val="99"/>
    <w:locked/>
    <w:rsid w:val="00AE4575"/>
    <w:rPr>
      <w:rFonts w:cs="Times New Roman"/>
      <w:sz w:val="24"/>
    </w:rPr>
  </w:style>
  <w:style w:type="character" w:customStyle="1" w:styleId="190">
    <w:name w:val="Знак Знак19"/>
    <w:uiPriority w:val="99"/>
    <w:locked/>
    <w:rsid w:val="00AE4575"/>
    <w:rPr>
      <w:rFonts w:cs="Times New Roman"/>
      <w:i/>
      <w:iCs/>
      <w:sz w:val="24"/>
      <w:szCs w:val="24"/>
    </w:rPr>
  </w:style>
  <w:style w:type="character" w:customStyle="1" w:styleId="180">
    <w:name w:val="Знак Знак18"/>
    <w:uiPriority w:val="99"/>
    <w:locked/>
    <w:rsid w:val="00AE4575"/>
    <w:rPr>
      <w:rFonts w:ascii="Courier New" w:hAnsi="Courier New" w:cs="Times New Roman"/>
    </w:rPr>
  </w:style>
  <w:style w:type="character" w:customStyle="1" w:styleId="171">
    <w:name w:val="Знак Знак171"/>
    <w:uiPriority w:val="99"/>
    <w:locked/>
    <w:rsid w:val="00AE4575"/>
    <w:rPr>
      <w:rFonts w:ascii="Cambria" w:hAnsi="Cambria" w:cs="Times New Roman"/>
      <w:b/>
      <w:bCs/>
      <w:kern w:val="28"/>
      <w:sz w:val="32"/>
      <w:szCs w:val="32"/>
    </w:rPr>
  </w:style>
  <w:style w:type="character" w:customStyle="1" w:styleId="160">
    <w:name w:val="Знак Знак16"/>
    <w:uiPriority w:val="99"/>
    <w:locked/>
    <w:rsid w:val="00AE4575"/>
    <w:rPr>
      <w:rFonts w:cs="Times New Roman"/>
      <w:sz w:val="24"/>
      <w:szCs w:val="24"/>
    </w:rPr>
  </w:style>
  <w:style w:type="character" w:customStyle="1" w:styleId="150">
    <w:name w:val="Знак Знак15"/>
    <w:uiPriority w:val="99"/>
    <w:locked/>
    <w:rsid w:val="00AE4575"/>
    <w:rPr>
      <w:rFonts w:cs="Times New Roman"/>
      <w:sz w:val="24"/>
      <w:szCs w:val="24"/>
    </w:rPr>
  </w:style>
  <w:style w:type="character" w:customStyle="1" w:styleId="141">
    <w:name w:val="Знак Знак14"/>
    <w:uiPriority w:val="99"/>
    <w:locked/>
    <w:rsid w:val="00AE4575"/>
    <w:rPr>
      <w:rFonts w:ascii="Arial" w:hAnsi="Arial" w:cs="Times New Roman"/>
      <w:sz w:val="24"/>
      <w:szCs w:val="24"/>
      <w:shd w:val="pct20" w:color="auto" w:fill="auto"/>
    </w:rPr>
  </w:style>
  <w:style w:type="character" w:customStyle="1" w:styleId="131">
    <w:name w:val="Знак Знак13"/>
    <w:uiPriority w:val="99"/>
    <w:locked/>
    <w:rsid w:val="00AE4575"/>
    <w:rPr>
      <w:rFonts w:cs="Times New Roman"/>
      <w:sz w:val="24"/>
      <w:szCs w:val="24"/>
    </w:rPr>
  </w:style>
  <w:style w:type="character" w:customStyle="1" w:styleId="122">
    <w:name w:val="Знак Знак12"/>
    <w:uiPriority w:val="99"/>
    <w:locked/>
    <w:rsid w:val="00AE4575"/>
    <w:rPr>
      <w:rFonts w:cs="Times New Roman"/>
      <w:sz w:val="24"/>
      <w:szCs w:val="24"/>
    </w:rPr>
  </w:style>
  <w:style w:type="character" w:customStyle="1" w:styleId="1114">
    <w:name w:val="Знак Знак111"/>
    <w:basedOn w:val="225"/>
    <w:uiPriority w:val="99"/>
    <w:locked/>
    <w:rsid w:val="00AE4575"/>
    <w:rPr>
      <w:rFonts w:cs="Times New Roman"/>
      <w:sz w:val="24"/>
    </w:rPr>
  </w:style>
  <w:style w:type="character" w:customStyle="1" w:styleId="910">
    <w:name w:val="Знак Знак91"/>
    <w:uiPriority w:val="99"/>
    <w:locked/>
    <w:rsid w:val="00AE4575"/>
    <w:rPr>
      <w:rFonts w:ascii="Courier New" w:hAnsi="Courier New" w:cs="Times New Roman"/>
    </w:rPr>
  </w:style>
  <w:style w:type="character" w:customStyle="1" w:styleId="83">
    <w:name w:val="Знак Знак8"/>
    <w:uiPriority w:val="99"/>
    <w:locked/>
    <w:rsid w:val="00AE4575"/>
    <w:rPr>
      <w:rFonts w:cs="Times New Roman"/>
      <w:sz w:val="24"/>
      <w:szCs w:val="24"/>
    </w:rPr>
  </w:style>
  <w:style w:type="character" w:customStyle="1" w:styleId="66">
    <w:name w:val="Знак Знак6"/>
    <w:uiPriority w:val="99"/>
    <w:locked/>
    <w:rsid w:val="00AE4575"/>
    <w:rPr>
      <w:rFonts w:cs="Times New Roman"/>
      <w:b/>
      <w:bCs/>
    </w:rPr>
  </w:style>
  <w:style w:type="character" w:customStyle="1" w:styleId="511">
    <w:name w:val="Знак Знак51"/>
    <w:uiPriority w:val="99"/>
    <w:locked/>
    <w:rsid w:val="00AE4575"/>
    <w:rPr>
      <w:rFonts w:cs="Times New Roman"/>
    </w:rPr>
  </w:style>
  <w:style w:type="character" w:customStyle="1" w:styleId="300">
    <w:name w:val="Знак Знак30"/>
    <w:uiPriority w:val="99"/>
    <w:locked/>
    <w:rsid w:val="00AE4575"/>
    <w:rPr>
      <w:rFonts w:ascii="Tahoma" w:hAnsi="Tahoma" w:cs="Tahoma"/>
      <w:sz w:val="16"/>
      <w:szCs w:val="16"/>
    </w:rPr>
  </w:style>
  <w:style w:type="character" w:customStyle="1" w:styleId="241">
    <w:name w:val="Знак Знак241"/>
    <w:uiPriority w:val="99"/>
    <w:rsid w:val="00AE4575"/>
    <w:rPr>
      <w:rFonts w:cs="Times New Roman"/>
      <w:b/>
      <w:sz w:val="28"/>
      <w:lang w:val="ru-RU" w:eastAsia="ru-RU" w:bidi="ar-SA"/>
    </w:rPr>
  </w:style>
  <w:style w:type="character" w:customStyle="1" w:styleId="414">
    <w:name w:val="Знак Знак41"/>
    <w:uiPriority w:val="99"/>
    <w:rsid w:val="00AE4575"/>
    <w:rPr>
      <w:sz w:val="24"/>
      <w:lang w:val="ru-RU" w:eastAsia="ru-RU"/>
    </w:rPr>
  </w:style>
  <w:style w:type="character" w:customStyle="1" w:styleId="319">
    <w:name w:val="Знак Знак31"/>
    <w:uiPriority w:val="99"/>
    <w:rsid w:val="00AE4575"/>
    <w:rPr>
      <w:rFonts w:cs="Times New Roman"/>
    </w:rPr>
  </w:style>
  <w:style w:type="character" w:customStyle="1" w:styleId="2100">
    <w:name w:val="Знак Знак210"/>
    <w:uiPriority w:val="99"/>
    <w:rsid w:val="00AE4575"/>
    <w:rPr>
      <w:b/>
    </w:rPr>
  </w:style>
  <w:style w:type="character" w:customStyle="1" w:styleId="1100">
    <w:name w:val="Знак Знак110"/>
    <w:uiPriority w:val="99"/>
    <w:rsid w:val="00AE4575"/>
    <w:rPr>
      <w:rFonts w:ascii="Tahoma" w:hAnsi="Tahoma"/>
      <w:sz w:val="16"/>
    </w:rPr>
  </w:style>
  <w:style w:type="character" w:customStyle="1" w:styleId="21b">
    <w:name w:val="Знак Знак21"/>
    <w:uiPriority w:val="99"/>
    <w:rsid w:val="00AE4575"/>
    <w:rPr>
      <w:rFonts w:cs="Times New Roman"/>
      <w:noProof/>
      <w:sz w:val="24"/>
      <w:lang w:val="ru-RU" w:eastAsia="ru-RU" w:bidi="ar-SA"/>
    </w:rPr>
  </w:style>
  <w:style w:type="numbering" w:customStyle="1" w:styleId="1121">
    <w:name w:val="Нет списка112"/>
    <w:next w:val="a9"/>
    <w:semiHidden/>
    <w:rsid w:val="00AE4575"/>
  </w:style>
  <w:style w:type="paragraph" w:customStyle="1" w:styleId="affffffffe">
    <w:name w:val="Готовый"/>
    <w:basedOn w:val="a6"/>
    <w:rsid w:val="00AE457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customStyle="1" w:styleId="1fd">
    <w:name w:val="Стиль1 Знак"/>
    <w:link w:val="1"/>
    <w:rsid w:val="00AE4575"/>
    <w:rPr>
      <w:rFonts w:ascii="Times New Roman" w:eastAsia="Times New Roman" w:hAnsi="Times New Roman" w:cs="Times New Roman"/>
      <w:b/>
      <w:bCs/>
      <w:sz w:val="28"/>
      <w:szCs w:val="28"/>
      <w:lang w:eastAsia="ar-SA"/>
    </w:rPr>
  </w:style>
  <w:style w:type="character" w:customStyle="1" w:styleId="2fa">
    <w:name w:val="Нумерованный список 2 Знак"/>
    <w:link w:val="2f9"/>
    <w:uiPriority w:val="99"/>
    <w:rsid w:val="00AE4575"/>
    <w:rPr>
      <w:rFonts w:ascii="Times New Roman" w:eastAsia="Times New Roman" w:hAnsi="Times New Roman" w:cs="Times New Roman"/>
      <w:sz w:val="20"/>
      <w:szCs w:val="20"/>
      <w:lang w:eastAsia="ru-RU"/>
    </w:rPr>
  </w:style>
  <w:style w:type="character" w:customStyle="1" w:styleId="2f">
    <w:name w:val="Стиль2 Знак"/>
    <w:link w:val="2e"/>
    <w:rsid w:val="00AE4575"/>
    <w:rPr>
      <w:rFonts w:ascii="Times New Roman" w:eastAsia="Times New Roman" w:hAnsi="Times New Roman" w:cs="Times New Roman"/>
      <w:b/>
      <w:bCs/>
      <w:sz w:val="24"/>
      <w:szCs w:val="24"/>
      <w:lang w:eastAsia="ar-SA"/>
    </w:rPr>
  </w:style>
  <w:style w:type="paragraph" w:customStyle="1" w:styleId="3fe">
    <w:name w:val="_Нумерованный 3"/>
    <w:basedOn w:val="2ff1"/>
    <w:rsid w:val="00AE4575"/>
    <w:pPr>
      <w:tabs>
        <w:tab w:val="clear" w:pos="284"/>
        <w:tab w:val="num" w:pos="360"/>
        <w:tab w:val="num" w:pos="2174"/>
      </w:tabs>
      <w:ind w:left="2174" w:hanging="360"/>
      <w:textAlignment w:val="baseline"/>
    </w:pPr>
    <w:rPr>
      <w:lang w:val="ru-RU" w:eastAsia="en-US"/>
    </w:rPr>
  </w:style>
  <w:style w:type="numbering" w:customStyle="1" w:styleId="226">
    <w:name w:val="Нет списка22"/>
    <w:next w:val="a9"/>
    <w:uiPriority w:val="99"/>
    <w:semiHidden/>
    <w:unhideWhenUsed/>
    <w:rsid w:val="00AE4575"/>
  </w:style>
  <w:style w:type="numbering" w:customStyle="1" w:styleId="1210">
    <w:name w:val="Нет списка121"/>
    <w:next w:val="a9"/>
    <w:uiPriority w:val="99"/>
    <w:semiHidden/>
    <w:unhideWhenUsed/>
    <w:rsid w:val="00AE4575"/>
  </w:style>
  <w:style w:type="table" w:customStyle="1" w:styleId="123">
    <w:name w:val="Сетка таблицы12"/>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9"/>
    <w:semiHidden/>
    <w:rsid w:val="00AE4575"/>
  </w:style>
  <w:style w:type="paragraph" w:customStyle="1" w:styleId="11a">
    <w:name w:val="Секретариат1.1."/>
    <w:basedOn w:val="a6"/>
    <w:link w:val="11b"/>
    <w:autoRedefine/>
    <w:qFormat/>
    <w:rsid w:val="00AE4575"/>
    <w:pPr>
      <w:keepNext/>
      <w:widowControl w:val="0"/>
      <w:suppressLineNumbers/>
      <w:suppressAutoHyphens/>
      <w:ind w:firstLine="709"/>
      <w:jc w:val="both"/>
    </w:pPr>
    <w:rPr>
      <w:sz w:val="28"/>
    </w:rPr>
  </w:style>
  <w:style w:type="character" w:customStyle="1" w:styleId="11b">
    <w:name w:val="Секретариат1.1. Знак"/>
    <w:link w:val="11a"/>
    <w:rsid w:val="00AE4575"/>
    <w:rPr>
      <w:rFonts w:ascii="Times New Roman" w:eastAsia="Times New Roman" w:hAnsi="Times New Roman" w:cs="Times New Roman"/>
      <w:sz w:val="28"/>
      <w:szCs w:val="24"/>
      <w:lang w:eastAsia="ru-RU"/>
    </w:rPr>
  </w:style>
  <w:style w:type="character" w:customStyle="1" w:styleId="Heading1">
    <w:name w:val="Heading #1"/>
    <w:rsid w:val="00AE4575"/>
  </w:style>
  <w:style w:type="character" w:customStyle="1" w:styleId="Heading2">
    <w:name w:val="Heading #2_"/>
    <w:link w:val="Heading20"/>
    <w:rsid w:val="00AE4575"/>
    <w:rPr>
      <w:sz w:val="26"/>
      <w:szCs w:val="26"/>
      <w:shd w:val="clear" w:color="auto" w:fill="FFFFFF"/>
    </w:rPr>
  </w:style>
  <w:style w:type="paragraph" w:customStyle="1" w:styleId="Heading20">
    <w:name w:val="Heading #2"/>
    <w:basedOn w:val="a6"/>
    <w:link w:val="Heading2"/>
    <w:rsid w:val="00AE4575"/>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character" w:customStyle="1" w:styleId="Bodytext3">
    <w:name w:val="Body text (3)_"/>
    <w:link w:val="Bodytext30"/>
    <w:rsid w:val="00AE4575"/>
    <w:rPr>
      <w:sz w:val="21"/>
      <w:szCs w:val="21"/>
      <w:shd w:val="clear" w:color="auto" w:fill="FFFFFF"/>
    </w:rPr>
  </w:style>
  <w:style w:type="paragraph" w:customStyle="1" w:styleId="Bodytext30">
    <w:name w:val="Body text (3)"/>
    <w:basedOn w:val="a6"/>
    <w:link w:val="Bodytext3"/>
    <w:rsid w:val="00AE4575"/>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afffffffff">
    <w:name w:val="Основной шрифт"/>
    <w:rsid w:val="00AE4575"/>
  </w:style>
  <w:style w:type="paragraph" w:customStyle="1" w:styleId="72">
    <w:name w:val="Заголовок 72"/>
    <w:basedOn w:val="a6"/>
    <w:next w:val="a6"/>
    <w:rsid w:val="00AE4575"/>
    <w:pPr>
      <w:keepNext/>
      <w:widowControl w:val="0"/>
      <w:numPr>
        <w:numId w:val="21"/>
      </w:numPr>
      <w:suppressAutoHyphens/>
      <w:ind w:left="0" w:firstLine="708"/>
      <w:jc w:val="center"/>
    </w:pPr>
    <w:rPr>
      <w:b/>
      <w:bCs/>
      <w:kern w:val="1"/>
      <w:lang w:eastAsia="zh-CN"/>
    </w:rPr>
  </w:style>
  <w:style w:type="paragraph" w:customStyle="1" w:styleId="3ff">
    <w:name w:val="Абзац списка3"/>
    <w:basedOn w:val="a6"/>
    <w:rsid w:val="00AE4575"/>
    <w:pPr>
      <w:ind w:left="720"/>
      <w:contextualSpacing/>
    </w:pPr>
  </w:style>
  <w:style w:type="numbering" w:customStyle="1" w:styleId="5a">
    <w:name w:val="Нет списка5"/>
    <w:next w:val="a9"/>
    <w:uiPriority w:val="99"/>
    <w:semiHidden/>
    <w:unhideWhenUsed/>
    <w:rsid w:val="00AE4575"/>
  </w:style>
  <w:style w:type="table" w:customStyle="1" w:styleId="93">
    <w:name w:val="Сетка таблицы9"/>
    <w:basedOn w:val="a8"/>
    <w:next w:val="affc"/>
    <w:uiPriority w:val="99"/>
    <w:rsid w:val="00AE457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uiPriority w:val="99"/>
    <w:rsid w:val="00AE457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
    <w:name w:val="Основной текст + Arial"/>
    <w:aliases w:val="7,5 pt3"/>
    <w:basedOn w:val="a7"/>
    <w:uiPriority w:val="99"/>
    <w:rsid w:val="00AE4575"/>
    <w:rPr>
      <w:rFonts w:ascii="Arial" w:eastAsia="Times New Roman" w:hAnsi="Arial" w:cs="Arial"/>
      <w:color w:val="000000"/>
      <w:spacing w:val="0"/>
      <w:w w:val="100"/>
      <w:position w:val="0"/>
      <w:sz w:val="15"/>
      <w:szCs w:val="15"/>
      <w:u w:val="none"/>
      <w:lang w:val="ru-RU" w:eastAsia="ru-RU"/>
    </w:rPr>
  </w:style>
  <w:style w:type="character" w:customStyle="1" w:styleId="Arial2">
    <w:name w:val="Основной текст + Arial2"/>
    <w:aliases w:val="71,5 pt2,Малые прописные"/>
    <w:basedOn w:val="a7"/>
    <w:uiPriority w:val="99"/>
    <w:rsid w:val="00AE4575"/>
    <w:rPr>
      <w:rFonts w:ascii="Arial" w:eastAsia="Times New Roman" w:hAnsi="Arial" w:cs="Arial"/>
      <w:smallCaps/>
      <w:color w:val="000000"/>
      <w:spacing w:val="0"/>
      <w:w w:val="100"/>
      <w:position w:val="0"/>
      <w:sz w:val="15"/>
      <w:szCs w:val="15"/>
      <w:u w:val="none"/>
      <w:lang w:val="en-US" w:eastAsia="en-US"/>
    </w:rPr>
  </w:style>
  <w:style w:type="character" w:customStyle="1" w:styleId="Arial1">
    <w:name w:val="Основной текст + Arial1"/>
    <w:aliases w:val="9,5 pt1"/>
    <w:basedOn w:val="a7"/>
    <w:uiPriority w:val="99"/>
    <w:rsid w:val="00AE4575"/>
    <w:rPr>
      <w:rFonts w:ascii="Arial" w:eastAsia="Times New Roman" w:hAnsi="Arial" w:cs="Arial"/>
      <w:color w:val="000000"/>
      <w:spacing w:val="0"/>
      <w:w w:val="100"/>
      <w:position w:val="0"/>
      <w:sz w:val="19"/>
      <w:szCs w:val="19"/>
      <w:u w:val="none"/>
      <w:lang w:val="ru-RU" w:eastAsia="ru-RU"/>
    </w:rPr>
  </w:style>
  <w:style w:type="table" w:customStyle="1" w:styleId="132">
    <w:name w:val="Сетка таблицы13"/>
    <w:uiPriority w:val="99"/>
    <w:rsid w:val="00AE45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
    <w:name w:val="Нет списка6"/>
    <w:next w:val="a9"/>
    <w:uiPriority w:val="99"/>
    <w:semiHidden/>
    <w:unhideWhenUsed/>
    <w:rsid w:val="00AE4575"/>
  </w:style>
  <w:style w:type="numbering" w:customStyle="1" w:styleId="142">
    <w:name w:val="Нет списка14"/>
    <w:next w:val="a9"/>
    <w:uiPriority w:val="99"/>
    <w:semiHidden/>
    <w:unhideWhenUsed/>
    <w:rsid w:val="00AE4575"/>
  </w:style>
  <w:style w:type="numbering" w:customStyle="1" w:styleId="1130">
    <w:name w:val="Нет списка113"/>
    <w:next w:val="a9"/>
    <w:semiHidden/>
    <w:rsid w:val="00AE4575"/>
  </w:style>
  <w:style w:type="table" w:customStyle="1" w:styleId="143">
    <w:name w:val="Сетка таблицы14"/>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9"/>
    <w:uiPriority w:val="99"/>
    <w:semiHidden/>
    <w:unhideWhenUsed/>
    <w:rsid w:val="00AE4575"/>
  </w:style>
  <w:style w:type="numbering" w:customStyle="1" w:styleId="151">
    <w:name w:val="Нет списка15"/>
    <w:next w:val="a9"/>
    <w:uiPriority w:val="99"/>
    <w:semiHidden/>
    <w:unhideWhenUsed/>
    <w:rsid w:val="00AE4575"/>
  </w:style>
  <w:style w:type="numbering" w:customStyle="1" w:styleId="1140">
    <w:name w:val="Нет списка114"/>
    <w:next w:val="a9"/>
    <w:semiHidden/>
    <w:rsid w:val="00AE4575"/>
  </w:style>
  <w:style w:type="table" w:customStyle="1" w:styleId="152">
    <w:name w:val="Сетка таблицы15"/>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9"/>
    <w:uiPriority w:val="99"/>
    <w:semiHidden/>
    <w:unhideWhenUsed/>
    <w:rsid w:val="00AE4575"/>
  </w:style>
  <w:style w:type="table" w:customStyle="1" w:styleId="102">
    <w:name w:val="Сетка таблицы10"/>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9"/>
    <w:uiPriority w:val="99"/>
    <w:semiHidden/>
    <w:unhideWhenUsed/>
    <w:rsid w:val="00AE4575"/>
  </w:style>
  <w:style w:type="numbering" w:customStyle="1" w:styleId="1150">
    <w:name w:val="Нет списка115"/>
    <w:next w:val="a9"/>
    <w:semiHidden/>
    <w:unhideWhenUsed/>
    <w:rsid w:val="00AE4575"/>
  </w:style>
  <w:style w:type="numbering" w:customStyle="1" w:styleId="11130">
    <w:name w:val="Нет списка1113"/>
    <w:next w:val="a9"/>
    <w:uiPriority w:val="99"/>
    <w:semiHidden/>
    <w:unhideWhenUsed/>
    <w:rsid w:val="00AE4575"/>
  </w:style>
  <w:style w:type="table" w:customStyle="1" w:styleId="251">
    <w:name w:val="Сетка таблицы25"/>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Нет списка23"/>
    <w:next w:val="a9"/>
    <w:uiPriority w:val="99"/>
    <w:semiHidden/>
    <w:unhideWhenUsed/>
    <w:rsid w:val="00AE4575"/>
  </w:style>
  <w:style w:type="numbering" w:customStyle="1" w:styleId="11112">
    <w:name w:val="Нет списка11112"/>
    <w:next w:val="a9"/>
    <w:uiPriority w:val="99"/>
    <w:semiHidden/>
    <w:unhideWhenUsed/>
    <w:rsid w:val="00AE4575"/>
  </w:style>
  <w:style w:type="numbering" w:customStyle="1" w:styleId="31a">
    <w:name w:val="Нет списка31"/>
    <w:next w:val="a9"/>
    <w:uiPriority w:val="99"/>
    <w:semiHidden/>
    <w:unhideWhenUsed/>
    <w:rsid w:val="00AE4575"/>
  </w:style>
  <w:style w:type="numbering" w:customStyle="1" w:styleId="1220">
    <w:name w:val="Нет списка122"/>
    <w:next w:val="a9"/>
    <w:uiPriority w:val="99"/>
    <w:semiHidden/>
    <w:unhideWhenUsed/>
    <w:rsid w:val="00AE4575"/>
  </w:style>
  <w:style w:type="numbering" w:customStyle="1" w:styleId="111112">
    <w:name w:val="Нет списка111112"/>
    <w:next w:val="a9"/>
    <w:uiPriority w:val="99"/>
    <w:semiHidden/>
    <w:unhideWhenUsed/>
    <w:rsid w:val="00AE4575"/>
  </w:style>
  <w:style w:type="table" w:customStyle="1" w:styleId="2110">
    <w:name w:val="Сетка таблицы21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9"/>
    <w:uiPriority w:val="99"/>
    <w:semiHidden/>
    <w:unhideWhenUsed/>
    <w:rsid w:val="00AE4575"/>
  </w:style>
  <w:style w:type="numbering" w:customStyle="1" w:styleId="1111112">
    <w:name w:val="Нет списка1111112"/>
    <w:next w:val="a9"/>
    <w:uiPriority w:val="99"/>
    <w:semiHidden/>
    <w:unhideWhenUsed/>
    <w:rsid w:val="00AE4575"/>
  </w:style>
  <w:style w:type="table" w:customStyle="1" w:styleId="710">
    <w:name w:val="Сетка таблицы7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
    <w:name w:val="Нет списка41"/>
    <w:next w:val="a9"/>
    <w:uiPriority w:val="99"/>
    <w:semiHidden/>
    <w:unhideWhenUsed/>
    <w:rsid w:val="00AE4575"/>
  </w:style>
  <w:style w:type="numbering" w:customStyle="1" w:styleId="1310">
    <w:name w:val="Нет списка131"/>
    <w:next w:val="a9"/>
    <w:uiPriority w:val="99"/>
    <w:semiHidden/>
    <w:unhideWhenUsed/>
    <w:rsid w:val="00AE4575"/>
  </w:style>
  <w:style w:type="table" w:customStyle="1" w:styleId="810">
    <w:name w:val="Сетка таблицы8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0">
    <w:name w:val="Нет списка1121"/>
    <w:next w:val="a9"/>
    <w:semiHidden/>
    <w:rsid w:val="00AE4575"/>
  </w:style>
  <w:style w:type="numbering" w:customStyle="1" w:styleId="2212">
    <w:name w:val="Нет списка221"/>
    <w:next w:val="a9"/>
    <w:uiPriority w:val="99"/>
    <w:semiHidden/>
    <w:unhideWhenUsed/>
    <w:rsid w:val="00AE4575"/>
  </w:style>
  <w:style w:type="numbering" w:customStyle="1" w:styleId="1211">
    <w:name w:val="Нет списка1211"/>
    <w:next w:val="a9"/>
    <w:uiPriority w:val="99"/>
    <w:semiHidden/>
    <w:unhideWhenUsed/>
    <w:rsid w:val="00AE4575"/>
  </w:style>
  <w:style w:type="table" w:customStyle="1" w:styleId="1212">
    <w:name w:val="Сетка таблицы12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
    <w:name w:val="Нет списка11121"/>
    <w:next w:val="a9"/>
    <w:semiHidden/>
    <w:rsid w:val="00AE4575"/>
  </w:style>
  <w:style w:type="numbering" w:customStyle="1" w:styleId="512">
    <w:name w:val="Нет списка51"/>
    <w:next w:val="a9"/>
    <w:uiPriority w:val="99"/>
    <w:semiHidden/>
    <w:unhideWhenUsed/>
    <w:rsid w:val="00AE4575"/>
  </w:style>
  <w:style w:type="table" w:customStyle="1" w:styleId="911">
    <w:name w:val="Сетка таблицы91"/>
    <w:basedOn w:val="a8"/>
    <w:next w:val="affc"/>
    <w:uiPriority w:val="99"/>
    <w:rsid w:val="00AE457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uiPriority w:val="99"/>
    <w:rsid w:val="00AE457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uiPriority w:val="99"/>
    <w:rsid w:val="00AE45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
    <w:name w:val="Нет списка61"/>
    <w:next w:val="a9"/>
    <w:uiPriority w:val="99"/>
    <w:semiHidden/>
    <w:unhideWhenUsed/>
    <w:rsid w:val="00AE4575"/>
  </w:style>
  <w:style w:type="numbering" w:customStyle="1" w:styleId="1410">
    <w:name w:val="Нет списка141"/>
    <w:next w:val="a9"/>
    <w:uiPriority w:val="99"/>
    <w:semiHidden/>
    <w:unhideWhenUsed/>
    <w:rsid w:val="00AE4575"/>
  </w:style>
  <w:style w:type="numbering" w:customStyle="1" w:styleId="1131">
    <w:name w:val="Нет списка1131"/>
    <w:next w:val="a9"/>
    <w:semiHidden/>
    <w:rsid w:val="00AE4575"/>
  </w:style>
  <w:style w:type="table" w:customStyle="1" w:styleId="1411">
    <w:name w:val="Сетка таблицы141"/>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9"/>
    <w:uiPriority w:val="99"/>
    <w:semiHidden/>
    <w:unhideWhenUsed/>
    <w:rsid w:val="00AE4575"/>
  </w:style>
  <w:style w:type="numbering" w:customStyle="1" w:styleId="1510">
    <w:name w:val="Нет списка151"/>
    <w:next w:val="a9"/>
    <w:uiPriority w:val="99"/>
    <w:semiHidden/>
    <w:unhideWhenUsed/>
    <w:rsid w:val="00AE4575"/>
  </w:style>
  <w:style w:type="numbering" w:customStyle="1" w:styleId="1141">
    <w:name w:val="Нет списка1141"/>
    <w:next w:val="a9"/>
    <w:semiHidden/>
    <w:rsid w:val="00AE4575"/>
  </w:style>
  <w:style w:type="table" w:customStyle="1" w:styleId="1511">
    <w:name w:val="Сетка таблицы151"/>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9"/>
    <w:uiPriority w:val="99"/>
    <w:semiHidden/>
    <w:unhideWhenUsed/>
    <w:rsid w:val="00AE4575"/>
  </w:style>
  <w:style w:type="numbering" w:customStyle="1" w:styleId="172">
    <w:name w:val="Нет списка17"/>
    <w:next w:val="a9"/>
    <w:uiPriority w:val="99"/>
    <w:semiHidden/>
    <w:unhideWhenUsed/>
    <w:rsid w:val="00AE4575"/>
  </w:style>
  <w:style w:type="numbering" w:customStyle="1" w:styleId="1160">
    <w:name w:val="Нет списка116"/>
    <w:next w:val="a9"/>
    <w:semiHidden/>
    <w:unhideWhenUsed/>
    <w:rsid w:val="00AE4575"/>
  </w:style>
  <w:style w:type="numbering" w:customStyle="1" w:styleId="11140">
    <w:name w:val="Нет списка1114"/>
    <w:next w:val="a9"/>
    <w:uiPriority w:val="99"/>
    <w:semiHidden/>
    <w:unhideWhenUsed/>
    <w:rsid w:val="00AE4575"/>
  </w:style>
  <w:style w:type="numbering" w:customStyle="1" w:styleId="243">
    <w:name w:val="Нет списка24"/>
    <w:next w:val="a9"/>
    <w:uiPriority w:val="99"/>
    <w:semiHidden/>
    <w:unhideWhenUsed/>
    <w:rsid w:val="00AE4575"/>
  </w:style>
  <w:style w:type="numbering" w:customStyle="1" w:styleId="11113">
    <w:name w:val="Нет списка11113"/>
    <w:next w:val="a9"/>
    <w:uiPriority w:val="99"/>
    <w:semiHidden/>
    <w:unhideWhenUsed/>
    <w:rsid w:val="00AE4575"/>
  </w:style>
  <w:style w:type="numbering" w:customStyle="1" w:styleId="322">
    <w:name w:val="Нет списка32"/>
    <w:next w:val="a9"/>
    <w:uiPriority w:val="99"/>
    <w:semiHidden/>
    <w:unhideWhenUsed/>
    <w:rsid w:val="00AE4575"/>
  </w:style>
  <w:style w:type="numbering" w:customStyle="1" w:styleId="1230">
    <w:name w:val="Нет списка123"/>
    <w:next w:val="a9"/>
    <w:uiPriority w:val="99"/>
    <w:semiHidden/>
    <w:unhideWhenUsed/>
    <w:rsid w:val="00AE4575"/>
  </w:style>
  <w:style w:type="numbering" w:customStyle="1" w:styleId="111113">
    <w:name w:val="Нет списка111113"/>
    <w:next w:val="a9"/>
    <w:uiPriority w:val="99"/>
    <w:semiHidden/>
    <w:unhideWhenUsed/>
    <w:rsid w:val="00AE4575"/>
  </w:style>
  <w:style w:type="numbering" w:customStyle="1" w:styleId="2120">
    <w:name w:val="Нет списка212"/>
    <w:next w:val="a9"/>
    <w:uiPriority w:val="99"/>
    <w:semiHidden/>
    <w:unhideWhenUsed/>
    <w:rsid w:val="00AE4575"/>
  </w:style>
  <w:style w:type="numbering" w:customStyle="1" w:styleId="1111113">
    <w:name w:val="Нет списка1111113"/>
    <w:next w:val="a9"/>
    <w:uiPriority w:val="99"/>
    <w:semiHidden/>
    <w:unhideWhenUsed/>
    <w:rsid w:val="00AE4575"/>
  </w:style>
  <w:style w:type="numbering" w:customStyle="1" w:styleId="421">
    <w:name w:val="Нет списка42"/>
    <w:next w:val="a9"/>
    <w:uiPriority w:val="99"/>
    <w:semiHidden/>
    <w:unhideWhenUsed/>
    <w:rsid w:val="00AE4575"/>
  </w:style>
  <w:style w:type="numbering" w:customStyle="1" w:styleId="1320">
    <w:name w:val="Нет списка132"/>
    <w:next w:val="a9"/>
    <w:uiPriority w:val="99"/>
    <w:semiHidden/>
    <w:unhideWhenUsed/>
    <w:rsid w:val="00AE4575"/>
  </w:style>
  <w:style w:type="numbering" w:customStyle="1" w:styleId="1122">
    <w:name w:val="Нет списка1122"/>
    <w:next w:val="a9"/>
    <w:semiHidden/>
    <w:rsid w:val="00AE4575"/>
  </w:style>
  <w:style w:type="numbering" w:customStyle="1" w:styleId="2221">
    <w:name w:val="Нет списка222"/>
    <w:next w:val="a9"/>
    <w:uiPriority w:val="99"/>
    <w:semiHidden/>
    <w:unhideWhenUsed/>
    <w:rsid w:val="00AE4575"/>
  </w:style>
  <w:style w:type="numbering" w:customStyle="1" w:styleId="12120">
    <w:name w:val="Нет списка1212"/>
    <w:next w:val="a9"/>
    <w:uiPriority w:val="99"/>
    <w:semiHidden/>
    <w:unhideWhenUsed/>
    <w:rsid w:val="00AE4575"/>
  </w:style>
  <w:style w:type="numbering" w:customStyle="1" w:styleId="11122">
    <w:name w:val="Нет списка11122"/>
    <w:next w:val="a9"/>
    <w:semiHidden/>
    <w:rsid w:val="00AE4575"/>
  </w:style>
  <w:style w:type="numbering" w:customStyle="1" w:styleId="521">
    <w:name w:val="Нет списка52"/>
    <w:next w:val="a9"/>
    <w:uiPriority w:val="99"/>
    <w:semiHidden/>
    <w:unhideWhenUsed/>
    <w:rsid w:val="00AE4575"/>
  </w:style>
  <w:style w:type="numbering" w:customStyle="1" w:styleId="620">
    <w:name w:val="Нет списка62"/>
    <w:next w:val="a9"/>
    <w:uiPriority w:val="99"/>
    <w:semiHidden/>
    <w:unhideWhenUsed/>
    <w:rsid w:val="00AE4575"/>
  </w:style>
  <w:style w:type="numbering" w:customStyle="1" w:styleId="1420">
    <w:name w:val="Нет списка142"/>
    <w:next w:val="a9"/>
    <w:uiPriority w:val="99"/>
    <w:semiHidden/>
    <w:unhideWhenUsed/>
    <w:rsid w:val="00AE4575"/>
  </w:style>
  <w:style w:type="numbering" w:customStyle="1" w:styleId="1132">
    <w:name w:val="Нет списка1132"/>
    <w:next w:val="a9"/>
    <w:semiHidden/>
    <w:rsid w:val="00AE4575"/>
  </w:style>
  <w:style w:type="numbering" w:customStyle="1" w:styleId="720">
    <w:name w:val="Нет списка72"/>
    <w:next w:val="a9"/>
    <w:uiPriority w:val="99"/>
    <w:semiHidden/>
    <w:unhideWhenUsed/>
    <w:rsid w:val="00AE4575"/>
  </w:style>
  <w:style w:type="numbering" w:customStyle="1" w:styleId="1520">
    <w:name w:val="Нет списка152"/>
    <w:next w:val="a9"/>
    <w:uiPriority w:val="99"/>
    <w:semiHidden/>
    <w:unhideWhenUsed/>
    <w:rsid w:val="00AE4575"/>
  </w:style>
  <w:style w:type="numbering" w:customStyle="1" w:styleId="1142">
    <w:name w:val="Нет списка1142"/>
    <w:next w:val="a9"/>
    <w:semiHidden/>
    <w:rsid w:val="00AE4575"/>
  </w:style>
  <w:style w:type="numbering" w:customStyle="1" w:styleId="103">
    <w:name w:val="Нет списка10"/>
    <w:next w:val="a9"/>
    <w:uiPriority w:val="99"/>
    <w:semiHidden/>
    <w:unhideWhenUsed/>
    <w:rsid w:val="00AE4575"/>
  </w:style>
  <w:style w:type="table" w:customStyle="1" w:styleId="173">
    <w:name w:val="Сетка таблицы17"/>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9"/>
    <w:uiPriority w:val="99"/>
    <w:semiHidden/>
    <w:unhideWhenUsed/>
    <w:rsid w:val="00AE4575"/>
  </w:style>
  <w:style w:type="numbering" w:customStyle="1" w:styleId="1170">
    <w:name w:val="Нет списка117"/>
    <w:next w:val="a9"/>
    <w:semiHidden/>
    <w:unhideWhenUsed/>
    <w:rsid w:val="00AE4575"/>
  </w:style>
  <w:style w:type="numbering" w:customStyle="1" w:styleId="11150">
    <w:name w:val="Нет списка1115"/>
    <w:next w:val="a9"/>
    <w:uiPriority w:val="99"/>
    <w:semiHidden/>
    <w:unhideWhenUsed/>
    <w:rsid w:val="00AE4575"/>
  </w:style>
  <w:style w:type="table" w:customStyle="1" w:styleId="261">
    <w:name w:val="Сетка таблицы26"/>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9"/>
    <w:uiPriority w:val="99"/>
    <w:semiHidden/>
    <w:unhideWhenUsed/>
    <w:rsid w:val="00AE4575"/>
  </w:style>
  <w:style w:type="numbering" w:customStyle="1" w:styleId="11114">
    <w:name w:val="Нет списка11114"/>
    <w:next w:val="a9"/>
    <w:uiPriority w:val="99"/>
    <w:semiHidden/>
    <w:unhideWhenUsed/>
    <w:rsid w:val="00AE4575"/>
  </w:style>
  <w:style w:type="numbering" w:customStyle="1" w:styleId="331">
    <w:name w:val="Нет списка33"/>
    <w:next w:val="a9"/>
    <w:uiPriority w:val="99"/>
    <w:semiHidden/>
    <w:unhideWhenUsed/>
    <w:rsid w:val="00AE4575"/>
  </w:style>
  <w:style w:type="numbering" w:customStyle="1" w:styleId="124">
    <w:name w:val="Нет списка124"/>
    <w:next w:val="a9"/>
    <w:uiPriority w:val="99"/>
    <w:semiHidden/>
    <w:unhideWhenUsed/>
    <w:rsid w:val="00AE4575"/>
  </w:style>
  <w:style w:type="numbering" w:customStyle="1" w:styleId="111114">
    <w:name w:val="Нет списка111114"/>
    <w:next w:val="a9"/>
    <w:uiPriority w:val="99"/>
    <w:semiHidden/>
    <w:unhideWhenUsed/>
    <w:rsid w:val="00AE4575"/>
  </w:style>
  <w:style w:type="table" w:customStyle="1" w:styleId="2121">
    <w:name w:val="Сетка таблицы212"/>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0">
    <w:name w:val="Сетка таблицы412"/>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Нет списка213"/>
    <w:next w:val="a9"/>
    <w:uiPriority w:val="99"/>
    <w:semiHidden/>
    <w:unhideWhenUsed/>
    <w:rsid w:val="00AE4575"/>
  </w:style>
  <w:style w:type="numbering" w:customStyle="1" w:styleId="1111114">
    <w:name w:val="Нет списка1111114"/>
    <w:next w:val="a9"/>
    <w:uiPriority w:val="99"/>
    <w:semiHidden/>
    <w:unhideWhenUsed/>
    <w:rsid w:val="00AE4575"/>
  </w:style>
  <w:style w:type="table" w:customStyle="1" w:styleId="721">
    <w:name w:val="Сетка таблицы72"/>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9"/>
    <w:uiPriority w:val="99"/>
    <w:semiHidden/>
    <w:unhideWhenUsed/>
    <w:rsid w:val="00AE4575"/>
  </w:style>
  <w:style w:type="numbering" w:customStyle="1" w:styleId="133">
    <w:name w:val="Нет списка133"/>
    <w:next w:val="a9"/>
    <w:uiPriority w:val="99"/>
    <w:semiHidden/>
    <w:unhideWhenUsed/>
    <w:rsid w:val="00AE4575"/>
  </w:style>
  <w:style w:type="table" w:customStyle="1" w:styleId="820">
    <w:name w:val="Сетка таблицы82"/>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0">
    <w:name w:val="Нет списка1123"/>
    <w:next w:val="a9"/>
    <w:semiHidden/>
    <w:rsid w:val="00AE4575"/>
  </w:style>
  <w:style w:type="numbering" w:customStyle="1" w:styleId="2231">
    <w:name w:val="Нет списка223"/>
    <w:next w:val="a9"/>
    <w:uiPriority w:val="99"/>
    <w:semiHidden/>
    <w:unhideWhenUsed/>
    <w:rsid w:val="00AE4575"/>
  </w:style>
  <w:style w:type="numbering" w:customStyle="1" w:styleId="1213">
    <w:name w:val="Нет списка1213"/>
    <w:next w:val="a9"/>
    <w:uiPriority w:val="99"/>
    <w:semiHidden/>
    <w:unhideWhenUsed/>
    <w:rsid w:val="00AE4575"/>
  </w:style>
  <w:style w:type="table" w:customStyle="1" w:styleId="1221">
    <w:name w:val="Сетка таблицы122"/>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
    <w:name w:val="Нет списка11123"/>
    <w:next w:val="a9"/>
    <w:semiHidden/>
    <w:rsid w:val="00AE4575"/>
  </w:style>
  <w:style w:type="numbering" w:customStyle="1" w:styleId="531">
    <w:name w:val="Нет списка53"/>
    <w:next w:val="a9"/>
    <w:uiPriority w:val="99"/>
    <w:semiHidden/>
    <w:unhideWhenUsed/>
    <w:rsid w:val="00AE4575"/>
  </w:style>
  <w:style w:type="table" w:customStyle="1" w:styleId="920">
    <w:name w:val="Сетка таблицы92"/>
    <w:basedOn w:val="a8"/>
    <w:next w:val="affc"/>
    <w:uiPriority w:val="99"/>
    <w:rsid w:val="00AE457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uiPriority w:val="99"/>
    <w:rsid w:val="00AE457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uiPriority w:val="99"/>
    <w:rsid w:val="00AE45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9"/>
    <w:uiPriority w:val="99"/>
    <w:semiHidden/>
    <w:unhideWhenUsed/>
    <w:rsid w:val="00AE4575"/>
  </w:style>
  <w:style w:type="numbering" w:customStyle="1" w:styleId="1430">
    <w:name w:val="Нет списка143"/>
    <w:next w:val="a9"/>
    <w:uiPriority w:val="99"/>
    <w:semiHidden/>
    <w:unhideWhenUsed/>
    <w:rsid w:val="00AE4575"/>
  </w:style>
  <w:style w:type="numbering" w:customStyle="1" w:styleId="1133">
    <w:name w:val="Нет списка1133"/>
    <w:next w:val="a9"/>
    <w:semiHidden/>
    <w:rsid w:val="00AE4575"/>
  </w:style>
  <w:style w:type="table" w:customStyle="1" w:styleId="1421">
    <w:name w:val="Сетка таблицы142"/>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9"/>
    <w:uiPriority w:val="99"/>
    <w:semiHidden/>
    <w:unhideWhenUsed/>
    <w:rsid w:val="00AE4575"/>
  </w:style>
  <w:style w:type="numbering" w:customStyle="1" w:styleId="153">
    <w:name w:val="Нет списка153"/>
    <w:next w:val="a9"/>
    <w:uiPriority w:val="99"/>
    <w:semiHidden/>
    <w:unhideWhenUsed/>
    <w:rsid w:val="00AE4575"/>
  </w:style>
  <w:style w:type="numbering" w:customStyle="1" w:styleId="1143">
    <w:name w:val="Нет списка1143"/>
    <w:next w:val="a9"/>
    <w:semiHidden/>
    <w:rsid w:val="00AE4575"/>
  </w:style>
  <w:style w:type="table" w:customStyle="1" w:styleId="1521">
    <w:name w:val="Сетка таблицы152"/>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9"/>
    <w:uiPriority w:val="99"/>
    <w:semiHidden/>
    <w:unhideWhenUsed/>
    <w:rsid w:val="00AE4575"/>
  </w:style>
  <w:style w:type="table" w:customStyle="1" w:styleId="192">
    <w:name w:val="Сетка таблицы19"/>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9"/>
    <w:uiPriority w:val="99"/>
    <w:semiHidden/>
    <w:unhideWhenUsed/>
    <w:rsid w:val="00AE4575"/>
  </w:style>
  <w:style w:type="numbering" w:customStyle="1" w:styleId="1180">
    <w:name w:val="Нет списка118"/>
    <w:next w:val="a9"/>
    <w:semiHidden/>
    <w:unhideWhenUsed/>
    <w:rsid w:val="00AE4575"/>
  </w:style>
  <w:style w:type="numbering" w:customStyle="1" w:styleId="1116">
    <w:name w:val="Нет списка1116"/>
    <w:next w:val="a9"/>
    <w:uiPriority w:val="99"/>
    <w:semiHidden/>
    <w:unhideWhenUsed/>
    <w:rsid w:val="00AE4575"/>
  </w:style>
  <w:style w:type="table" w:customStyle="1" w:styleId="271">
    <w:name w:val="Сетка таблицы27"/>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9"/>
    <w:uiPriority w:val="99"/>
    <w:semiHidden/>
    <w:unhideWhenUsed/>
    <w:rsid w:val="00AE4575"/>
  </w:style>
  <w:style w:type="numbering" w:customStyle="1" w:styleId="11115">
    <w:name w:val="Нет списка11115"/>
    <w:next w:val="a9"/>
    <w:uiPriority w:val="99"/>
    <w:semiHidden/>
    <w:unhideWhenUsed/>
    <w:rsid w:val="00AE4575"/>
  </w:style>
  <w:style w:type="numbering" w:customStyle="1" w:styleId="341">
    <w:name w:val="Нет списка34"/>
    <w:next w:val="a9"/>
    <w:uiPriority w:val="99"/>
    <w:semiHidden/>
    <w:unhideWhenUsed/>
    <w:rsid w:val="00AE4575"/>
  </w:style>
  <w:style w:type="numbering" w:customStyle="1" w:styleId="125">
    <w:name w:val="Нет списка125"/>
    <w:next w:val="a9"/>
    <w:uiPriority w:val="99"/>
    <w:semiHidden/>
    <w:unhideWhenUsed/>
    <w:rsid w:val="00AE4575"/>
  </w:style>
  <w:style w:type="numbering" w:customStyle="1" w:styleId="111115">
    <w:name w:val="Нет списка111115"/>
    <w:next w:val="a9"/>
    <w:uiPriority w:val="99"/>
    <w:semiHidden/>
    <w:unhideWhenUsed/>
    <w:rsid w:val="00AE4575"/>
  </w:style>
  <w:style w:type="table" w:customStyle="1" w:styleId="2131">
    <w:name w:val="Сетка таблицы213"/>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0">
    <w:name w:val="Сетка таблицы413"/>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Нет списка214"/>
    <w:next w:val="a9"/>
    <w:uiPriority w:val="99"/>
    <w:semiHidden/>
    <w:unhideWhenUsed/>
    <w:rsid w:val="00AE4575"/>
  </w:style>
  <w:style w:type="numbering" w:customStyle="1" w:styleId="1111115">
    <w:name w:val="Нет списка1111115"/>
    <w:next w:val="a9"/>
    <w:uiPriority w:val="99"/>
    <w:semiHidden/>
    <w:unhideWhenUsed/>
    <w:rsid w:val="00AE4575"/>
  </w:style>
  <w:style w:type="table" w:customStyle="1" w:styleId="731">
    <w:name w:val="Сетка таблицы73"/>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9"/>
    <w:uiPriority w:val="99"/>
    <w:semiHidden/>
    <w:unhideWhenUsed/>
    <w:rsid w:val="00AE4575"/>
  </w:style>
  <w:style w:type="numbering" w:customStyle="1" w:styleId="134">
    <w:name w:val="Нет списка134"/>
    <w:next w:val="a9"/>
    <w:uiPriority w:val="99"/>
    <w:semiHidden/>
    <w:unhideWhenUsed/>
    <w:rsid w:val="00AE4575"/>
  </w:style>
  <w:style w:type="table" w:customStyle="1" w:styleId="830">
    <w:name w:val="Сетка таблицы83"/>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
    <w:name w:val="Нет списка1124"/>
    <w:next w:val="a9"/>
    <w:semiHidden/>
    <w:rsid w:val="00AE4575"/>
  </w:style>
  <w:style w:type="numbering" w:customStyle="1" w:styleId="2241">
    <w:name w:val="Нет списка224"/>
    <w:next w:val="a9"/>
    <w:uiPriority w:val="99"/>
    <w:semiHidden/>
    <w:unhideWhenUsed/>
    <w:rsid w:val="00AE4575"/>
  </w:style>
  <w:style w:type="numbering" w:customStyle="1" w:styleId="1214">
    <w:name w:val="Нет списка1214"/>
    <w:next w:val="a9"/>
    <w:uiPriority w:val="99"/>
    <w:semiHidden/>
    <w:unhideWhenUsed/>
    <w:rsid w:val="00AE4575"/>
  </w:style>
  <w:style w:type="table" w:customStyle="1" w:styleId="1231">
    <w:name w:val="Сетка таблицы123"/>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
    <w:name w:val="Нет списка11124"/>
    <w:next w:val="a9"/>
    <w:semiHidden/>
    <w:rsid w:val="00AE4575"/>
  </w:style>
  <w:style w:type="numbering" w:customStyle="1" w:styleId="541">
    <w:name w:val="Нет списка54"/>
    <w:next w:val="a9"/>
    <w:uiPriority w:val="99"/>
    <w:semiHidden/>
    <w:unhideWhenUsed/>
    <w:rsid w:val="00AE4575"/>
  </w:style>
  <w:style w:type="table" w:customStyle="1" w:styleId="930">
    <w:name w:val="Сетка таблицы93"/>
    <w:basedOn w:val="a8"/>
    <w:next w:val="affc"/>
    <w:uiPriority w:val="99"/>
    <w:rsid w:val="00AE457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uiPriority w:val="99"/>
    <w:rsid w:val="00AE457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uiPriority w:val="99"/>
    <w:rsid w:val="00AE45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0">
    <w:name w:val="Нет списка64"/>
    <w:next w:val="a9"/>
    <w:uiPriority w:val="99"/>
    <w:semiHidden/>
    <w:unhideWhenUsed/>
    <w:rsid w:val="00AE4575"/>
  </w:style>
  <w:style w:type="numbering" w:customStyle="1" w:styleId="144">
    <w:name w:val="Нет списка144"/>
    <w:next w:val="a9"/>
    <w:uiPriority w:val="99"/>
    <w:semiHidden/>
    <w:unhideWhenUsed/>
    <w:rsid w:val="00AE4575"/>
  </w:style>
  <w:style w:type="numbering" w:customStyle="1" w:styleId="11340">
    <w:name w:val="Нет списка1134"/>
    <w:next w:val="a9"/>
    <w:semiHidden/>
    <w:rsid w:val="00AE4575"/>
  </w:style>
  <w:style w:type="table" w:customStyle="1" w:styleId="1431">
    <w:name w:val="Сетка таблицы143"/>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9"/>
    <w:uiPriority w:val="99"/>
    <w:semiHidden/>
    <w:unhideWhenUsed/>
    <w:rsid w:val="00AE4575"/>
  </w:style>
  <w:style w:type="numbering" w:customStyle="1" w:styleId="154">
    <w:name w:val="Нет списка154"/>
    <w:next w:val="a9"/>
    <w:uiPriority w:val="99"/>
    <w:semiHidden/>
    <w:unhideWhenUsed/>
    <w:rsid w:val="00AE4575"/>
  </w:style>
  <w:style w:type="numbering" w:customStyle="1" w:styleId="1144">
    <w:name w:val="Нет списка1144"/>
    <w:next w:val="a9"/>
    <w:semiHidden/>
    <w:rsid w:val="00AE4575"/>
  </w:style>
  <w:style w:type="table" w:customStyle="1" w:styleId="1530">
    <w:name w:val="Сетка таблицы153"/>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3">
    <w:name w:val="Знак Знак32"/>
    <w:rsid w:val="00AE4575"/>
    <w:rPr>
      <w:rFonts w:ascii="Calibri" w:hAnsi="Calibri" w:cs="Calibri"/>
      <w:lang w:val="ru-RU" w:bidi="ar-SA"/>
    </w:rPr>
  </w:style>
  <w:style w:type="table" w:styleId="1fffb">
    <w:name w:val="Plain Table 1"/>
    <w:basedOn w:val="a8"/>
    <w:uiPriority w:val="41"/>
    <w:rsid w:val="00AE4575"/>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fe">
    <w:name w:val="Plain Table 2"/>
    <w:basedOn w:val="a8"/>
    <w:uiPriority w:val="42"/>
    <w:rsid w:val="00AE4575"/>
    <w:pPr>
      <w:spacing w:after="0" w:line="240" w:lineRule="auto"/>
    </w:p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f0">
    <w:name w:val="Plain Table 3"/>
    <w:basedOn w:val="a8"/>
    <w:uiPriority w:val="43"/>
    <w:rsid w:val="00AE4575"/>
    <w:pPr>
      <w:spacing w:after="0" w:line="240" w:lineRule="auto"/>
    </w:p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ffffffff0">
    <w:name w:val="Grid Table Light"/>
    <w:basedOn w:val="a8"/>
    <w:uiPriority w:val="40"/>
    <w:rsid w:val="00AE4575"/>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Grid Table 1 Light Accent 1"/>
    <w:basedOn w:val="a8"/>
    <w:uiPriority w:val="46"/>
    <w:rsid w:val="00AE4575"/>
    <w:pPr>
      <w:spacing w:after="0" w:line="240" w:lineRule="auto"/>
    </w:pPr>
    <w:tblPr>
      <w:tblStyleRowBandSize w:val="1"/>
      <w:tblStyleColBandSize w:val="1"/>
      <w:tblInd w:w="0" w:type="nil"/>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
    <w:name w:val="Grid Table 1 Light Accent 2"/>
    <w:basedOn w:val="a8"/>
    <w:uiPriority w:val="46"/>
    <w:rsid w:val="00AE4575"/>
    <w:pPr>
      <w:spacing w:after="0" w:line="240" w:lineRule="auto"/>
    </w:pPr>
    <w:tblPr>
      <w:tblStyleRowBandSize w:val="1"/>
      <w:tblStyleColBandSize w:val="1"/>
      <w:tblInd w:w="0" w:type="nil"/>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8"/>
    <w:uiPriority w:val="46"/>
    <w:rsid w:val="00AE4575"/>
    <w:pPr>
      <w:spacing w:after="0" w:line="240" w:lineRule="auto"/>
    </w:pPr>
    <w:tblPr>
      <w:tblStyleRowBandSize w:val="1"/>
      <w:tblStyleColBandSize w:val="1"/>
      <w:tblInd w:w="0" w:type="nil"/>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
    <w:name w:val="Grid Table 1 Light Accent 4"/>
    <w:basedOn w:val="a8"/>
    <w:uiPriority w:val="46"/>
    <w:rsid w:val="00AE4575"/>
    <w:pPr>
      <w:spacing w:after="0" w:line="240" w:lineRule="auto"/>
    </w:pPr>
    <w:tblPr>
      <w:tblStyleRowBandSize w:val="1"/>
      <w:tblStyleColBandSize w:val="1"/>
      <w:tblInd w:w="0" w:type="nil"/>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customStyle="1" w:styleId="font5">
    <w:name w:val="font5"/>
    <w:basedOn w:val="a6"/>
    <w:rsid w:val="00AE4575"/>
    <w:pPr>
      <w:spacing w:before="100" w:beforeAutospacing="1" w:after="100" w:afterAutospacing="1"/>
    </w:pPr>
    <w:rPr>
      <w:color w:val="000000"/>
    </w:rPr>
  </w:style>
  <w:style w:type="paragraph" w:customStyle="1" w:styleId="font6">
    <w:name w:val="font6"/>
    <w:basedOn w:val="a6"/>
    <w:rsid w:val="00AE4575"/>
    <w:pPr>
      <w:spacing w:before="100" w:beforeAutospacing="1" w:after="100" w:afterAutospacing="1"/>
    </w:pPr>
    <w:rPr>
      <w:color w:val="000000"/>
    </w:rPr>
  </w:style>
  <w:style w:type="paragraph" w:customStyle="1" w:styleId="font7">
    <w:name w:val="font7"/>
    <w:basedOn w:val="a6"/>
    <w:rsid w:val="00AE4575"/>
    <w:pPr>
      <w:spacing w:before="100" w:beforeAutospacing="1" w:after="100" w:afterAutospacing="1"/>
    </w:pPr>
    <w:rPr>
      <w:color w:val="C00000"/>
    </w:rPr>
  </w:style>
  <w:style w:type="paragraph" w:customStyle="1" w:styleId="xl65">
    <w:name w:val="xl65"/>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1">
    <w:name w:val="xl71"/>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2">
    <w:name w:val="xl72"/>
    <w:basedOn w:val="a6"/>
    <w:rsid w:val="00AE4575"/>
    <w:pPr>
      <w:spacing w:before="100" w:beforeAutospacing="1" w:after="100" w:afterAutospacing="1"/>
    </w:pPr>
  </w:style>
  <w:style w:type="paragraph" w:customStyle="1" w:styleId="xl73">
    <w:name w:val="xl73"/>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79">
    <w:name w:val="xl79"/>
    <w:basedOn w:val="a6"/>
    <w:rsid w:val="00AE4575"/>
    <w:pPr>
      <w:spacing w:before="100" w:beforeAutospacing="1" w:after="100" w:afterAutospacing="1"/>
      <w:jc w:val="center"/>
      <w:textAlignment w:val="center"/>
    </w:pPr>
    <w:rPr>
      <w:b/>
      <w:bCs/>
    </w:rPr>
  </w:style>
  <w:style w:type="paragraph" w:customStyle="1" w:styleId="xl80">
    <w:name w:val="xl80"/>
    <w:basedOn w:val="a6"/>
    <w:rsid w:val="00AE457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6"/>
    <w:rsid w:val="00AE4575"/>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6"/>
    <w:rsid w:val="00AE45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numbering" w:customStyle="1" w:styleId="201">
    <w:name w:val="Нет списка20"/>
    <w:next w:val="a9"/>
    <w:uiPriority w:val="99"/>
    <w:semiHidden/>
    <w:unhideWhenUsed/>
    <w:rsid w:val="00AE4575"/>
  </w:style>
  <w:style w:type="table" w:customStyle="1" w:styleId="202">
    <w:name w:val="Сетка таблицы20"/>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9"/>
    <w:uiPriority w:val="99"/>
    <w:semiHidden/>
    <w:unhideWhenUsed/>
    <w:rsid w:val="00AE4575"/>
  </w:style>
  <w:style w:type="numbering" w:customStyle="1" w:styleId="11100">
    <w:name w:val="Нет списка1110"/>
    <w:next w:val="a9"/>
    <w:semiHidden/>
    <w:unhideWhenUsed/>
    <w:rsid w:val="00AE4575"/>
  </w:style>
  <w:style w:type="numbering" w:customStyle="1" w:styleId="1117">
    <w:name w:val="Нет списка1117"/>
    <w:next w:val="a9"/>
    <w:uiPriority w:val="99"/>
    <w:semiHidden/>
    <w:unhideWhenUsed/>
    <w:rsid w:val="00AE4575"/>
  </w:style>
  <w:style w:type="numbering" w:customStyle="1" w:styleId="11116">
    <w:name w:val="Нет списка11116"/>
    <w:next w:val="a9"/>
    <w:uiPriority w:val="99"/>
    <w:semiHidden/>
    <w:unhideWhenUsed/>
    <w:rsid w:val="00AE4575"/>
  </w:style>
  <w:style w:type="numbering" w:customStyle="1" w:styleId="272">
    <w:name w:val="Нет списка27"/>
    <w:next w:val="a9"/>
    <w:uiPriority w:val="99"/>
    <w:semiHidden/>
    <w:unhideWhenUsed/>
    <w:rsid w:val="00AE4575"/>
  </w:style>
  <w:style w:type="numbering" w:customStyle="1" w:styleId="111116">
    <w:name w:val="Нет списка111116"/>
    <w:next w:val="a9"/>
    <w:uiPriority w:val="99"/>
    <w:semiHidden/>
    <w:unhideWhenUsed/>
    <w:rsid w:val="00AE4575"/>
  </w:style>
  <w:style w:type="numbering" w:customStyle="1" w:styleId="350">
    <w:name w:val="Нет списка35"/>
    <w:next w:val="a9"/>
    <w:uiPriority w:val="99"/>
    <w:semiHidden/>
    <w:unhideWhenUsed/>
    <w:rsid w:val="00AE4575"/>
  </w:style>
  <w:style w:type="numbering" w:customStyle="1" w:styleId="126">
    <w:name w:val="Нет списка126"/>
    <w:next w:val="a9"/>
    <w:uiPriority w:val="99"/>
    <w:semiHidden/>
    <w:unhideWhenUsed/>
    <w:rsid w:val="00AE4575"/>
  </w:style>
  <w:style w:type="numbering" w:customStyle="1" w:styleId="1111116">
    <w:name w:val="Нет списка1111116"/>
    <w:next w:val="a9"/>
    <w:uiPriority w:val="99"/>
    <w:semiHidden/>
    <w:unhideWhenUsed/>
    <w:rsid w:val="00AE4575"/>
  </w:style>
  <w:style w:type="numbering" w:customStyle="1" w:styleId="2150">
    <w:name w:val="Нет списка215"/>
    <w:next w:val="a9"/>
    <w:uiPriority w:val="99"/>
    <w:semiHidden/>
    <w:unhideWhenUsed/>
    <w:rsid w:val="00AE4575"/>
  </w:style>
  <w:style w:type="numbering" w:customStyle="1" w:styleId="11111111">
    <w:name w:val="Нет списка11111111"/>
    <w:next w:val="a9"/>
    <w:uiPriority w:val="99"/>
    <w:semiHidden/>
    <w:unhideWhenUsed/>
    <w:rsid w:val="00AE4575"/>
  </w:style>
  <w:style w:type="numbering" w:customStyle="1" w:styleId="450">
    <w:name w:val="Нет списка45"/>
    <w:next w:val="a9"/>
    <w:uiPriority w:val="99"/>
    <w:semiHidden/>
    <w:unhideWhenUsed/>
    <w:rsid w:val="00AE4575"/>
  </w:style>
  <w:style w:type="numbering" w:customStyle="1" w:styleId="135">
    <w:name w:val="Нет списка135"/>
    <w:next w:val="a9"/>
    <w:uiPriority w:val="99"/>
    <w:semiHidden/>
    <w:unhideWhenUsed/>
    <w:rsid w:val="00AE4575"/>
  </w:style>
  <w:style w:type="numbering" w:customStyle="1" w:styleId="1125">
    <w:name w:val="Нет списка1125"/>
    <w:next w:val="a9"/>
    <w:semiHidden/>
    <w:rsid w:val="00AE4575"/>
  </w:style>
  <w:style w:type="numbering" w:customStyle="1" w:styleId="2250">
    <w:name w:val="Нет списка225"/>
    <w:next w:val="a9"/>
    <w:uiPriority w:val="99"/>
    <w:semiHidden/>
    <w:unhideWhenUsed/>
    <w:rsid w:val="00AE4575"/>
  </w:style>
  <w:style w:type="numbering" w:customStyle="1" w:styleId="1215">
    <w:name w:val="Нет списка1215"/>
    <w:next w:val="a9"/>
    <w:uiPriority w:val="99"/>
    <w:semiHidden/>
    <w:unhideWhenUsed/>
    <w:rsid w:val="00AE4575"/>
  </w:style>
  <w:style w:type="numbering" w:customStyle="1" w:styleId="11125">
    <w:name w:val="Нет списка11125"/>
    <w:next w:val="a9"/>
    <w:semiHidden/>
    <w:rsid w:val="00AE4575"/>
  </w:style>
  <w:style w:type="numbering" w:customStyle="1" w:styleId="550">
    <w:name w:val="Нет списка55"/>
    <w:next w:val="a9"/>
    <w:uiPriority w:val="99"/>
    <w:semiHidden/>
    <w:unhideWhenUsed/>
    <w:rsid w:val="00AE4575"/>
  </w:style>
  <w:style w:type="numbering" w:customStyle="1" w:styleId="650">
    <w:name w:val="Нет списка65"/>
    <w:next w:val="a9"/>
    <w:uiPriority w:val="99"/>
    <w:semiHidden/>
    <w:unhideWhenUsed/>
    <w:rsid w:val="00AE4575"/>
  </w:style>
  <w:style w:type="numbering" w:customStyle="1" w:styleId="145">
    <w:name w:val="Нет списка145"/>
    <w:next w:val="a9"/>
    <w:uiPriority w:val="99"/>
    <w:semiHidden/>
    <w:unhideWhenUsed/>
    <w:rsid w:val="00AE4575"/>
  </w:style>
  <w:style w:type="numbering" w:customStyle="1" w:styleId="1135">
    <w:name w:val="Нет списка1135"/>
    <w:next w:val="a9"/>
    <w:semiHidden/>
    <w:rsid w:val="00AE4575"/>
  </w:style>
  <w:style w:type="numbering" w:customStyle="1" w:styleId="750">
    <w:name w:val="Нет списка75"/>
    <w:next w:val="a9"/>
    <w:uiPriority w:val="99"/>
    <w:semiHidden/>
    <w:unhideWhenUsed/>
    <w:rsid w:val="00AE4575"/>
  </w:style>
  <w:style w:type="numbering" w:customStyle="1" w:styleId="155">
    <w:name w:val="Нет списка155"/>
    <w:next w:val="a9"/>
    <w:uiPriority w:val="99"/>
    <w:semiHidden/>
    <w:unhideWhenUsed/>
    <w:rsid w:val="00AE4575"/>
  </w:style>
  <w:style w:type="numbering" w:customStyle="1" w:styleId="1145">
    <w:name w:val="Нет списка1145"/>
    <w:next w:val="a9"/>
    <w:semiHidden/>
    <w:rsid w:val="00AE4575"/>
  </w:style>
  <w:style w:type="numbering" w:customStyle="1" w:styleId="811">
    <w:name w:val="Нет списка81"/>
    <w:next w:val="a9"/>
    <w:uiPriority w:val="99"/>
    <w:semiHidden/>
    <w:unhideWhenUsed/>
    <w:rsid w:val="00AE4575"/>
  </w:style>
  <w:style w:type="numbering" w:customStyle="1" w:styleId="1610">
    <w:name w:val="Нет списка161"/>
    <w:next w:val="a9"/>
    <w:uiPriority w:val="99"/>
    <w:semiHidden/>
    <w:unhideWhenUsed/>
    <w:rsid w:val="00AE4575"/>
  </w:style>
  <w:style w:type="numbering" w:customStyle="1" w:styleId="1151">
    <w:name w:val="Нет списка1151"/>
    <w:next w:val="a9"/>
    <w:semiHidden/>
    <w:unhideWhenUsed/>
    <w:rsid w:val="00AE4575"/>
  </w:style>
  <w:style w:type="numbering" w:customStyle="1" w:styleId="11131">
    <w:name w:val="Нет списка11131"/>
    <w:next w:val="a9"/>
    <w:uiPriority w:val="99"/>
    <w:semiHidden/>
    <w:unhideWhenUsed/>
    <w:rsid w:val="00AE4575"/>
  </w:style>
  <w:style w:type="numbering" w:customStyle="1" w:styleId="2314">
    <w:name w:val="Нет списка231"/>
    <w:next w:val="a9"/>
    <w:uiPriority w:val="99"/>
    <w:semiHidden/>
    <w:unhideWhenUsed/>
    <w:rsid w:val="00AE4575"/>
  </w:style>
  <w:style w:type="numbering" w:customStyle="1" w:styleId="111121">
    <w:name w:val="Нет списка111121"/>
    <w:next w:val="a9"/>
    <w:uiPriority w:val="99"/>
    <w:semiHidden/>
    <w:unhideWhenUsed/>
    <w:rsid w:val="00AE4575"/>
  </w:style>
  <w:style w:type="numbering" w:customStyle="1" w:styleId="3111">
    <w:name w:val="Нет списка311"/>
    <w:next w:val="a9"/>
    <w:uiPriority w:val="99"/>
    <w:semiHidden/>
    <w:unhideWhenUsed/>
    <w:rsid w:val="00AE4575"/>
  </w:style>
  <w:style w:type="numbering" w:customStyle="1" w:styleId="12210">
    <w:name w:val="Нет списка1221"/>
    <w:next w:val="a9"/>
    <w:uiPriority w:val="99"/>
    <w:semiHidden/>
    <w:unhideWhenUsed/>
    <w:rsid w:val="00AE4575"/>
  </w:style>
  <w:style w:type="numbering" w:customStyle="1" w:styleId="1111121">
    <w:name w:val="Нет списка1111121"/>
    <w:next w:val="a9"/>
    <w:uiPriority w:val="99"/>
    <w:semiHidden/>
    <w:unhideWhenUsed/>
    <w:rsid w:val="00AE4575"/>
  </w:style>
  <w:style w:type="numbering" w:customStyle="1" w:styleId="21110">
    <w:name w:val="Нет списка2111"/>
    <w:next w:val="a9"/>
    <w:uiPriority w:val="99"/>
    <w:semiHidden/>
    <w:unhideWhenUsed/>
    <w:rsid w:val="00AE4575"/>
  </w:style>
  <w:style w:type="numbering" w:customStyle="1" w:styleId="11111121">
    <w:name w:val="Нет списка11111121"/>
    <w:next w:val="a9"/>
    <w:uiPriority w:val="99"/>
    <w:semiHidden/>
    <w:unhideWhenUsed/>
    <w:rsid w:val="00AE4575"/>
  </w:style>
  <w:style w:type="numbering" w:customStyle="1" w:styleId="4111">
    <w:name w:val="Нет списка411"/>
    <w:next w:val="a9"/>
    <w:uiPriority w:val="99"/>
    <w:semiHidden/>
    <w:unhideWhenUsed/>
    <w:rsid w:val="00AE4575"/>
  </w:style>
  <w:style w:type="numbering" w:customStyle="1" w:styleId="13110">
    <w:name w:val="Нет списка1311"/>
    <w:next w:val="a9"/>
    <w:uiPriority w:val="99"/>
    <w:semiHidden/>
    <w:unhideWhenUsed/>
    <w:rsid w:val="00AE4575"/>
  </w:style>
  <w:style w:type="numbering" w:customStyle="1" w:styleId="11211">
    <w:name w:val="Нет списка11211"/>
    <w:next w:val="a9"/>
    <w:semiHidden/>
    <w:rsid w:val="00AE4575"/>
  </w:style>
  <w:style w:type="numbering" w:customStyle="1" w:styleId="22110">
    <w:name w:val="Нет списка2211"/>
    <w:next w:val="a9"/>
    <w:uiPriority w:val="99"/>
    <w:semiHidden/>
    <w:unhideWhenUsed/>
    <w:rsid w:val="00AE4575"/>
  </w:style>
  <w:style w:type="numbering" w:customStyle="1" w:styleId="12111">
    <w:name w:val="Нет списка12111"/>
    <w:next w:val="a9"/>
    <w:uiPriority w:val="99"/>
    <w:semiHidden/>
    <w:unhideWhenUsed/>
    <w:rsid w:val="00AE4575"/>
  </w:style>
  <w:style w:type="numbering" w:customStyle="1" w:styleId="111211">
    <w:name w:val="Нет списка111211"/>
    <w:next w:val="a9"/>
    <w:semiHidden/>
    <w:rsid w:val="00AE4575"/>
  </w:style>
  <w:style w:type="numbering" w:customStyle="1" w:styleId="5111">
    <w:name w:val="Нет списка511"/>
    <w:next w:val="a9"/>
    <w:uiPriority w:val="99"/>
    <w:semiHidden/>
    <w:unhideWhenUsed/>
    <w:rsid w:val="00AE4575"/>
  </w:style>
  <w:style w:type="numbering" w:customStyle="1" w:styleId="6110">
    <w:name w:val="Нет списка611"/>
    <w:next w:val="a9"/>
    <w:uiPriority w:val="99"/>
    <w:semiHidden/>
    <w:unhideWhenUsed/>
    <w:rsid w:val="00AE4575"/>
  </w:style>
  <w:style w:type="numbering" w:customStyle="1" w:styleId="14110">
    <w:name w:val="Нет списка1411"/>
    <w:next w:val="a9"/>
    <w:uiPriority w:val="99"/>
    <w:semiHidden/>
    <w:unhideWhenUsed/>
    <w:rsid w:val="00AE4575"/>
  </w:style>
  <w:style w:type="numbering" w:customStyle="1" w:styleId="11311">
    <w:name w:val="Нет списка11311"/>
    <w:next w:val="a9"/>
    <w:semiHidden/>
    <w:rsid w:val="00AE4575"/>
  </w:style>
  <w:style w:type="numbering" w:customStyle="1" w:styleId="7110">
    <w:name w:val="Нет списка711"/>
    <w:next w:val="a9"/>
    <w:uiPriority w:val="99"/>
    <w:semiHidden/>
    <w:unhideWhenUsed/>
    <w:rsid w:val="00AE4575"/>
  </w:style>
  <w:style w:type="numbering" w:customStyle="1" w:styleId="15110">
    <w:name w:val="Нет списка1511"/>
    <w:next w:val="a9"/>
    <w:uiPriority w:val="99"/>
    <w:semiHidden/>
    <w:unhideWhenUsed/>
    <w:rsid w:val="00AE4575"/>
  </w:style>
  <w:style w:type="numbering" w:customStyle="1" w:styleId="11411">
    <w:name w:val="Нет списка11411"/>
    <w:next w:val="a9"/>
    <w:semiHidden/>
    <w:rsid w:val="00AE4575"/>
  </w:style>
  <w:style w:type="numbering" w:customStyle="1" w:styleId="912">
    <w:name w:val="Нет списка91"/>
    <w:next w:val="a9"/>
    <w:uiPriority w:val="99"/>
    <w:semiHidden/>
    <w:unhideWhenUsed/>
    <w:rsid w:val="00AE4575"/>
  </w:style>
  <w:style w:type="numbering" w:customStyle="1" w:styleId="1710">
    <w:name w:val="Нет списка171"/>
    <w:next w:val="a9"/>
    <w:uiPriority w:val="99"/>
    <w:semiHidden/>
    <w:unhideWhenUsed/>
    <w:rsid w:val="00AE4575"/>
  </w:style>
  <w:style w:type="numbering" w:customStyle="1" w:styleId="1161">
    <w:name w:val="Нет списка1161"/>
    <w:next w:val="a9"/>
    <w:semiHidden/>
    <w:unhideWhenUsed/>
    <w:rsid w:val="00AE4575"/>
  </w:style>
  <w:style w:type="numbering" w:customStyle="1" w:styleId="11141">
    <w:name w:val="Нет списка11141"/>
    <w:next w:val="a9"/>
    <w:uiPriority w:val="99"/>
    <w:semiHidden/>
    <w:unhideWhenUsed/>
    <w:rsid w:val="00AE4575"/>
  </w:style>
  <w:style w:type="numbering" w:customStyle="1" w:styleId="2411">
    <w:name w:val="Нет списка241"/>
    <w:next w:val="a9"/>
    <w:uiPriority w:val="99"/>
    <w:semiHidden/>
    <w:unhideWhenUsed/>
    <w:rsid w:val="00AE4575"/>
  </w:style>
  <w:style w:type="numbering" w:customStyle="1" w:styleId="111131">
    <w:name w:val="Нет списка111131"/>
    <w:next w:val="a9"/>
    <w:uiPriority w:val="99"/>
    <w:semiHidden/>
    <w:unhideWhenUsed/>
    <w:rsid w:val="00AE4575"/>
  </w:style>
  <w:style w:type="numbering" w:customStyle="1" w:styleId="3210">
    <w:name w:val="Нет списка321"/>
    <w:next w:val="a9"/>
    <w:uiPriority w:val="99"/>
    <w:semiHidden/>
    <w:unhideWhenUsed/>
    <w:rsid w:val="00AE4575"/>
  </w:style>
  <w:style w:type="numbering" w:customStyle="1" w:styleId="12310">
    <w:name w:val="Нет списка1231"/>
    <w:next w:val="a9"/>
    <w:uiPriority w:val="99"/>
    <w:semiHidden/>
    <w:unhideWhenUsed/>
    <w:rsid w:val="00AE4575"/>
  </w:style>
  <w:style w:type="numbering" w:customStyle="1" w:styleId="1111131">
    <w:name w:val="Нет списка1111131"/>
    <w:next w:val="a9"/>
    <w:uiPriority w:val="99"/>
    <w:semiHidden/>
    <w:unhideWhenUsed/>
    <w:rsid w:val="00AE4575"/>
  </w:style>
  <w:style w:type="numbering" w:customStyle="1" w:styleId="21210">
    <w:name w:val="Нет списка2121"/>
    <w:next w:val="a9"/>
    <w:uiPriority w:val="99"/>
    <w:semiHidden/>
    <w:unhideWhenUsed/>
    <w:rsid w:val="00AE4575"/>
  </w:style>
  <w:style w:type="numbering" w:customStyle="1" w:styleId="11111131">
    <w:name w:val="Нет списка11111131"/>
    <w:next w:val="a9"/>
    <w:uiPriority w:val="99"/>
    <w:semiHidden/>
    <w:unhideWhenUsed/>
    <w:rsid w:val="00AE4575"/>
  </w:style>
  <w:style w:type="numbering" w:customStyle="1" w:styleId="4210">
    <w:name w:val="Нет списка421"/>
    <w:next w:val="a9"/>
    <w:uiPriority w:val="99"/>
    <w:semiHidden/>
    <w:unhideWhenUsed/>
    <w:rsid w:val="00AE4575"/>
  </w:style>
  <w:style w:type="numbering" w:customStyle="1" w:styleId="13210">
    <w:name w:val="Нет списка1321"/>
    <w:next w:val="a9"/>
    <w:uiPriority w:val="99"/>
    <w:semiHidden/>
    <w:unhideWhenUsed/>
    <w:rsid w:val="00AE4575"/>
  </w:style>
  <w:style w:type="numbering" w:customStyle="1" w:styleId="11221">
    <w:name w:val="Нет списка11221"/>
    <w:next w:val="a9"/>
    <w:semiHidden/>
    <w:rsid w:val="00AE4575"/>
  </w:style>
  <w:style w:type="numbering" w:customStyle="1" w:styleId="22210">
    <w:name w:val="Нет списка2221"/>
    <w:next w:val="a9"/>
    <w:uiPriority w:val="99"/>
    <w:semiHidden/>
    <w:unhideWhenUsed/>
    <w:rsid w:val="00AE4575"/>
  </w:style>
  <w:style w:type="numbering" w:customStyle="1" w:styleId="12121">
    <w:name w:val="Нет списка12121"/>
    <w:next w:val="a9"/>
    <w:uiPriority w:val="99"/>
    <w:semiHidden/>
    <w:unhideWhenUsed/>
    <w:rsid w:val="00AE4575"/>
  </w:style>
  <w:style w:type="numbering" w:customStyle="1" w:styleId="111221">
    <w:name w:val="Нет списка111221"/>
    <w:next w:val="a9"/>
    <w:semiHidden/>
    <w:rsid w:val="00AE4575"/>
  </w:style>
  <w:style w:type="numbering" w:customStyle="1" w:styleId="5210">
    <w:name w:val="Нет списка521"/>
    <w:next w:val="a9"/>
    <w:uiPriority w:val="99"/>
    <w:semiHidden/>
    <w:unhideWhenUsed/>
    <w:rsid w:val="00AE4575"/>
  </w:style>
  <w:style w:type="numbering" w:customStyle="1" w:styleId="6210">
    <w:name w:val="Нет списка621"/>
    <w:next w:val="a9"/>
    <w:uiPriority w:val="99"/>
    <w:semiHidden/>
    <w:unhideWhenUsed/>
    <w:rsid w:val="00AE4575"/>
  </w:style>
  <w:style w:type="numbering" w:customStyle="1" w:styleId="14210">
    <w:name w:val="Нет списка1421"/>
    <w:next w:val="a9"/>
    <w:uiPriority w:val="99"/>
    <w:semiHidden/>
    <w:unhideWhenUsed/>
    <w:rsid w:val="00AE4575"/>
  </w:style>
  <w:style w:type="numbering" w:customStyle="1" w:styleId="11321">
    <w:name w:val="Нет списка11321"/>
    <w:next w:val="a9"/>
    <w:semiHidden/>
    <w:rsid w:val="00AE4575"/>
  </w:style>
  <w:style w:type="numbering" w:customStyle="1" w:styleId="7210">
    <w:name w:val="Нет списка721"/>
    <w:next w:val="a9"/>
    <w:uiPriority w:val="99"/>
    <w:semiHidden/>
    <w:unhideWhenUsed/>
    <w:rsid w:val="00AE4575"/>
  </w:style>
  <w:style w:type="numbering" w:customStyle="1" w:styleId="15210">
    <w:name w:val="Нет списка1521"/>
    <w:next w:val="a9"/>
    <w:uiPriority w:val="99"/>
    <w:semiHidden/>
    <w:unhideWhenUsed/>
    <w:rsid w:val="00AE4575"/>
  </w:style>
  <w:style w:type="numbering" w:customStyle="1" w:styleId="11421">
    <w:name w:val="Нет списка11421"/>
    <w:next w:val="a9"/>
    <w:semiHidden/>
    <w:rsid w:val="00AE4575"/>
  </w:style>
  <w:style w:type="numbering" w:customStyle="1" w:styleId="1010">
    <w:name w:val="Нет списка101"/>
    <w:next w:val="a9"/>
    <w:uiPriority w:val="99"/>
    <w:semiHidden/>
    <w:unhideWhenUsed/>
    <w:rsid w:val="00AE4575"/>
  </w:style>
  <w:style w:type="numbering" w:customStyle="1" w:styleId="1810">
    <w:name w:val="Нет списка181"/>
    <w:next w:val="a9"/>
    <w:uiPriority w:val="99"/>
    <w:semiHidden/>
    <w:unhideWhenUsed/>
    <w:rsid w:val="00AE4575"/>
  </w:style>
  <w:style w:type="numbering" w:customStyle="1" w:styleId="1171">
    <w:name w:val="Нет списка1171"/>
    <w:next w:val="a9"/>
    <w:semiHidden/>
    <w:unhideWhenUsed/>
    <w:rsid w:val="00AE4575"/>
  </w:style>
  <w:style w:type="numbering" w:customStyle="1" w:styleId="11151">
    <w:name w:val="Нет списка11151"/>
    <w:next w:val="a9"/>
    <w:uiPriority w:val="99"/>
    <w:semiHidden/>
    <w:unhideWhenUsed/>
    <w:rsid w:val="00AE4575"/>
  </w:style>
  <w:style w:type="numbering" w:customStyle="1" w:styleId="2510">
    <w:name w:val="Нет списка251"/>
    <w:next w:val="a9"/>
    <w:uiPriority w:val="99"/>
    <w:semiHidden/>
    <w:unhideWhenUsed/>
    <w:rsid w:val="00AE4575"/>
  </w:style>
  <w:style w:type="numbering" w:customStyle="1" w:styleId="111141">
    <w:name w:val="Нет списка111141"/>
    <w:next w:val="a9"/>
    <w:uiPriority w:val="99"/>
    <w:semiHidden/>
    <w:unhideWhenUsed/>
    <w:rsid w:val="00AE4575"/>
  </w:style>
  <w:style w:type="numbering" w:customStyle="1" w:styleId="3310">
    <w:name w:val="Нет списка331"/>
    <w:next w:val="a9"/>
    <w:uiPriority w:val="99"/>
    <w:semiHidden/>
    <w:unhideWhenUsed/>
    <w:rsid w:val="00AE4575"/>
  </w:style>
  <w:style w:type="numbering" w:customStyle="1" w:styleId="1241">
    <w:name w:val="Нет списка1241"/>
    <w:next w:val="a9"/>
    <w:uiPriority w:val="99"/>
    <w:semiHidden/>
    <w:unhideWhenUsed/>
    <w:rsid w:val="00AE4575"/>
  </w:style>
  <w:style w:type="numbering" w:customStyle="1" w:styleId="1111141">
    <w:name w:val="Нет списка1111141"/>
    <w:next w:val="a9"/>
    <w:uiPriority w:val="99"/>
    <w:semiHidden/>
    <w:unhideWhenUsed/>
    <w:rsid w:val="00AE4575"/>
  </w:style>
  <w:style w:type="numbering" w:customStyle="1" w:styleId="21310">
    <w:name w:val="Нет списка2131"/>
    <w:next w:val="a9"/>
    <w:uiPriority w:val="99"/>
    <w:semiHidden/>
    <w:unhideWhenUsed/>
    <w:rsid w:val="00AE4575"/>
  </w:style>
  <w:style w:type="numbering" w:customStyle="1" w:styleId="11111141">
    <w:name w:val="Нет списка11111141"/>
    <w:next w:val="a9"/>
    <w:uiPriority w:val="99"/>
    <w:semiHidden/>
    <w:unhideWhenUsed/>
    <w:rsid w:val="00AE4575"/>
  </w:style>
  <w:style w:type="numbering" w:customStyle="1" w:styleId="4310">
    <w:name w:val="Нет списка431"/>
    <w:next w:val="a9"/>
    <w:uiPriority w:val="99"/>
    <w:semiHidden/>
    <w:unhideWhenUsed/>
    <w:rsid w:val="00AE4575"/>
  </w:style>
  <w:style w:type="numbering" w:customStyle="1" w:styleId="1331">
    <w:name w:val="Нет списка1331"/>
    <w:next w:val="a9"/>
    <w:uiPriority w:val="99"/>
    <w:semiHidden/>
    <w:unhideWhenUsed/>
    <w:rsid w:val="00AE4575"/>
  </w:style>
  <w:style w:type="numbering" w:customStyle="1" w:styleId="11231">
    <w:name w:val="Нет списка11231"/>
    <w:next w:val="a9"/>
    <w:semiHidden/>
    <w:rsid w:val="00AE4575"/>
  </w:style>
  <w:style w:type="numbering" w:customStyle="1" w:styleId="22310">
    <w:name w:val="Нет списка2231"/>
    <w:next w:val="a9"/>
    <w:uiPriority w:val="99"/>
    <w:semiHidden/>
    <w:unhideWhenUsed/>
    <w:rsid w:val="00AE4575"/>
  </w:style>
  <w:style w:type="numbering" w:customStyle="1" w:styleId="12131">
    <w:name w:val="Нет списка12131"/>
    <w:next w:val="a9"/>
    <w:uiPriority w:val="99"/>
    <w:semiHidden/>
    <w:unhideWhenUsed/>
    <w:rsid w:val="00AE4575"/>
  </w:style>
  <w:style w:type="numbering" w:customStyle="1" w:styleId="111231">
    <w:name w:val="Нет списка111231"/>
    <w:next w:val="a9"/>
    <w:semiHidden/>
    <w:rsid w:val="00AE4575"/>
  </w:style>
  <w:style w:type="numbering" w:customStyle="1" w:styleId="5310">
    <w:name w:val="Нет списка531"/>
    <w:next w:val="a9"/>
    <w:uiPriority w:val="99"/>
    <w:semiHidden/>
    <w:unhideWhenUsed/>
    <w:rsid w:val="00AE4575"/>
  </w:style>
  <w:style w:type="numbering" w:customStyle="1" w:styleId="6310">
    <w:name w:val="Нет списка631"/>
    <w:next w:val="a9"/>
    <w:uiPriority w:val="99"/>
    <w:semiHidden/>
    <w:unhideWhenUsed/>
    <w:rsid w:val="00AE4575"/>
  </w:style>
  <w:style w:type="numbering" w:customStyle="1" w:styleId="14310">
    <w:name w:val="Нет списка1431"/>
    <w:next w:val="a9"/>
    <w:uiPriority w:val="99"/>
    <w:semiHidden/>
    <w:unhideWhenUsed/>
    <w:rsid w:val="00AE4575"/>
  </w:style>
  <w:style w:type="numbering" w:customStyle="1" w:styleId="11331">
    <w:name w:val="Нет списка11331"/>
    <w:next w:val="a9"/>
    <w:semiHidden/>
    <w:rsid w:val="00AE4575"/>
  </w:style>
  <w:style w:type="numbering" w:customStyle="1" w:styleId="7310">
    <w:name w:val="Нет списка731"/>
    <w:next w:val="a9"/>
    <w:uiPriority w:val="99"/>
    <w:semiHidden/>
    <w:unhideWhenUsed/>
    <w:rsid w:val="00AE4575"/>
  </w:style>
  <w:style w:type="numbering" w:customStyle="1" w:styleId="1531">
    <w:name w:val="Нет списка1531"/>
    <w:next w:val="a9"/>
    <w:uiPriority w:val="99"/>
    <w:semiHidden/>
    <w:unhideWhenUsed/>
    <w:rsid w:val="00AE4575"/>
  </w:style>
  <w:style w:type="numbering" w:customStyle="1" w:styleId="11431">
    <w:name w:val="Нет списка11431"/>
    <w:next w:val="a9"/>
    <w:semiHidden/>
    <w:rsid w:val="00AE4575"/>
  </w:style>
  <w:style w:type="numbering" w:customStyle="1" w:styleId="1910">
    <w:name w:val="Нет списка191"/>
    <w:next w:val="a9"/>
    <w:uiPriority w:val="99"/>
    <w:semiHidden/>
    <w:unhideWhenUsed/>
    <w:rsid w:val="00AE4575"/>
  </w:style>
  <w:style w:type="numbering" w:customStyle="1" w:styleId="11010">
    <w:name w:val="Нет списка1101"/>
    <w:next w:val="a9"/>
    <w:uiPriority w:val="99"/>
    <w:semiHidden/>
    <w:unhideWhenUsed/>
    <w:rsid w:val="00AE4575"/>
  </w:style>
  <w:style w:type="numbering" w:customStyle="1" w:styleId="1181">
    <w:name w:val="Нет списка1181"/>
    <w:next w:val="a9"/>
    <w:semiHidden/>
    <w:unhideWhenUsed/>
    <w:rsid w:val="00AE4575"/>
  </w:style>
  <w:style w:type="numbering" w:customStyle="1" w:styleId="11161">
    <w:name w:val="Нет списка11161"/>
    <w:next w:val="a9"/>
    <w:uiPriority w:val="99"/>
    <w:semiHidden/>
    <w:unhideWhenUsed/>
    <w:rsid w:val="00AE4575"/>
  </w:style>
  <w:style w:type="numbering" w:customStyle="1" w:styleId="2610">
    <w:name w:val="Нет списка261"/>
    <w:next w:val="a9"/>
    <w:uiPriority w:val="99"/>
    <w:semiHidden/>
    <w:unhideWhenUsed/>
    <w:rsid w:val="00AE4575"/>
  </w:style>
  <w:style w:type="numbering" w:customStyle="1" w:styleId="111151">
    <w:name w:val="Нет списка111151"/>
    <w:next w:val="a9"/>
    <w:uiPriority w:val="99"/>
    <w:semiHidden/>
    <w:unhideWhenUsed/>
    <w:rsid w:val="00AE4575"/>
  </w:style>
  <w:style w:type="numbering" w:customStyle="1" w:styleId="3410">
    <w:name w:val="Нет списка341"/>
    <w:next w:val="a9"/>
    <w:uiPriority w:val="99"/>
    <w:semiHidden/>
    <w:unhideWhenUsed/>
    <w:rsid w:val="00AE4575"/>
  </w:style>
  <w:style w:type="numbering" w:customStyle="1" w:styleId="1251">
    <w:name w:val="Нет списка1251"/>
    <w:next w:val="a9"/>
    <w:uiPriority w:val="99"/>
    <w:semiHidden/>
    <w:unhideWhenUsed/>
    <w:rsid w:val="00AE4575"/>
  </w:style>
  <w:style w:type="numbering" w:customStyle="1" w:styleId="1111151">
    <w:name w:val="Нет списка1111151"/>
    <w:next w:val="a9"/>
    <w:uiPriority w:val="99"/>
    <w:semiHidden/>
    <w:unhideWhenUsed/>
    <w:rsid w:val="00AE4575"/>
  </w:style>
  <w:style w:type="numbering" w:customStyle="1" w:styleId="2141">
    <w:name w:val="Нет списка2141"/>
    <w:next w:val="a9"/>
    <w:uiPriority w:val="99"/>
    <w:semiHidden/>
    <w:unhideWhenUsed/>
    <w:rsid w:val="00AE4575"/>
  </w:style>
  <w:style w:type="numbering" w:customStyle="1" w:styleId="11111151">
    <w:name w:val="Нет списка11111151"/>
    <w:next w:val="a9"/>
    <w:uiPriority w:val="99"/>
    <w:semiHidden/>
    <w:unhideWhenUsed/>
    <w:rsid w:val="00AE4575"/>
  </w:style>
  <w:style w:type="numbering" w:customStyle="1" w:styleId="4410">
    <w:name w:val="Нет списка441"/>
    <w:next w:val="a9"/>
    <w:uiPriority w:val="99"/>
    <w:semiHidden/>
    <w:unhideWhenUsed/>
    <w:rsid w:val="00AE4575"/>
  </w:style>
  <w:style w:type="numbering" w:customStyle="1" w:styleId="1341">
    <w:name w:val="Нет списка1341"/>
    <w:next w:val="a9"/>
    <w:uiPriority w:val="99"/>
    <w:semiHidden/>
    <w:unhideWhenUsed/>
    <w:rsid w:val="00AE4575"/>
  </w:style>
  <w:style w:type="numbering" w:customStyle="1" w:styleId="11241">
    <w:name w:val="Нет списка11241"/>
    <w:next w:val="a9"/>
    <w:semiHidden/>
    <w:rsid w:val="00AE4575"/>
  </w:style>
  <w:style w:type="numbering" w:customStyle="1" w:styleId="22410">
    <w:name w:val="Нет списка2241"/>
    <w:next w:val="a9"/>
    <w:uiPriority w:val="99"/>
    <w:semiHidden/>
    <w:unhideWhenUsed/>
    <w:rsid w:val="00AE4575"/>
  </w:style>
  <w:style w:type="numbering" w:customStyle="1" w:styleId="12141">
    <w:name w:val="Нет списка12141"/>
    <w:next w:val="a9"/>
    <w:uiPriority w:val="99"/>
    <w:semiHidden/>
    <w:unhideWhenUsed/>
    <w:rsid w:val="00AE4575"/>
  </w:style>
  <w:style w:type="numbering" w:customStyle="1" w:styleId="111241">
    <w:name w:val="Нет списка111241"/>
    <w:next w:val="a9"/>
    <w:semiHidden/>
    <w:rsid w:val="00AE4575"/>
  </w:style>
  <w:style w:type="numbering" w:customStyle="1" w:styleId="5410">
    <w:name w:val="Нет списка541"/>
    <w:next w:val="a9"/>
    <w:uiPriority w:val="99"/>
    <w:semiHidden/>
    <w:unhideWhenUsed/>
    <w:rsid w:val="00AE4575"/>
  </w:style>
  <w:style w:type="numbering" w:customStyle="1" w:styleId="641">
    <w:name w:val="Нет списка641"/>
    <w:next w:val="a9"/>
    <w:uiPriority w:val="99"/>
    <w:semiHidden/>
    <w:unhideWhenUsed/>
    <w:rsid w:val="00AE4575"/>
  </w:style>
  <w:style w:type="numbering" w:customStyle="1" w:styleId="1441">
    <w:name w:val="Нет списка1441"/>
    <w:next w:val="a9"/>
    <w:uiPriority w:val="99"/>
    <w:semiHidden/>
    <w:unhideWhenUsed/>
    <w:rsid w:val="00AE4575"/>
  </w:style>
  <w:style w:type="numbering" w:customStyle="1" w:styleId="11341">
    <w:name w:val="Нет списка11341"/>
    <w:next w:val="a9"/>
    <w:semiHidden/>
    <w:rsid w:val="00AE4575"/>
  </w:style>
  <w:style w:type="numbering" w:customStyle="1" w:styleId="741">
    <w:name w:val="Нет списка741"/>
    <w:next w:val="a9"/>
    <w:uiPriority w:val="99"/>
    <w:semiHidden/>
    <w:unhideWhenUsed/>
    <w:rsid w:val="00AE4575"/>
  </w:style>
  <w:style w:type="numbering" w:customStyle="1" w:styleId="1541">
    <w:name w:val="Нет списка1541"/>
    <w:next w:val="a9"/>
    <w:uiPriority w:val="99"/>
    <w:semiHidden/>
    <w:unhideWhenUsed/>
    <w:rsid w:val="00AE4575"/>
  </w:style>
  <w:style w:type="numbering" w:customStyle="1" w:styleId="11441">
    <w:name w:val="Нет списка11441"/>
    <w:next w:val="a9"/>
    <w:semiHidden/>
    <w:rsid w:val="00AE4575"/>
  </w:style>
  <w:style w:type="paragraph" w:customStyle="1" w:styleId="xl87">
    <w:name w:val="xl87"/>
    <w:basedOn w:val="a6"/>
    <w:rsid w:val="00AE45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8">
    <w:name w:val="xl88"/>
    <w:basedOn w:val="a6"/>
    <w:rsid w:val="00AE45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9">
    <w:name w:val="xl89"/>
    <w:basedOn w:val="a6"/>
    <w:rsid w:val="00AE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6"/>
    <w:rsid w:val="00AE4575"/>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6"/>
    <w:rsid w:val="00AE4575"/>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92">
    <w:name w:val="xl92"/>
    <w:basedOn w:val="a6"/>
    <w:rsid w:val="00AE45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6"/>
    <w:rsid w:val="00AE45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6"/>
    <w:rsid w:val="00AE45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6"/>
    <w:rsid w:val="00AE457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6"/>
    <w:rsid w:val="00AE45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6"/>
    <w:rsid w:val="00AE457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8">
    <w:name w:val="xl98"/>
    <w:basedOn w:val="a6"/>
    <w:rsid w:val="00AE4575"/>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9">
    <w:name w:val="xl99"/>
    <w:basedOn w:val="a6"/>
    <w:rsid w:val="00AE4575"/>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6"/>
    <w:rsid w:val="00AE4575"/>
    <w:pPr>
      <w:pBdr>
        <w:top w:val="single" w:sz="4" w:space="0" w:color="auto"/>
        <w:left w:val="single" w:sz="4" w:space="0" w:color="auto"/>
        <w:bottom w:val="single" w:sz="4" w:space="0" w:color="auto"/>
      </w:pBdr>
      <w:shd w:val="clear" w:color="000000" w:fill="EDEDED"/>
      <w:spacing w:before="100" w:beforeAutospacing="1" w:after="100" w:afterAutospacing="1"/>
      <w:textAlignment w:val="center"/>
    </w:pPr>
    <w:rPr>
      <w:b/>
      <w:bCs/>
    </w:rPr>
  </w:style>
  <w:style w:type="paragraph" w:customStyle="1" w:styleId="xl101">
    <w:name w:val="xl101"/>
    <w:basedOn w:val="a6"/>
    <w:rsid w:val="00AE4575"/>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jc w:val="center"/>
      <w:textAlignment w:val="center"/>
    </w:pPr>
    <w:rPr>
      <w:b/>
      <w:bCs/>
    </w:rPr>
  </w:style>
  <w:style w:type="paragraph" w:customStyle="1" w:styleId="xl102">
    <w:name w:val="xl102"/>
    <w:basedOn w:val="a6"/>
    <w:rsid w:val="00AE4575"/>
    <w:pPr>
      <w:pBdr>
        <w:top w:val="single" w:sz="4" w:space="0" w:color="auto"/>
        <w:bottom w:val="single" w:sz="4" w:space="0" w:color="auto"/>
      </w:pBdr>
      <w:spacing w:before="100" w:beforeAutospacing="1" w:after="100" w:afterAutospacing="1"/>
      <w:textAlignment w:val="center"/>
    </w:pPr>
  </w:style>
  <w:style w:type="paragraph" w:customStyle="1" w:styleId="xl103">
    <w:name w:val="xl103"/>
    <w:basedOn w:val="a6"/>
    <w:rsid w:val="00AE457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4">
    <w:name w:val="xl104"/>
    <w:basedOn w:val="a6"/>
    <w:rsid w:val="00AE4575"/>
    <w:pPr>
      <w:pBdr>
        <w:top w:val="single" w:sz="4" w:space="0" w:color="auto"/>
        <w:left w:val="single" w:sz="4" w:space="0" w:color="auto"/>
        <w:bottom w:val="single" w:sz="4" w:space="0" w:color="auto"/>
      </w:pBdr>
      <w:shd w:val="clear" w:color="000000" w:fill="EDEDED"/>
      <w:spacing w:before="100" w:beforeAutospacing="1" w:after="100" w:afterAutospacing="1"/>
      <w:textAlignment w:val="center"/>
    </w:pPr>
    <w:rPr>
      <w:b/>
      <w:bCs/>
    </w:rPr>
  </w:style>
  <w:style w:type="paragraph" w:customStyle="1" w:styleId="xl105">
    <w:name w:val="xl105"/>
    <w:basedOn w:val="a6"/>
    <w:rsid w:val="00AE4575"/>
    <w:pPr>
      <w:pBdr>
        <w:top w:val="single" w:sz="4" w:space="0" w:color="auto"/>
        <w:bottom w:val="single" w:sz="4" w:space="0" w:color="auto"/>
      </w:pBdr>
      <w:spacing w:before="100" w:beforeAutospacing="1" w:after="100" w:afterAutospacing="1"/>
      <w:textAlignment w:val="center"/>
    </w:pPr>
  </w:style>
  <w:style w:type="paragraph" w:customStyle="1" w:styleId="xl106">
    <w:name w:val="xl106"/>
    <w:basedOn w:val="a6"/>
    <w:rsid w:val="00AE457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7">
    <w:name w:val="xl107"/>
    <w:basedOn w:val="a6"/>
    <w:rsid w:val="00AE4575"/>
    <w:pPr>
      <w:pBdr>
        <w:top w:val="single" w:sz="4" w:space="0" w:color="auto"/>
        <w:left w:val="single" w:sz="4" w:space="0" w:color="auto"/>
        <w:bottom w:val="single" w:sz="4" w:space="0" w:color="auto"/>
      </w:pBdr>
      <w:shd w:val="clear" w:color="000000" w:fill="FCE4D6"/>
      <w:spacing w:before="100" w:beforeAutospacing="1" w:after="100" w:afterAutospacing="1"/>
      <w:textAlignment w:val="center"/>
    </w:pPr>
    <w:rPr>
      <w:b/>
      <w:bCs/>
    </w:rPr>
  </w:style>
  <w:style w:type="paragraph" w:customStyle="1" w:styleId="xl108">
    <w:name w:val="xl108"/>
    <w:basedOn w:val="a6"/>
    <w:rsid w:val="00AE4575"/>
    <w:pPr>
      <w:pBdr>
        <w:top w:val="single" w:sz="4" w:space="0" w:color="auto"/>
        <w:bottom w:val="single" w:sz="4" w:space="0" w:color="auto"/>
      </w:pBdr>
      <w:spacing w:before="100" w:beforeAutospacing="1" w:after="100" w:afterAutospacing="1"/>
    </w:pPr>
  </w:style>
  <w:style w:type="paragraph" w:customStyle="1" w:styleId="xl109">
    <w:name w:val="xl109"/>
    <w:basedOn w:val="a6"/>
    <w:rsid w:val="00AE4575"/>
    <w:pPr>
      <w:pBdr>
        <w:top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6"/>
    <w:rsid w:val="00AE4575"/>
    <w:pPr>
      <w:pBdr>
        <w:top w:val="single" w:sz="4" w:space="0" w:color="auto"/>
        <w:bottom w:val="single" w:sz="4" w:space="0" w:color="auto"/>
      </w:pBdr>
      <w:spacing w:before="100" w:beforeAutospacing="1" w:after="100" w:afterAutospacing="1"/>
      <w:textAlignment w:val="center"/>
    </w:pPr>
  </w:style>
  <w:style w:type="paragraph" w:customStyle="1" w:styleId="xl111">
    <w:name w:val="xl111"/>
    <w:basedOn w:val="a6"/>
    <w:rsid w:val="00AE457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a6"/>
    <w:rsid w:val="00AE4575"/>
    <w:pPr>
      <w:pBdr>
        <w:top w:val="single" w:sz="4" w:space="0" w:color="auto"/>
        <w:left w:val="single" w:sz="4" w:space="0" w:color="auto"/>
        <w:bottom w:val="single" w:sz="4" w:space="0" w:color="auto"/>
      </w:pBdr>
      <w:shd w:val="clear" w:color="000000" w:fill="FBE4D5"/>
      <w:spacing w:before="100" w:beforeAutospacing="1" w:after="100" w:afterAutospacing="1"/>
      <w:textAlignment w:val="center"/>
    </w:pPr>
    <w:rPr>
      <w:b/>
      <w:bCs/>
    </w:rPr>
  </w:style>
  <w:style w:type="table" w:customStyle="1" w:styleId="1fffc">
    <w:name w:val="Календарь 1"/>
    <w:basedOn w:val="a8"/>
    <w:uiPriority w:val="99"/>
    <w:qFormat/>
    <w:rsid w:val="00AE4575"/>
    <w:pPr>
      <w:spacing w:after="0" w:line="240" w:lineRule="auto"/>
    </w:pPr>
    <w:rPr>
      <w:rFonts w:eastAsiaTheme="minorEastAsia"/>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xl113">
    <w:name w:val="xl113"/>
    <w:basedOn w:val="a6"/>
    <w:rsid w:val="00AE4575"/>
    <w:pPr>
      <w:pBdr>
        <w:top w:val="single" w:sz="8" w:space="0" w:color="000000"/>
      </w:pBdr>
      <w:shd w:val="clear" w:color="000000" w:fill="DAEEF3"/>
      <w:spacing w:before="100" w:beforeAutospacing="1" w:after="100" w:afterAutospacing="1"/>
      <w:jc w:val="center"/>
      <w:textAlignment w:val="center"/>
    </w:pPr>
  </w:style>
  <w:style w:type="paragraph" w:customStyle="1" w:styleId="xl114">
    <w:name w:val="xl114"/>
    <w:basedOn w:val="a6"/>
    <w:rsid w:val="00AE4575"/>
    <w:pPr>
      <w:pBdr>
        <w:top w:val="single" w:sz="8" w:space="0" w:color="000000"/>
        <w:right w:val="single" w:sz="8" w:space="0" w:color="000000"/>
      </w:pBdr>
      <w:shd w:val="clear" w:color="000000" w:fill="DAEEF3"/>
      <w:spacing w:before="100" w:beforeAutospacing="1" w:after="100" w:afterAutospacing="1"/>
      <w:jc w:val="center"/>
      <w:textAlignment w:val="center"/>
    </w:pPr>
  </w:style>
  <w:style w:type="paragraph" w:customStyle="1" w:styleId="xl115">
    <w:name w:val="xl115"/>
    <w:basedOn w:val="a6"/>
    <w:rsid w:val="00AE4575"/>
    <w:pPr>
      <w:pBdr>
        <w:top w:val="single" w:sz="8" w:space="0" w:color="000000"/>
        <w:left w:val="single" w:sz="8" w:space="0" w:color="000000"/>
      </w:pBdr>
      <w:shd w:val="clear" w:color="000000" w:fill="DAEEF3"/>
      <w:spacing w:before="100" w:beforeAutospacing="1" w:after="100" w:afterAutospacing="1"/>
      <w:jc w:val="center"/>
      <w:textAlignment w:val="center"/>
    </w:pPr>
    <w:rPr>
      <w:b/>
      <w:bCs/>
    </w:rPr>
  </w:style>
  <w:style w:type="paragraph" w:customStyle="1" w:styleId="xl116">
    <w:name w:val="xl116"/>
    <w:basedOn w:val="a6"/>
    <w:rsid w:val="00AE4575"/>
    <w:pPr>
      <w:spacing w:before="100" w:beforeAutospacing="1" w:after="100" w:afterAutospacing="1"/>
    </w:pPr>
  </w:style>
  <w:style w:type="paragraph" w:customStyle="1" w:styleId="xl117">
    <w:name w:val="xl117"/>
    <w:basedOn w:val="a6"/>
    <w:rsid w:val="00AE4575"/>
    <w:pPr>
      <w:shd w:val="clear" w:color="000000" w:fill="DAEEF3"/>
      <w:spacing w:before="100" w:beforeAutospacing="1" w:after="100" w:afterAutospacing="1"/>
    </w:pPr>
  </w:style>
  <w:style w:type="paragraph" w:customStyle="1" w:styleId="xl118">
    <w:name w:val="xl118"/>
    <w:basedOn w:val="a6"/>
    <w:rsid w:val="00AE4575"/>
    <w:pPr>
      <w:pBdr>
        <w:top w:val="single" w:sz="8" w:space="0" w:color="000000"/>
        <w:left w:val="single" w:sz="8" w:space="0" w:color="000000"/>
        <w:right w:val="single" w:sz="8" w:space="0" w:color="000000"/>
      </w:pBdr>
      <w:spacing w:before="100" w:beforeAutospacing="1" w:after="100" w:afterAutospacing="1"/>
      <w:jc w:val="center"/>
      <w:textAlignment w:val="center"/>
    </w:pPr>
  </w:style>
  <w:style w:type="paragraph" w:customStyle="1" w:styleId="xl119">
    <w:name w:val="xl119"/>
    <w:basedOn w:val="a6"/>
    <w:rsid w:val="00AE4575"/>
    <w:pPr>
      <w:pBdr>
        <w:left w:val="single" w:sz="8" w:space="0" w:color="000000"/>
        <w:bottom w:val="single" w:sz="8" w:space="0" w:color="000000"/>
        <w:right w:val="single" w:sz="8" w:space="0" w:color="000000"/>
      </w:pBdr>
      <w:spacing w:before="100" w:beforeAutospacing="1" w:after="100" w:afterAutospacing="1"/>
      <w:jc w:val="center"/>
      <w:textAlignment w:val="center"/>
    </w:pPr>
  </w:style>
  <w:style w:type="paragraph" w:customStyle="1" w:styleId="xl120">
    <w:name w:val="xl120"/>
    <w:basedOn w:val="a6"/>
    <w:rsid w:val="00AE4575"/>
    <w:pPr>
      <w:spacing w:before="100" w:beforeAutospacing="1" w:after="100" w:afterAutospacing="1"/>
      <w:jc w:val="center"/>
    </w:pPr>
  </w:style>
  <w:style w:type="table" w:customStyle="1" w:styleId="281">
    <w:name w:val="Сетка таблицы28"/>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6"/>
    <w:rsid w:val="00AE4575"/>
    <w:pPr>
      <w:spacing w:before="100" w:beforeAutospacing="1" w:after="100" w:afterAutospacing="1"/>
    </w:pPr>
    <w:rPr>
      <w:color w:val="000000"/>
      <w:sz w:val="18"/>
      <w:szCs w:val="18"/>
    </w:rPr>
  </w:style>
  <w:style w:type="table" w:customStyle="1" w:styleId="291">
    <w:name w:val="Сетка таблицы29"/>
    <w:basedOn w:val="a8"/>
    <w:next w:val="affc"/>
    <w:uiPriority w:val="3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
    <w:basedOn w:val="a8"/>
    <w:next w:val="affc"/>
    <w:rsid w:val="00AE4575"/>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етка таблицы светлая11"/>
    <w:basedOn w:val="a8"/>
    <w:uiPriority w:val="40"/>
    <w:rsid w:val="00AE457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8">
    <w:name w:val="Таблица простая 111"/>
    <w:basedOn w:val="a8"/>
    <w:uiPriority w:val="41"/>
    <w:rsid w:val="00AE457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2">
    <w:name w:val="Таблица простая 211"/>
    <w:basedOn w:val="a8"/>
    <w:uiPriority w:val="42"/>
    <w:rsid w:val="00AE457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12">
    <w:name w:val="Таблица простая 311"/>
    <w:basedOn w:val="a8"/>
    <w:uiPriority w:val="43"/>
    <w:rsid w:val="00AE457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Таблица-сетка 1 светлая — акцент 111"/>
    <w:basedOn w:val="a8"/>
    <w:uiPriority w:val="46"/>
    <w:rsid w:val="00AE457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1">
    <w:name w:val="Таблица-сетка 1 светлая — акцент 211"/>
    <w:basedOn w:val="a8"/>
    <w:uiPriority w:val="46"/>
    <w:rsid w:val="00AE457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1">
    <w:name w:val="Таблица-сетка 1 светлая — акцент 311"/>
    <w:basedOn w:val="a8"/>
    <w:uiPriority w:val="46"/>
    <w:rsid w:val="00AE457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1">
    <w:name w:val="Таблица-сетка 1 светлая — акцент 411"/>
    <w:basedOn w:val="a8"/>
    <w:uiPriority w:val="46"/>
    <w:rsid w:val="00AE4575"/>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2101">
    <w:name w:val="Сетка таблицы210"/>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Сетка таблицы45"/>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0">
    <w:name w:val="Сетка таблицы414"/>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0">
    <w:name w:val="Сетка таблицы124"/>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8"/>
    <w:next w:val="affc"/>
    <w:uiPriority w:val="99"/>
    <w:rsid w:val="00AE457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4"/>
    <w:uiPriority w:val="99"/>
    <w:rsid w:val="00AE457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uiPriority w:val="99"/>
    <w:rsid w:val="00AE45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
    <w:name w:val="Сетка таблицы42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Сетка таблицы111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0">
    <w:name w:val="Сетка таблицы411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Сетка таблицы121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0">
    <w:name w:val="Сетка таблицы911"/>
    <w:basedOn w:val="a8"/>
    <w:next w:val="affc"/>
    <w:uiPriority w:val="99"/>
    <w:rsid w:val="00AE457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uiPriority w:val="99"/>
    <w:rsid w:val="00AE457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
    <w:uiPriority w:val="99"/>
    <w:rsid w:val="00AE45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
    <w:name w:val="Сетка таблицы223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1">
    <w:name w:val="Сетка таблицы122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1">
    <w:name w:val="Сетка таблицы921"/>
    <w:basedOn w:val="a8"/>
    <w:next w:val="affc"/>
    <w:uiPriority w:val="99"/>
    <w:rsid w:val="00AE457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uiPriority w:val="99"/>
    <w:rsid w:val="00AE457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
    <w:uiPriority w:val="99"/>
    <w:rsid w:val="00AE45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Сетка таблицы1421"/>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
    <w:basedOn w:val="a8"/>
    <w:next w:val="affc"/>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1">
    <w:name w:val="Сетка таблицы224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1">
    <w:name w:val="Сетка таблицы44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1">
    <w:name w:val="Сетка таблицы2213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1">
    <w:name w:val="Сетка таблицы23131"/>
    <w:basedOn w:val="a8"/>
    <w:next w:val="affc"/>
    <w:uiPriority w:val="59"/>
    <w:rsid w:val="00AE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1">
    <w:name w:val="Сетка таблицы1231"/>
    <w:basedOn w:val="a8"/>
    <w:next w:val="affc"/>
    <w:uiPriority w:val="59"/>
    <w:rsid w:val="00AE45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1"/>
    <w:basedOn w:val="a8"/>
    <w:next w:val="affc"/>
    <w:uiPriority w:val="99"/>
    <w:rsid w:val="00AE457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uiPriority w:val="99"/>
    <w:rsid w:val="00AE457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0">
    <w:name w:val="Сетка таблицы1331"/>
    <w:uiPriority w:val="99"/>
    <w:rsid w:val="00AE45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0">
    <w:name w:val="Сетка таблицы1531"/>
    <w:basedOn w:val="a8"/>
    <w:next w:val="affc"/>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Календарь 11"/>
    <w:basedOn w:val="a8"/>
    <w:uiPriority w:val="99"/>
    <w:qFormat/>
    <w:rsid w:val="00AE4575"/>
    <w:pPr>
      <w:spacing w:after="0" w:line="240" w:lineRule="auto"/>
    </w:pPr>
    <w:rPr>
      <w:rFonts w:eastAsiaTheme="minorEastAsia"/>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2010">
    <w:name w:val="Сетка таблицы20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8"/>
    <w:next w:val="affc"/>
    <w:uiPriority w:val="59"/>
    <w:rsid w:val="00AE45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pt">
    <w:name w:val="Основной текст (2) + 13 pt;Полужирный"/>
    <w:basedOn w:val="a7"/>
    <w:rsid w:val="00AE4575"/>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3pt0">
    <w:name w:val="Основной текст (2) + 13 pt"/>
    <w:basedOn w:val="a7"/>
    <w:rsid w:val="00AE457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155453">
      <w:bodyDiv w:val="1"/>
      <w:marLeft w:val="0"/>
      <w:marRight w:val="0"/>
      <w:marTop w:val="0"/>
      <w:marBottom w:val="0"/>
      <w:divBdr>
        <w:top w:val="none" w:sz="0" w:space="0" w:color="auto"/>
        <w:left w:val="none" w:sz="0" w:space="0" w:color="auto"/>
        <w:bottom w:val="none" w:sz="0" w:space="0" w:color="auto"/>
        <w:right w:val="none" w:sz="0" w:space="0" w:color="auto"/>
      </w:divBdr>
    </w:div>
    <w:div w:id="792944606">
      <w:bodyDiv w:val="1"/>
      <w:marLeft w:val="0"/>
      <w:marRight w:val="0"/>
      <w:marTop w:val="0"/>
      <w:marBottom w:val="0"/>
      <w:divBdr>
        <w:top w:val="none" w:sz="0" w:space="0" w:color="auto"/>
        <w:left w:val="none" w:sz="0" w:space="0" w:color="auto"/>
        <w:bottom w:val="none" w:sz="0" w:space="0" w:color="auto"/>
        <w:right w:val="none" w:sz="0" w:space="0" w:color="auto"/>
      </w:divBdr>
    </w:div>
    <w:div w:id="1087850341">
      <w:bodyDiv w:val="1"/>
      <w:marLeft w:val="0"/>
      <w:marRight w:val="0"/>
      <w:marTop w:val="0"/>
      <w:marBottom w:val="0"/>
      <w:divBdr>
        <w:top w:val="none" w:sz="0" w:space="0" w:color="auto"/>
        <w:left w:val="none" w:sz="0" w:space="0" w:color="auto"/>
        <w:bottom w:val="none" w:sz="0" w:space="0" w:color="auto"/>
        <w:right w:val="none" w:sz="0" w:space="0" w:color="auto"/>
      </w:divBdr>
    </w:div>
    <w:div w:id="214723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7952E-B84A-46DE-BB69-0489831C1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8572</TotalTime>
  <Pages>23</Pages>
  <Words>7791</Words>
  <Characters>44410</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Беликов Юрий Васильевич</dc:creator>
  <cp:keywords/>
  <dc:description/>
  <cp:lastModifiedBy>Абрамов Виктор Сергеевич</cp:lastModifiedBy>
  <cp:revision>12</cp:revision>
  <cp:lastPrinted>2022-03-17T07:40:00Z</cp:lastPrinted>
  <dcterms:created xsi:type="dcterms:W3CDTF">2026-04-21T12:23:00Z</dcterms:created>
  <dcterms:modified xsi:type="dcterms:W3CDTF">2026-05-07T11:26:00Z</dcterms:modified>
</cp:coreProperties>
</file>